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42F59" w14:textId="77777777" w:rsidR="0096649D" w:rsidRPr="0040361C" w:rsidRDefault="0096649D" w:rsidP="0096649D">
      <w:pPr>
        <w:spacing w:line="480" w:lineRule="auto"/>
        <w:jc w:val="center"/>
        <w:rPr>
          <w:rFonts w:ascii="Montserrat" w:hAnsi="Montserrat" w:cstheme="majorHAnsi"/>
          <w:b/>
          <w:bCs/>
          <w:color w:val="009999"/>
          <w:sz w:val="20"/>
          <w:szCs w:val="20"/>
        </w:rPr>
      </w:pPr>
      <w:r w:rsidRPr="0040361C">
        <w:rPr>
          <w:rFonts w:ascii="Montserrat" w:hAnsi="Montserrat" w:cstheme="majorHAnsi"/>
          <w:b/>
          <w:bCs/>
          <w:color w:val="009999"/>
          <w:sz w:val="20"/>
          <w:szCs w:val="20"/>
        </w:rPr>
        <w:t>TERAPIA DE PAREJA – CUESTIONARIOS INICIALES</w:t>
      </w:r>
    </w:p>
    <w:p w14:paraId="43E92773" w14:textId="77777777" w:rsidR="0096649D" w:rsidRPr="0040361C" w:rsidRDefault="0096649D" w:rsidP="0096649D">
      <w:pPr>
        <w:rPr>
          <w:rFonts w:ascii="Montserrat" w:hAnsi="Montserrat" w:cstheme="majorHAnsi"/>
          <w:b/>
          <w:bCs/>
          <w:color w:val="009999"/>
          <w:sz w:val="20"/>
          <w:szCs w:val="20"/>
        </w:rPr>
      </w:pPr>
      <w:r w:rsidRPr="0040361C">
        <w:rPr>
          <w:rFonts w:ascii="Montserrat" w:hAnsi="Montserrat" w:cstheme="majorHAnsi"/>
          <w:b/>
          <w:bCs/>
          <w:color w:val="009999"/>
          <w:sz w:val="20"/>
          <w:szCs w:val="20"/>
        </w:rPr>
        <w:t>Algunas consideraciones:</w:t>
      </w:r>
    </w:p>
    <w:p w14:paraId="629B3081" w14:textId="77777777" w:rsidR="0096649D" w:rsidRPr="0040361C" w:rsidRDefault="0096649D" w:rsidP="0096649D">
      <w:pPr>
        <w:pStyle w:val="Prrafodelista"/>
        <w:numPr>
          <w:ilvl w:val="0"/>
          <w:numId w:val="26"/>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Los cuestionarios que están a punto de completar tienen como finalidad conocerlos mejor para poder planificar un tratamiento a medida y también pueden serles útiles a cada uno de ustedes para ayudarlos a poner palabras y discriminar con mayor claridad sus propios sentimientos y pensamientos.</w:t>
      </w:r>
    </w:p>
    <w:p w14:paraId="76A0BADF" w14:textId="77777777" w:rsidR="0096649D" w:rsidRPr="0040361C" w:rsidRDefault="0096649D" w:rsidP="0096649D">
      <w:pPr>
        <w:pStyle w:val="Prrafodelista"/>
        <w:numPr>
          <w:ilvl w:val="0"/>
          <w:numId w:val="26"/>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Les pido que los respondan a conciencia, sabiendo que la realidad es mucho más compleja que un cuestionario, por lo tanto, puede que sientan que las opciones disponibles no los representan del todo o son muy “blanco o negro” y tal vez la situación se presenta con más matices. Mi pedido es que no dejen espacios en blanco sin responder por este motivo, respondan con la opción que más se acerca a la realidad de ustedes en general, aunque no siempre sea de ese modo. Si necesitan, pueden hacer alguna aclaración al costado.</w:t>
      </w:r>
    </w:p>
    <w:p w14:paraId="0F2E0070" w14:textId="77777777" w:rsidR="0096649D" w:rsidRPr="0040361C" w:rsidRDefault="0096649D" w:rsidP="0096649D">
      <w:pPr>
        <w:pStyle w:val="Prrafodelista"/>
        <w:numPr>
          <w:ilvl w:val="0"/>
          <w:numId w:val="26"/>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Pueden escribir y aclarar todo lo que necesiten a lo largo de todos los cuestionarios en aquellas cuestiones que se les presenten como ambiguas o de difícil respuesta o simplemente porque desean agregar algo más. (Por favor remarquen estos agregados con resaltador Amarillo para facilitar su identificación).</w:t>
      </w:r>
    </w:p>
    <w:p w14:paraId="72D3933D" w14:textId="77777777" w:rsidR="0096649D" w:rsidRPr="0040361C" w:rsidRDefault="0096649D" w:rsidP="0096649D">
      <w:pPr>
        <w:pStyle w:val="Prrafodelista"/>
        <w:numPr>
          <w:ilvl w:val="0"/>
          <w:numId w:val="26"/>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En general queda más fácil de leer cuando para marcar sus respuestas subrayan con resaltador la frase elegida o subrayan con resaltador el cuadradito destinado para tal fin. Pero pueden usar otro método si les resulta más cómodo.</w:t>
      </w:r>
    </w:p>
    <w:p w14:paraId="39C48119" w14:textId="77777777" w:rsidR="0096649D" w:rsidRPr="0040361C" w:rsidRDefault="0096649D" w:rsidP="0096649D">
      <w:pPr>
        <w:pStyle w:val="Prrafodelista"/>
        <w:numPr>
          <w:ilvl w:val="0"/>
          <w:numId w:val="26"/>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Los cuestionarios se completan de modo individual y confidencial.</w:t>
      </w:r>
    </w:p>
    <w:p w14:paraId="42997253" w14:textId="77777777" w:rsidR="0096649D" w:rsidRPr="0040361C" w:rsidRDefault="0096649D" w:rsidP="0096649D">
      <w:pPr>
        <w:pStyle w:val="Prrafodelista"/>
        <w:numPr>
          <w:ilvl w:val="0"/>
          <w:numId w:val="26"/>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 xml:space="preserve">Chequear antes de entregar que no quede nada sin completar. </w:t>
      </w:r>
    </w:p>
    <w:p w14:paraId="13C3B69E" w14:textId="77777777" w:rsidR="0096649D" w:rsidRPr="0040361C" w:rsidRDefault="0096649D" w:rsidP="0096649D">
      <w:pPr>
        <w:pStyle w:val="Prrafodelista"/>
        <w:numPr>
          <w:ilvl w:val="0"/>
          <w:numId w:val="26"/>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Recuerden que una vez que ambos me hayan entregado sus cuestionarios completos les daré los turnos para las entrevistas individuales.</w:t>
      </w:r>
    </w:p>
    <w:p w14:paraId="5641846B" w14:textId="77777777" w:rsidR="0096649D" w:rsidRPr="0040361C" w:rsidRDefault="0096649D" w:rsidP="0096649D">
      <w:pPr>
        <w:pStyle w:val="Prrafodelista"/>
        <w:numPr>
          <w:ilvl w:val="0"/>
          <w:numId w:val="26"/>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Cualquier inquietud pueden comunicarse conmigo.</w:t>
      </w:r>
    </w:p>
    <w:p w14:paraId="2A81DF7A" w14:textId="77777777" w:rsidR="0096649D" w:rsidRPr="0040361C" w:rsidRDefault="0096649D" w:rsidP="0096649D">
      <w:pPr>
        <w:rPr>
          <w:rFonts w:ascii="Montserrat" w:hAnsi="Montserrat" w:cstheme="majorHAnsi"/>
          <w:color w:val="595959" w:themeColor="text1" w:themeTint="A6"/>
          <w:sz w:val="20"/>
          <w:szCs w:val="20"/>
        </w:rPr>
      </w:pPr>
    </w:p>
    <w:p w14:paraId="536726A8" w14:textId="77777777" w:rsidR="0096649D" w:rsidRPr="0040361C" w:rsidRDefault="0096649D" w:rsidP="0096649D">
      <w:pPr>
        <w:jc w:val="right"/>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Muchas gracias.</w:t>
      </w:r>
    </w:p>
    <w:p w14:paraId="3742E4FB" w14:textId="77777777" w:rsidR="0096649D" w:rsidRPr="0040361C" w:rsidRDefault="0096649D" w:rsidP="0096649D">
      <w:pPr>
        <w:jc w:val="right"/>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Vale.</w:t>
      </w:r>
    </w:p>
    <w:p w14:paraId="1C5744E2" w14:textId="77777777" w:rsidR="0096649D" w:rsidRPr="0040361C" w:rsidRDefault="0096649D" w:rsidP="0096649D">
      <w:pPr>
        <w:rPr>
          <w:rFonts w:ascii="Montserrat" w:hAnsi="Montserrat" w:cstheme="majorHAnsi"/>
          <w:color w:val="595959" w:themeColor="text1" w:themeTint="A6"/>
          <w:sz w:val="20"/>
          <w:szCs w:val="20"/>
        </w:rPr>
      </w:pPr>
    </w:p>
    <w:p w14:paraId="5AFA4174" w14:textId="77777777" w:rsidR="0096649D" w:rsidRPr="0040361C" w:rsidRDefault="0096649D" w:rsidP="0096649D">
      <w:pPr>
        <w:spacing w:line="480" w:lineRule="auto"/>
        <w:jc w:val="center"/>
        <w:rPr>
          <w:rFonts w:ascii="Montserrat" w:hAnsi="Montserrat" w:cstheme="majorHAnsi"/>
          <w:color w:val="595959" w:themeColor="text1" w:themeTint="A6"/>
          <w:sz w:val="20"/>
          <w:szCs w:val="20"/>
        </w:rPr>
      </w:pPr>
    </w:p>
    <w:p w14:paraId="4DADF78D" w14:textId="77777777" w:rsidR="0096649D" w:rsidRPr="0040361C" w:rsidRDefault="0096649D" w:rsidP="0096649D">
      <w:pPr>
        <w:jc w:val="center"/>
        <w:rPr>
          <w:rFonts w:ascii="Montserrat" w:hAnsi="Montserrat" w:cstheme="majorHAnsi"/>
          <w:b/>
          <w:color w:val="595959" w:themeColor="text1" w:themeTint="A6"/>
          <w:sz w:val="20"/>
          <w:szCs w:val="20"/>
        </w:rPr>
      </w:pPr>
    </w:p>
    <w:p w14:paraId="206F2B0B" w14:textId="77777777" w:rsidR="009B25E7" w:rsidRPr="0040361C" w:rsidRDefault="009B25E7" w:rsidP="009B25E7">
      <w:pPr>
        <w:jc w:val="center"/>
        <w:rPr>
          <w:rFonts w:ascii="Montserrat" w:hAnsi="Montserrat" w:cstheme="majorHAnsi"/>
          <w:b/>
          <w:color w:val="595959" w:themeColor="text1" w:themeTint="A6"/>
        </w:rPr>
      </w:pPr>
    </w:p>
    <w:p w14:paraId="56F5D893" w14:textId="6411F84A" w:rsidR="009B25E7" w:rsidRPr="0040361C" w:rsidRDefault="009B25E7" w:rsidP="009B25E7">
      <w:pPr>
        <w:jc w:val="center"/>
        <w:rPr>
          <w:rFonts w:ascii="Montserrat" w:hAnsi="Montserrat" w:cstheme="majorHAnsi"/>
          <w:b/>
          <w:color w:val="009999"/>
        </w:rPr>
      </w:pPr>
      <w:r w:rsidRPr="0040361C">
        <w:rPr>
          <w:rFonts w:ascii="Montserrat" w:hAnsi="Montserrat" w:cstheme="majorHAnsi"/>
          <w:b/>
          <w:color w:val="009999"/>
        </w:rPr>
        <w:t>INDICE DE LOS CUESTIONARIOS</w:t>
      </w:r>
    </w:p>
    <w:p w14:paraId="3702FC57" w14:textId="77777777" w:rsidR="0096649D" w:rsidRPr="0040361C" w:rsidRDefault="0096649D" w:rsidP="0096649D">
      <w:pPr>
        <w:rPr>
          <w:rFonts w:ascii="Montserrat" w:hAnsi="Montserrat"/>
          <w:b/>
          <w:bCs/>
          <w:color w:val="595959" w:themeColor="text1" w:themeTint="A6"/>
          <w:sz w:val="20"/>
          <w:szCs w:val="20"/>
          <w:lang w:val="es-ES"/>
        </w:rPr>
      </w:pPr>
    </w:p>
    <w:p w14:paraId="77F2F40B" w14:textId="77777777" w:rsidR="00307582" w:rsidRPr="0040361C" w:rsidRDefault="0096649D" w:rsidP="00307582">
      <w:pPr>
        <w:pStyle w:val="Prrafodelista"/>
        <w:numPr>
          <w:ilvl w:val="0"/>
          <w:numId w:val="159"/>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 xml:space="preserve">EVALUACIÓN SUBJETIVA DEL VÍNCULO </w:t>
      </w:r>
    </w:p>
    <w:p w14:paraId="4843E5BC" w14:textId="77777777" w:rsidR="00307582" w:rsidRPr="0040361C" w:rsidRDefault="00307582" w:rsidP="00307582">
      <w:pPr>
        <w:pStyle w:val="Prrafodelista"/>
        <w:numPr>
          <w:ilvl w:val="0"/>
          <w:numId w:val="159"/>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ÁREAS PROBLEMÁTICAS EN LA RELACIÓN</w:t>
      </w:r>
    </w:p>
    <w:p w14:paraId="16A97F43" w14:textId="77777777" w:rsidR="00307582" w:rsidRPr="0040361C" w:rsidRDefault="00307582" w:rsidP="00307582">
      <w:pPr>
        <w:pStyle w:val="Prrafodelista"/>
        <w:numPr>
          <w:ilvl w:val="0"/>
          <w:numId w:val="159"/>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PLANOS DEL MALESTAR VINCULAR</w:t>
      </w:r>
    </w:p>
    <w:p w14:paraId="1FFB47C3" w14:textId="77777777" w:rsidR="00307582" w:rsidRPr="0040361C" w:rsidRDefault="00307582" w:rsidP="00307582">
      <w:pPr>
        <w:pStyle w:val="Prrafodelista"/>
        <w:numPr>
          <w:ilvl w:val="0"/>
          <w:numId w:val="159"/>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ORGANIZADORES DEL VÍNCULO</w:t>
      </w:r>
    </w:p>
    <w:p w14:paraId="389A689C" w14:textId="77777777" w:rsidR="000F6165" w:rsidRPr="0040361C" w:rsidRDefault="00307582" w:rsidP="000F6165">
      <w:pPr>
        <w:pStyle w:val="Prrafodelista"/>
        <w:numPr>
          <w:ilvl w:val="0"/>
          <w:numId w:val="159"/>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PATRÓN DE COMUNICACIÓN DURANTE EL CONFLICTO</w:t>
      </w:r>
    </w:p>
    <w:p w14:paraId="1E1A0374" w14:textId="73305DFB" w:rsidR="000F6165" w:rsidRPr="0040361C" w:rsidRDefault="000F6165" w:rsidP="000F6165">
      <w:pPr>
        <w:pStyle w:val="Prrafodelista"/>
        <w:numPr>
          <w:ilvl w:val="0"/>
          <w:numId w:val="159"/>
        </w:numPr>
        <w:spacing w:after="160" w:line="259" w:lineRule="auto"/>
        <w:rPr>
          <w:rFonts w:ascii="Montserrat" w:hAnsi="Montserrat" w:cstheme="majorHAnsi"/>
          <w:bCs/>
          <w:color w:val="595959" w:themeColor="text1" w:themeTint="A6"/>
          <w:sz w:val="20"/>
          <w:szCs w:val="20"/>
        </w:rPr>
      </w:pPr>
      <w:r w:rsidRPr="0040361C">
        <w:rPr>
          <w:rFonts w:ascii="Montserrat" w:hAnsi="Montserrat" w:cstheme="majorHAnsi"/>
          <w:bCs/>
          <w:color w:val="595959" w:themeColor="text1" w:themeTint="A6"/>
          <w:sz w:val="20"/>
          <w:szCs w:val="20"/>
        </w:rPr>
        <w:t>MANEJO DE CONFLÍCTOS</w:t>
      </w:r>
    </w:p>
    <w:p w14:paraId="5778A817" w14:textId="77777777" w:rsidR="000F6165" w:rsidRPr="0040361C" w:rsidRDefault="00307582" w:rsidP="000F6165">
      <w:pPr>
        <w:pStyle w:val="Prrafodelista"/>
        <w:numPr>
          <w:ilvl w:val="0"/>
          <w:numId w:val="159"/>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LENGUAJES DEL AMOR</w:t>
      </w:r>
    </w:p>
    <w:p w14:paraId="6F8C07F0" w14:textId="77777777" w:rsidR="000F6165" w:rsidRPr="0040361C" w:rsidRDefault="000F6165" w:rsidP="000F6165">
      <w:pPr>
        <w:pStyle w:val="Prrafodelista"/>
        <w:numPr>
          <w:ilvl w:val="0"/>
          <w:numId w:val="159"/>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VIDA SEXUAL, PASIÓN Y CONEXIÓN ERÓTICA EN LA PAREJA</w:t>
      </w:r>
    </w:p>
    <w:p w14:paraId="69BE9131" w14:textId="30560860" w:rsidR="000F6165" w:rsidRPr="0040361C" w:rsidRDefault="000F6165" w:rsidP="000F6165">
      <w:pPr>
        <w:pStyle w:val="Prrafodelista"/>
        <w:numPr>
          <w:ilvl w:val="0"/>
          <w:numId w:val="159"/>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RELACIÓN CON LAS EMOCIONES (META-EMOCIÓN)</w:t>
      </w:r>
    </w:p>
    <w:p w14:paraId="76158749" w14:textId="77777777" w:rsidR="008262C9" w:rsidRPr="0040361C" w:rsidRDefault="008262C9" w:rsidP="00307582">
      <w:pPr>
        <w:pStyle w:val="Prrafodelista"/>
        <w:numPr>
          <w:ilvl w:val="0"/>
          <w:numId w:val="159"/>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CAOS PERCIBIDO EN LA RELACIÓN</w:t>
      </w:r>
    </w:p>
    <w:p w14:paraId="48576A1F" w14:textId="77777777" w:rsidR="00307582" w:rsidRPr="0040361C" w:rsidRDefault="00307582" w:rsidP="00307582">
      <w:pPr>
        <w:pStyle w:val="Prrafodelista"/>
        <w:numPr>
          <w:ilvl w:val="0"/>
          <w:numId w:val="159"/>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HISTORIA FAMILIAR Y EXPERIENCIAS TEMPRANAS</w:t>
      </w:r>
    </w:p>
    <w:p w14:paraId="5A23B3BB" w14:textId="7F0B4F25" w:rsidR="0040361C" w:rsidRPr="0040361C" w:rsidRDefault="0040361C" w:rsidP="00307582">
      <w:pPr>
        <w:pStyle w:val="Prrafodelista"/>
        <w:numPr>
          <w:ilvl w:val="0"/>
          <w:numId w:val="159"/>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SCI</w:t>
      </w:r>
    </w:p>
    <w:p w14:paraId="7D4BC229" w14:textId="77777777" w:rsidR="00307582" w:rsidRPr="0040361C" w:rsidRDefault="00307582" w:rsidP="00307582">
      <w:pPr>
        <w:pStyle w:val="Prrafodelista"/>
        <w:numPr>
          <w:ilvl w:val="0"/>
          <w:numId w:val="159"/>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DAE</w:t>
      </w:r>
    </w:p>
    <w:p w14:paraId="23627153" w14:textId="77777777" w:rsidR="008262C9" w:rsidRPr="0040361C" w:rsidRDefault="008262C9" w:rsidP="00307582">
      <w:pPr>
        <w:pStyle w:val="Prrafodelista"/>
        <w:numPr>
          <w:ilvl w:val="0"/>
          <w:numId w:val="159"/>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USCA</w:t>
      </w:r>
    </w:p>
    <w:p w14:paraId="19F89B8F" w14:textId="77777777" w:rsidR="008262C9" w:rsidRPr="0040361C" w:rsidRDefault="008262C9" w:rsidP="008262C9">
      <w:pPr>
        <w:spacing w:after="160" w:line="259" w:lineRule="auto"/>
        <w:rPr>
          <w:rFonts w:ascii="Montserrat" w:hAnsi="Montserrat" w:cstheme="majorHAnsi"/>
          <w:color w:val="595959" w:themeColor="text1" w:themeTint="A6"/>
          <w:sz w:val="20"/>
          <w:szCs w:val="20"/>
        </w:rPr>
      </w:pPr>
    </w:p>
    <w:p w14:paraId="3014C319" w14:textId="77777777" w:rsidR="004710E7" w:rsidRPr="0040361C" w:rsidRDefault="004710E7" w:rsidP="008262C9">
      <w:pPr>
        <w:spacing w:after="160" w:line="259" w:lineRule="auto"/>
        <w:rPr>
          <w:rFonts w:ascii="Montserrat" w:hAnsi="Montserrat" w:cstheme="majorHAnsi"/>
          <w:color w:val="595959" w:themeColor="text1" w:themeTint="A6"/>
          <w:sz w:val="20"/>
          <w:szCs w:val="20"/>
        </w:rPr>
      </w:pPr>
    </w:p>
    <w:p w14:paraId="7130490A" w14:textId="77777777" w:rsidR="004710E7" w:rsidRPr="0040361C" w:rsidRDefault="004710E7" w:rsidP="008262C9">
      <w:pPr>
        <w:spacing w:after="160" w:line="259" w:lineRule="auto"/>
        <w:rPr>
          <w:rFonts w:ascii="Montserrat" w:hAnsi="Montserrat" w:cstheme="majorHAnsi"/>
          <w:color w:val="595959" w:themeColor="text1" w:themeTint="A6"/>
          <w:sz w:val="20"/>
          <w:szCs w:val="20"/>
        </w:rPr>
      </w:pPr>
    </w:p>
    <w:p w14:paraId="12EB2DFA" w14:textId="77777777" w:rsidR="004710E7" w:rsidRPr="0040361C" w:rsidRDefault="004710E7" w:rsidP="008262C9">
      <w:pPr>
        <w:spacing w:after="160" w:line="259" w:lineRule="auto"/>
        <w:rPr>
          <w:rFonts w:ascii="Montserrat" w:hAnsi="Montserrat" w:cstheme="majorHAnsi"/>
          <w:color w:val="595959" w:themeColor="text1" w:themeTint="A6"/>
          <w:sz w:val="20"/>
          <w:szCs w:val="20"/>
        </w:rPr>
      </w:pPr>
    </w:p>
    <w:p w14:paraId="7D446294" w14:textId="77777777" w:rsidR="004710E7" w:rsidRPr="0040361C" w:rsidRDefault="004710E7" w:rsidP="008262C9">
      <w:pPr>
        <w:spacing w:after="160" w:line="259" w:lineRule="auto"/>
        <w:rPr>
          <w:rFonts w:ascii="Montserrat" w:hAnsi="Montserrat" w:cstheme="majorHAnsi"/>
          <w:color w:val="595959" w:themeColor="text1" w:themeTint="A6"/>
          <w:sz w:val="20"/>
          <w:szCs w:val="20"/>
        </w:rPr>
      </w:pPr>
    </w:p>
    <w:p w14:paraId="244DAB4B" w14:textId="77777777" w:rsidR="004710E7" w:rsidRPr="0040361C" w:rsidRDefault="004710E7" w:rsidP="008262C9">
      <w:pPr>
        <w:spacing w:after="160" w:line="259" w:lineRule="auto"/>
        <w:rPr>
          <w:rFonts w:ascii="Montserrat" w:hAnsi="Montserrat" w:cstheme="majorHAnsi"/>
          <w:color w:val="595959" w:themeColor="text1" w:themeTint="A6"/>
          <w:sz w:val="20"/>
          <w:szCs w:val="20"/>
        </w:rPr>
      </w:pPr>
    </w:p>
    <w:p w14:paraId="7201EC58" w14:textId="77777777" w:rsidR="004710E7" w:rsidRPr="0040361C" w:rsidRDefault="004710E7" w:rsidP="008262C9">
      <w:pPr>
        <w:spacing w:after="160" w:line="259" w:lineRule="auto"/>
        <w:rPr>
          <w:rFonts w:ascii="Montserrat" w:hAnsi="Montserrat" w:cstheme="majorHAnsi"/>
          <w:color w:val="595959" w:themeColor="text1" w:themeTint="A6"/>
          <w:sz w:val="20"/>
          <w:szCs w:val="20"/>
        </w:rPr>
      </w:pPr>
    </w:p>
    <w:p w14:paraId="58920FDF" w14:textId="77777777" w:rsidR="004710E7" w:rsidRPr="0040361C" w:rsidRDefault="004710E7" w:rsidP="008262C9">
      <w:pPr>
        <w:spacing w:after="160" w:line="259" w:lineRule="auto"/>
        <w:rPr>
          <w:rFonts w:ascii="Montserrat" w:hAnsi="Montserrat" w:cstheme="majorHAnsi"/>
          <w:color w:val="595959" w:themeColor="text1" w:themeTint="A6"/>
          <w:sz w:val="20"/>
          <w:szCs w:val="20"/>
        </w:rPr>
      </w:pPr>
    </w:p>
    <w:p w14:paraId="6C8F7870" w14:textId="77777777" w:rsidR="004710E7" w:rsidRPr="0040361C" w:rsidRDefault="004710E7" w:rsidP="008262C9">
      <w:pPr>
        <w:spacing w:after="160" w:line="259" w:lineRule="auto"/>
        <w:rPr>
          <w:rFonts w:ascii="Montserrat" w:hAnsi="Montserrat" w:cstheme="majorHAnsi"/>
          <w:color w:val="595959" w:themeColor="text1" w:themeTint="A6"/>
          <w:sz w:val="20"/>
          <w:szCs w:val="20"/>
        </w:rPr>
      </w:pPr>
    </w:p>
    <w:p w14:paraId="10472414" w14:textId="77777777" w:rsidR="004710E7" w:rsidRPr="0040361C" w:rsidRDefault="004710E7" w:rsidP="008262C9">
      <w:pPr>
        <w:spacing w:after="160" w:line="259" w:lineRule="auto"/>
        <w:rPr>
          <w:rFonts w:ascii="Montserrat" w:hAnsi="Montserrat" w:cstheme="majorHAnsi"/>
          <w:color w:val="595959" w:themeColor="text1" w:themeTint="A6"/>
          <w:sz w:val="20"/>
          <w:szCs w:val="20"/>
        </w:rPr>
      </w:pPr>
    </w:p>
    <w:p w14:paraId="70057E2E" w14:textId="77777777" w:rsidR="004710E7" w:rsidRPr="0040361C" w:rsidRDefault="004710E7" w:rsidP="008262C9">
      <w:pPr>
        <w:spacing w:after="160" w:line="259" w:lineRule="auto"/>
        <w:rPr>
          <w:rFonts w:ascii="Montserrat" w:hAnsi="Montserrat" w:cstheme="majorHAnsi"/>
          <w:color w:val="595959" w:themeColor="text1" w:themeTint="A6"/>
          <w:sz w:val="20"/>
          <w:szCs w:val="20"/>
        </w:rPr>
      </w:pPr>
    </w:p>
    <w:p w14:paraId="6966C707" w14:textId="77777777" w:rsidR="004710E7" w:rsidRPr="0040361C" w:rsidRDefault="004710E7" w:rsidP="008262C9">
      <w:pPr>
        <w:spacing w:after="160" w:line="259" w:lineRule="auto"/>
        <w:rPr>
          <w:rFonts w:ascii="Montserrat" w:hAnsi="Montserrat" w:cstheme="majorHAnsi"/>
          <w:color w:val="595959" w:themeColor="text1" w:themeTint="A6"/>
          <w:sz w:val="20"/>
          <w:szCs w:val="20"/>
        </w:rPr>
      </w:pPr>
    </w:p>
    <w:p w14:paraId="1BEEE282" w14:textId="77777777" w:rsidR="004710E7" w:rsidRPr="0040361C" w:rsidRDefault="004710E7" w:rsidP="008262C9">
      <w:pPr>
        <w:spacing w:after="160" w:line="259" w:lineRule="auto"/>
        <w:rPr>
          <w:rFonts w:ascii="Montserrat" w:hAnsi="Montserrat" w:cstheme="majorHAnsi"/>
          <w:color w:val="595959" w:themeColor="text1" w:themeTint="A6"/>
          <w:sz w:val="20"/>
          <w:szCs w:val="20"/>
        </w:rPr>
      </w:pPr>
    </w:p>
    <w:p w14:paraId="274F44F8" w14:textId="77777777" w:rsidR="004710E7" w:rsidRPr="0040361C" w:rsidRDefault="004710E7" w:rsidP="008262C9">
      <w:pPr>
        <w:spacing w:after="160" w:line="259" w:lineRule="auto"/>
        <w:rPr>
          <w:rFonts w:ascii="Montserrat" w:hAnsi="Montserrat" w:cstheme="majorHAnsi"/>
          <w:color w:val="595959" w:themeColor="text1" w:themeTint="A6"/>
          <w:sz w:val="20"/>
          <w:szCs w:val="20"/>
        </w:rPr>
      </w:pPr>
    </w:p>
    <w:p w14:paraId="03196D39" w14:textId="77777777" w:rsidR="004710E7" w:rsidRPr="0040361C" w:rsidRDefault="004710E7" w:rsidP="008262C9">
      <w:pPr>
        <w:spacing w:after="160" w:line="259" w:lineRule="auto"/>
        <w:rPr>
          <w:rFonts w:ascii="Montserrat" w:hAnsi="Montserrat" w:cstheme="majorHAnsi"/>
          <w:color w:val="595959" w:themeColor="text1" w:themeTint="A6"/>
          <w:sz w:val="20"/>
          <w:szCs w:val="20"/>
        </w:rPr>
      </w:pPr>
    </w:p>
    <w:p w14:paraId="30D6C3B1" w14:textId="4893C10C" w:rsidR="0096649D" w:rsidRPr="0040361C" w:rsidRDefault="009B25E7" w:rsidP="0096649D">
      <w:pPr>
        <w:pStyle w:val="Prrafodelista"/>
        <w:numPr>
          <w:ilvl w:val="0"/>
          <w:numId w:val="28"/>
        </w:numPr>
        <w:jc w:val="center"/>
        <w:rPr>
          <w:rFonts w:ascii="Montserrat" w:hAnsi="Montserrat" w:cstheme="majorHAnsi"/>
          <w:b/>
          <w:color w:val="009999"/>
          <w:sz w:val="20"/>
          <w:szCs w:val="20"/>
        </w:rPr>
      </w:pPr>
      <w:bookmarkStart w:id="0" w:name="_Hlk196477480"/>
      <w:r w:rsidRPr="0040361C">
        <w:rPr>
          <w:rFonts w:ascii="Montserrat" w:hAnsi="Montserrat" w:cstheme="majorHAnsi"/>
          <w:b/>
          <w:color w:val="009999"/>
          <w:sz w:val="20"/>
          <w:szCs w:val="20"/>
        </w:rPr>
        <w:lastRenderedPageBreak/>
        <w:t>EVALUACIÓN SUBJETIVA DEL VÍNCULO</w:t>
      </w:r>
    </w:p>
    <w:p w14:paraId="3A1E30C4" w14:textId="77777777" w:rsidR="0096649D" w:rsidRPr="0040361C" w:rsidRDefault="0096649D" w:rsidP="0096649D">
      <w:pPr>
        <w:pStyle w:val="Prrafodelista"/>
        <w:rPr>
          <w:rFonts w:ascii="Montserrat" w:hAnsi="Montserrat" w:cstheme="majorHAnsi"/>
          <w:b/>
          <w:color w:val="595959" w:themeColor="text1" w:themeTint="A6"/>
          <w:sz w:val="20"/>
          <w:szCs w:val="20"/>
        </w:rPr>
      </w:pPr>
    </w:p>
    <w:bookmarkEnd w:id="0"/>
    <w:p w14:paraId="3341A61F" w14:textId="77777777" w:rsidR="0096649D" w:rsidRPr="0040361C" w:rsidRDefault="0096649D" w:rsidP="0096649D">
      <w:pPr>
        <w:spacing w:line="240" w:lineRule="auto"/>
        <w:ind w:left="360"/>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Marque la opción que corresponda en las siguientes preguntas:</w:t>
      </w:r>
    </w:p>
    <w:p w14:paraId="788EC1B5" w14:textId="77777777" w:rsidR="0096649D" w:rsidRPr="0040361C" w:rsidRDefault="0096649D" w:rsidP="0096649D">
      <w:pPr>
        <w:pStyle w:val="Prrafodelista"/>
        <w:spacing w:line="240" w:lineRule="auto"/>
        <w:ind w:left="360"/>
        <w:rPr>
          <w:rFonts w:ascii="Montserrat" w:hAnsi="Montserrat" w:cs="Calibri Light"/>
          <w:bCs/>
          <w:color w:val="595959" w:themeColor="text1" w:themeTint="A6"/>
          <w:sz w:val="20"/>
          <w:szCs w:val="20"/>
        </w:rPr>
      </w:pPr>
    </w:p>
    <w:p w14:paraId="17AA43C7" w14:textId="77777777" w:rsidR="0096649D" w:rsidRPr="0040361C" w:rsidRDefault="0096649D" w:rsidP="0096649D">
      <w:pPr>
        <w:pStyle w:val="Prrafodelista"/>
        <w:numPr>
          <w:ilvl w:val="0"/>
          <w:numId w:val="61"/>
        </w:numPr>
        <w:spacing w:line="240" w:lineRule="auto"/>
        <w:rPr>
          <w:rFonts w:ascii="Montserrat" w:hAnsi="Montserrat" w:cs="Calibri Light"/>
          <w:b/>
          <w:color w:val="595959" w:themeColor="text1" w:themeTint="A6"/>
          <w:sz w:val="20"/>
          <w:szCs w:val="20"/>
        </w:rPr>
      </w:pPr>
      <w:r w:rsidRPr="0040361C">
        <w:rPr>
          <w:rFonts w:ascii="Montserrat" w:hAnsi="Montserrat" w:cs="Calibri Light"/>
          <w:b/>
          <w:color w:val="595959" w:themeColor="text1" w:themeTint="A6"/>
          <w:sz w:val="20"/>
          <w:szCs w:val="20"/>
        </w:rPr>
        <w:t>¿Cuán feliz se siente actualmente en su relación de pareja, considerando toda la historia compartida?</w:t>
      </w:r>
    </w:p>
    <w:p w14:paraId="79F6E90E" w14:textId="77777777" w:rsidR="0096649D" w:rsidRPr="0040361C" w:rsidRDefault="0096649D" w:rsidP="0096649D">
      <w:pPr>
        <w:pStyle w:val="Prrafodelista"/>
        <w:numPr>
          <w:ilvl w:val="0"/>
          <w:numId w:val="60"/>
        </w:numPr>
        <w:tabs>
          <w:tab w:val="left" w:pos="5016"/>
          <w:tab w:val="left" w:pos="8671"/>
        </w:tabs>
        <w:spacing w:before="48"/>
        <w:ind w:right="309"/>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Muy feliz</w:t>
      </w:r>
    </w:p>
    <w:p w14:paraId="1057AE08" w14:textId="77777777" w:rsidR="0096649D" w:rsidRPr="0040361C" w:rsidRDefault="0096649D" w:rsidP="0096649D">
      <w:pPr>
        <w:pStyle w:val="Prrafodelista"/>
        <w:numPr>
          <w:ilvl w:val="0"/>
          <w:numId w:val="60"/>
        </w:numPr>
        <w:tabs>
          <w:tab w:val="left" w:pos="5016"/>
          <w:tab w:val="left" w:pos="8671"/>
        </w:tabs>
        <w:spacing w:before="48"/>
        <w:ind w:right="309"/>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Feliz</w:t>
      </w:r>
    </w:p>
    <w:p w14:paraId="0EBC2AC6" w14:textId="77777777" w:rsidR="0096649D" w:rsidRPr="0040361C" w:rsidRDefault="0096649D" w:rsidP="0096649D">
      <w:pPr>
        <w:pStyle w:val="Prrafodelista"/>
        <w:numPr>
          <w:ilvl w:val="0"/>
          <w:numId w:val="60"/>
        </w:numPr>
        <w:tabs>
          <w:tab w:val="left" w:pos="5016"/>
          <w:tab w:val="left" w:pos="8671"/>
        </w:tabs>
        <w:spacing w:before="48"/>
        <w:ind w:right="309"/>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Algo feliz</w:t>
      </w:r>
    </w:p>
    <w:p w14:paraId="63C19471" w14:textId="77777777" w:rsidR="0096649D" w:rsidRPr="0040361C" w:rsidRDefault="0096649D" w:rsidP="0096649D">
      <w:pPr>
        <w:pStyle w:val="Prrafodelista"/>
        <w:numPr>
          <w:ilvl w:val="0"/>
          <w:numId w:val="60"/>
        </w:numPr>
        <w:tabs>
          <w:tab w:val="left" w:pos="5016"/>
          <w:tab w:val="left" w:pos="8671"/>
        </w:tabs>
        <w:spacing w:before="48"/>
        <w:ind w:right="309"/>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Ni feliz ni infeliz</w:t>
      </w:r>
    </w:p>
    <w:p w14:paraId="14689AD4" w14:textId="77777777" w:rsidR="0096649D" w:rsidRPr="0040361C" w:rsidRDefault="0096649D" w:rsidP="0096649D">
      <w:pPr>
        <w:pStyle w:val="Prrafodelista"/>
        <w:numPr>
          <w:ilvl w:val="0"/>
          <w:numId w:val="60"/>
        </w:numPr>
        <w:tabs>
          <w:tab w:val="left" w:pos="5016"/>
          <w:tab w:val="left" w:pos="8671"/>
        </w:tabs>
        <w:spacing w:before="48"/>
        <w:ind w:right="309"/>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Algo infeliz</w:t>
      </w:r>
    </w:p>
    <w:p w14:paraId="0C088073" w14:textId="77777777" w:rsidR="0096649D" w:rsidRPr="0040361C" w:rsidRDefault="0096649D" w:rsidP="0096649D">
      <w:pPr>
        <w:pStyle w:val="Prrafodelista"/>
        <w:numPr>
          <w:ilvl w:val="0"/>
          <w:numId w:val="60"/>
        </w:numPr>
        <w:tabs>
          <w:tab w:val="left" w:pos="5016"/>
          <w:tab w:val="left" w:pos="8671"/>
        </w:tabs>
        <w:spacing w:before="48"/>
        <w:ind w:right="309"/>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Infeliz</w:t>
      </w:r>
    </w:p>
    <w:p w14:paraId="3D346F8E" w14:textId="77777777" w:rsidR="0096649D" w:rsidRPr="0040361C" w:rsidRDefault="0096649D" w:rsidP="0096649D">
      <w:pPr>
        <w:pStyle w:val="Prrafodelista"/>
        <w:numPr>
          <w:ilvl w:val="0"/>
          <w:numId w:val="60"/>
        </w:numPr>
        <w:tabs>
          <w:tab w:val="left" w:pos="5016"/>
          <w:tab w:val="left" w:pos="8671"/>
        </w:tabs>
        <w:spacing w:before="48"/>
        <w:ind w:right="309"/>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Muy infeliz</w:t>
      </w:r>
    </w:p>
    <w:p w14:paraId="1FA861C5" w14:textId="77777777" w:rsidR="0096649D" w:rsidRPr="0040361C" w:rsidRDefault="0096649D" w:rsidP="0096649D">
      <w:pPr>
        <w:pStyle w:val="Prrafodelista"/>
        <w:tabs>
          <w:tab w:val="left" w:pos="5016"/>
          <w:tab w:val="left" w:pos="8671"/>
        </w:tabs>
        <w:spacing w:before="48"/>
        <w:ind w:left="360" w:right="309"/>
        <w:rPr>
          <w:rFonts w:ascii="Montserrat" w:hAnsi="Montserrat" w:cs="Calibri Light"/>
          <w:bCs/>
          <w:color w:val="595959" w:themeColor="text1" w:themeTint="A6"/>
          <w:sz w:val="20"/>
          <w:szCs w:val="20"/>
        </w:rPr>
      </w:pPr>
    </w:p>
    <w:p w14:paraId="19BB8B79" w14:textId="77777777" w:rsidR="0096649D" w:rsidRPr="0040361C" w:rsidRDefault="0096649D" w:rsidP="0096649D">
      <w:pPr>
        <w:pStyle w:val="Prrafodelista"/>
        <w:numPr>
          <w:ilvl w:val="0"/>
          <w:numId w:val="61"/>
        </w:numPr>
        <w:rPr>
          <w:rFonts w:ascii="Montserrat" w:hAnsi="Montserrat" w:cs="Calibri Light"/>
          <w:b/>
          <w:color w:val="595959" w:themeColor="text1" w:themeTint="A6"/>
          <w:sz w:val="20"/>
          <w:szCs w:val="20"/>
        </w:rPr>
      </w:pPr>
      <w:r w:rsidRPr="0040361C">
        <w:rPr>
          <w:rFonts w:ascii="Montserrat" w:hAnsi="Montserrat" w:cs="Calibri Light"/>
          <w:b/>
          <w:color w:val="595959" w:themeColor="text1" w:themeTint="A6"/>
          <w:sz w:val="20"/>
          <w:szCs w:val="20"/>
        </w:rPr>
        <w:t>Si pudiera volver el tiempo atrás, ¿qué cree que haría?</w:t>
      </w:r>
    </w:p>
    <w:p w14:paraId="4AE270AE" w14:textId="77777777" w:rsidR="0096649D" w:rsidRPr="0040361C" w:rsidRDefault="0096649D" w:rsidP="0096649D">
      <w:pPr>
        <w:pStyle w:val="Prrafodelista"/>
        <w:ind w:left="360"/>
        <w:rPr>
          <w:rFonts w:ascii="Montserrat" w:hAnsi="Montserrat" w:cs="Calibri Light"/>
          <w:bCs/>
          <w:color w:val="595959" w:themeColor="text1" w:themeTint="A6"/>
          <w:sz w:val="20"/>
          <w:szCs w:val="20"/>
        </w:rPr>
      </w:pPr>
    </w:p>
    <w:p w14:paraId="6C09A73D" w14:textId="77777777" w:rsidR="0096649D" w:rsidRPr="0040361C" w:rsidRDefault="0096649D" w:rsidP="0096649D">
      <w:pPr>
        <w:pStyle w:val="Prrafodelista"/>
        <w:numPr>
          <w:ilvl w:val="0"/>
          <w:numId w:val="64"/>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Estaría en pareja con la misma persona</w:t>
      </w:r>
    </w:p>
    <w:p w14:paraId="4961BBCE" w14:textId="77777777" w:rsidR="0096649D" w:rsidRPr="0040361C" w:rsidRDefault="0096649D" w:rsidP="0096649D">
      <w:pPr>
        <w:pStyle w:val="Prrafodelista"/>
        <w:numPr>
          <w:ilvl w:val="0"/>
          <w:numId w:val="64"/>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No estaría en pareja</w:t>
      </w:r>
    </w:p>
    <w:p w14:paraId="456EB65C" w14:textId="77777777" w:rsidR="0096649D" w:rsidRPr="0040361C" w:rsidRDefault="0096649D" w:rsidP="0096649D">
      <w:pPr>
        <w:pStyle w:val="Prrafodelista"/>
        <w:numPr>
          <w:ilvl w:val="0"/>
          <w:numId w:val="64"/>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Estaría en pareja con otra persona</w:t>
      </w:r>
    </w:p>
    <w:p w14:paraId="4356D02C" w14:textId="77777777" w:rsidR="0096649D" w:rsidRPr="0040361C" w:rsidRDefault="0096649D" w:rsidP="0096649D">
      <w:pPr>
        <w:pStyle w:val="NormalWeb"/>
        <w:numPr>
          <w:ilvl w:val="0"/>
          <w:numId w:val="61"/>
        </w:numPr>
        <w:rPr>
          <w:rStyle w:val="Fuerte"/>
          <w:rFonts w:ascii="Montserrat" w:hAnsi="Montserrat" w:cs="Calibri Light"/>
          <w:bCs w:val="0"/>
          <w:color w:val="595959" w:themeColor="text1" w:themeTint="A6"/>
          <w:sz w:val="20"/>
          <w:szCs w:val="20"/>
        </w:rPr>
      </w:pPr>
      <w:r w:rsidRPr="0040361C">
        <w:rPr>
          <w:rStyle w:val="Fuerte"/>
          <w:rFonts w:ascii="Montserrat" w:hAnsi="Montserrat" w:cs="Calibri Light"/>
          <w:color w:val="595959" w:themeColor="text1" w:themeTint="A6"/>
          <w:sz w:val="20"/>
          <w:szCs w:val="20"/>
        </w:rPr>
        <w:t>¿Con qué frecuencia siente que, quizás, esta no es la relación adecuada para usted?</w:t>
      </w:r>
    </w:p>
    <w:p w14:paraId="747CFF46" w14:textId="77777777" w:rsidR="0096649D" w:rsidRPr="0040361C" w:rsidRDefault="0096649D" w:rsidP="0096649D">
      <w:pPr>
        <w:pStyle w:val="Prrafodelista"/>
        <w:numPr>
          <w:ilvl w:val="0"/>
          <w:numId w:val="65"/>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Frecuentemente</w:t>
      </w:r>
    </w:p>
    <w:p w14:paraId="7A5A11B8" w14:textId="77777777" w:rsidR="0096649D" w:rsidRPr="0040361C" w:rsidRDefault="0096649D" w:rsidP="0096649D">
      <w:pPr>
        <w:pStyle w:val="Prrafodelista"/>
        <w:numPr>
          <w:ilvl w:val="0"/>
          <w:numId w:val="65"/>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A veces</w:t>
      </w:r>
    </w:p>
    <w:p w14:paraId="6C66B242" w14:textId="77777777" w:rsidR="0096649D" w:rsidRPr="0040361C" w:rsidRDefault="0096649D" w:rsidP="0096649D">
      <w:pPr>
        <w:pStyle w:val="Prrafodelista"/>
        <w:numPr>
          <w:ilvl w:val="0"/>
          <w:numId w:val="65"/>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 xml:space="preserve">Nunca </w:t>
      </w:r>
    </w:p>
    <w:p w14:paraId="3AD175E7" w14:textId="77777777" w:rsidR="0096649D" w:rsidRPr="0040361C" w:rsidRDefault="0096649D" w:rsidP="0096649D">
      <w:pPr>
        <w:pStyle w:val="Prrafodelista"/>
        <w:ind w:left="360"/>
        <w:rPr>
          <w:rFonts w:ascii="Montserrat" w:hAnsi="Montserrat" w:cs="Calibri Light"/>
          <w:bCs/>
          <w:color w:val="595959" w:themeColor="text1" w:themeTint="A6"/>
          <w:sz w:val="20"/>
          <w:szCs w:val="20"/>
        </w:rPr>
      </w:pPr>
    </w:p>
    <w:p w14:paraId="10A4F65D" w14:textId="77777777" w:rsidR="0096649D" w:rsidRPr="0040361C" w:rsidRDefault="0096649D" w:rsidP="0096649D">
      <w:pPr>
        <w:pStyle w:val="Prrafodelista"/>
        <w:ind w:left="360"/>
        <w:rPr>
          <w:rFonts w:ascii="Montserrat" w:hAnsi="Montserrat" w:cs="Calibri Light"/>
          <w:bCs/>
          <w:color w:val="595959" w:themeColor="text1" w:themeTint="A6"/>
          <w:sz w:val="20"/>
          <w:szCs w:val="20"/>
        </w:rPr>
      </w:pPr>
    </w:p>
    <w:p w14:paraId="238C004A" w14:textId="77777777" w:rsidR="0096649D" w:rsidRPr="0040361C" w:rsidRDefault="0096649D" w:rsidP="0096649D">
      <w:pPr>
        <w:pStyle w:val="Prrafodelista"/>
        <w:numPr>
          <w:ilvl w:val="0"/>
          <w:numId w:val="61"/>
        </w:numPr>
        <w:rPr>
          <w:rFonts w:ascii="Montserrat" w:hAnsi="Montserrat" w:cs="Calibri Light"/>
          <w:b/>
          <w:color w:val="595959" w:themeColor="text1" w:themeTint="A6"/>
          <w:sz w:val="20"/>
          <w:szCs w:val="20"/>
        </w:rPr>
      </w:pPr>
      <w:r w:rsidRPr="0040361C">
        <w:rPr>
          <w:rFonts w:ascii="Montserrat" w:hAnsi="Montserrat" w:cs="Calibri Light"/>
          <w:b/>
          <w:color w:val="595959" w:themeColor="text1" w:themeTint="A6"/>
          <w:sz w:val="20"/>
          <w:szCs w:val="20"/>
        </w:rPr>
        <w:t>¿Fantasea con cómo sería su vida si no estuviera en esta relación?</w:t>
      </w:r>
    </w:p>
    <w:p w14:paraId="4CF3DAB1" w14:textId="77777777" w:rsidR="0096649D" w:rsidRPr="0040361C" w:rsidRDefault="0096649D" w:rsidP="0096649D">
      <w:pPr>
        <w:pStyle w:val="Prrafodelista"/>
        <w:ind w:left="360"/>
        <w:rPr>
          <w:rFonts w:ascii="Montserrat" w:hAnsi="Montserrat" w:cs="Calibri Light"/>
          <w:bCs/>
          <w:color w:val="595959" w:themeColor="text1" w:themeTint="A6"/>
          <w:sz w:val="20"/>
          <w:szCs w:val="20"/>
        </w:rPr>
      </w:pPr>
    </w:p>
    <w:p w14:paraId="4219A0E7" w14:textId="77777777" w:rsidR="0096649D" w:rsidRPr="0040361C" w:rsidRDefault="0096649D" w:rsidP="0096649D">
      <w:pPr>
        <w:pStyle w:val="Prrafodelista"/>
        <w:numPr>
          <w:ilvl w:val="0"/>
          <w:numId w:val="68"/>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Frecuentemente</w:t>
      </w:r>
    </w:p>
    <w:p w14:paraId="6C3E8745" w14:textId="77777777" w:rsidR="0096649D" w:rsidRPr="0040361C" w:rsidRDefault="0096649D" w:rsidP="0096649D">
      <w:pPr>
        <w:pStyle w:val="Prrafodelista"/>
        <w:numPr>
          <w:ilvl w:val="0"/>
          <w:numId w:val="68"/>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A veces</w:t>
      </w:r>
    </w:p>
    <w:p w14:paraId="35D85B9A" w14:textId="77777777" w:rsidR="0096649D" w:rsidRPr="0040361C" w:rsidRDefault="0096649D" w:rsidP="0096649D">
      <w:pPr>
        <w:pStyle w:val="Prrafodelista"/>
        <w:numPr>
          <w:ilvl w:val="0"/>
          <w:numId w:val="68"/>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 xml:space="preserve">Nunca </w:t>
      </w:r>
    </w:p>
    <w:p w14:paraId="483EEE66" w14:textId="77777777" w:rsidR="0096649D" w:rsidRPr="0040361C" w:rsidRDefault="0096649D" w:rsidP="0096649D">
      <w:pPr>
        <w:pStyle w:val="Prrafodelista"/>
        <w:ind w:left="360"/>
        <w:rPr>
          <w:rFonts w:ascii="Montserrat" w:hAnsi="Montserrat" w:cs="Calibri Light"/>
          <w:bCs/>
          <w:color w:val="595959" w:themeColor="text1" w:themeTint="A6"/>
          <w:sz w:val="20"/>
          <w:szCs w:val="20"/>
        </w:rPr>
      </w:pPr>
    </w:p>
    <w:p w14:paraId="314C9586" w14:textId="77777777" w:rsidR="0096649D" w:rsidRPr="0040361C" w:rsidRDefault="0096649D" w:rsidP="0096649D">
      <w:pPr>
        <w:pStyle w:val="Prrafodelista"/>
        <w:numPr>
          <w:ilvl w:val="0"/>
          <w:numId w:val="61"/>
        </w:numPr>
        <w:rPr>
          <w:rFonts w:ascii="Montserrat" w:hAnsi="Montserrat" w:cs="Calibri Light"/>
          <w:b/>
          <w:color w:val="595959" w:themeColor="text1" w:themeTint="A6"/>
          <w:sz w:val="20"/>
          <w:szCs w:val="20"/>
        </w:rPr>
      </w:pPr>
      <w:bookmarkStart w:id="1" w:name="_Hlk217843850"/>
      <w:r w:rsidRPr="0040361C">
        <w:rPr>
          <w:rFonts w:ascii="Montserrat" w:hAnsi="Montserrat" w:cs="Calibri Light"/>
          <w:b/>
          <w:color w:val="595959" w:themeColor="text1" w:themeTint="A6"/>
          <w:sz w:val="20"/>
          <w:szCs w:val="20"/>
        </w:rPr>
        <w:t>¿Siente que hoy siguen juntos más por costumbre o miedo a separarse que por deseo de estar en la relación?</w:t>
      </w:r>
    </w:p>
    <w:bookmarkEnd w:id="1"/>
    <w:p w14:paraId="621100AE" w14:textId="77777777" w:rsidR="0096649D" w:rsidRPr="0040361C" w:rsidRDefault="0096649D" w:rsidP="0096649D">
      <w:pPr>
        <w:pStyle w:val="Prrafodelista"/>
        <w:ind w:left="360"/>
        <w:rPr>
          <w:rFonts w:ascii="Montserrat" w:hAnsi="Montserrat" w:cs="Calibri Light"/>
          <w:bCs/>
          <w:color w:val="595959" w:themeColor="text1" w:themeTint="A6"/>
          <w:sz w:val="20"/>
          <w:szCs w:val="20"/>
        </w:rPr>
      </w:pPr>
    </w:p>
    <w:p w14:paraId="41540C98" w14:textId="77777777" w:rsidR="0096649D" w:rsidRPr="0040361C" w:rsidRDefault="0096649D" w:rsidP="0096649D">
      <w:pPr>
        <w:pStyle w:val="Prrafodelista"/>
        <w:numPr>
          <w:ilvl w:val="0"/>
          <w:numId w:val="63"/>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Frecuentemente</w:t>
      </w:r>
    </w:p>
    <w:p w14:paraId="507406F3" w14:textId="77777777" w:rsidR="0096649D" w:rsidRPr="0040361C" w:rsidRDefault="0096649D" w:rsidP="0096649D">
      <w:pPr>
        <w:pStyle w:val="Prrafodelista"/>
        <w:numPr>
          <w:ilvl w:val="0"/>
          <w:numId w:val="63"/>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A veces</w:t>
      </w:r>
    </w:p>
    <w:p w14:paraId="0E3B690E" w14:textId="77777777" w:rsidR="0096649D" w:rsidRPr="0040361C" w:rsidRDefault="0096649D" w:rsidP="0096649D">
      <w:pPr>
        <w:pStyle w:val="Prrafodelista"/>
        <w:numPr>
          <w:ilvl w:val="0"/>
          <w:numId w:val="63"/>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Nunca</w:t>
      </w:r>
    </w:p>
    <w:p w14:paraId="1839EA39" w14:textId="77777777" w:rsidR="0096649D" w:rsidRPr="0040361C" w:rsidRDefault="0096649D" w:rsidP="0096649D">
      <w:pPr>
        <w:pStyle w:val="Prrafodelista"/>
        <w:ind w:left="360"/>
        <w:rPr>
          <w:rFonts w:ascii="Montserrat" w:hAnsi="Montserrat" w:cs="Calibri Light"/>
          <w:bCs/>
          <w:color w:val="595959" w:themeColor="text1" w:themeTint="A6"/>
          <w:sz w:val="20"/>
          <w:szCs w:val="20"/>
        </w:rPr>
      </w:pPr>
    </w:p>
    <w:p w14:paraId="00DB3FAA" w14:textId="77777777" w:rsidR="0096649D" w:rsidRPr="0040361C" w:rsidRDefault="0096649D" w:rsidP="0096649D">
      <w:pPr>
        <w:pStyle w:val="Prrafodelista"/>
        <w:numPr>
          <w:ilvl w:val="0"/>
          <w:numId w:val="61"/>
        </w:numPr>
        <w:rPr>
          <w:rFonts w:ascii="Montserrat" w:hAnsi="Montserrat" w:cs="Calibri Light"/>
          <w:b/>
          <w:color w:val="595959" w:themeColor="text1" w:themeTint="A6"/>
          <w:sz w:val="20"/>
          <w:szCs w:val="20"/>
        </w:rPr>
      </w:pPr>
      <w:r w:rsidRPr="0040361C">
        <w:rPr>
          <w:rFonts w:ascii="Montserrat" w:hAnsi="Montserrat" w:cs="Calibri Light"/>
          <w:b/>
          <w:color w:val="595959" w:themeColor="text1" w:themeTint="A6"/>
          <w:sz w:val="20"/>
          <w:szCs w:val="20"/>
        </w:rPr>
        <w:t>¿No está seguro/a de querer seguir en esta relación?</w:t>
      </w:r>
    </w:p>
    <w:p w14:paraId="7625FDA6" w14:textId="77777777" w:rsidR="0096649D" w:rsidRPr="0040361C" w:rsidRDefault="0096649D" w:rsidP="0096649D">
      <w:pPr>
        <w:pStyle w:val="Prrafodelista"/>
        <w:ind w:left="360"/>
        <w:rPr>
          <w:rFonts w:ascii="Montserrat" w:hAnsi="Montserrat" w:cs="Calibri Light"/>
          <w:bCs/>
          <w:color w:val="595959" w:themeColor="text1" w:themeTint="A6"/>
          <w:sz w:val="20"/>
          <w:szCs w:val="20"/>
        </w:rPr>
      </w:pPr>
    </w:p>
    <w:p w14:paraId="2A80BF8B" w14:textId="77777777" w:rsidR="0096649D" w:rsidRPr="0040361C" w:rsidRDefault="0096649D" w:rsidP="0096649D">
      <w:pPr>
        <w:pStyle w:val="Prrafodelista"/>
        <w:numPr>
          <w:ilvl w:val="0"/>
          <w:numId w:val="67"/>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Frecuentemente</w:t>
      </w:r>
    </w:p>
    <w:p w14:paraId="28410EA4" w14:textId="77777777" w:rsidR="0096649D" w:rsidRPr="0040361C" w:rsidRDefault="0096649D" w:rsidP="0096649D">
      <w:pPr>
        <w:pStyle w:val="Prrafodelista"/>
        <w:numPr>
          <w:ilvl w:val="0"/>
          <w:numId w:val="67"/>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A veces</w:t>
      </w:r>
    </w:p>
    <w:p w14:paraId="62DB6691" w14:textId="77777777" w:rsidR="0096649D" w:rsidRPr="0040361C" w:rsidRDefault="0096649D" w:rsidP="0096649D">
      <w:pPr>
        <w:pStyle w:val="Prrafodelista"/>
        <w:numPr>
          <w:ilvl w:val="0"/>
          <w:numId w:val="67"/>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 xml:space="preserve">Nunca </w:t>
      </w:r>
    </w:p>
    <w:p w14:paraId="15FAC356" w14:textId="77777777" w:rsidR="0096649D" w:rsidRPr="0040361C" w:rsidRDefault="0096649D" w:rsidP="0096649D">
      <w:pPr>
        <w:pStyle w:val="Prrafodelista"/>
        <w:ind w:left="360"/>
        <w:rPr>
          <w:rFonts w:ascii="Montserrat" w:hAnsi="Montserrat" w:cs="Calibri Light"/>
          <w:bCs/>
          <w:color w:val="595959" w:themeColor="text1" w:themeTint="A6"/>
          <w:sz w:val="20"/>
          <w:szCs w:val="20"/>
        </w:rPr>
      </w:pPr>
    </w:p>
    <w:p w14:paraId="50247AFB" w14:textId="77777777" w:rsidR="0096649D" w:rsidRPr="0040361C" w:rsidRDefault="0096649D" w:rsidP="0096649D">
      <w:pPr>
        <w:pStyle w:val="Prrafodelista"/>
        <w:numPr>
          <w:ilvl w:val="0"/>
          <w:numId w:val="61"/>
        </w:numPr>
        <w:rPr>
          <w:rFonts w:ascii="Montserrat" w:hAnsi="Montserrat" w:cs="Calibri Light"/>
          <w:b/>
          <w:color w:val="595959" w:themeColor="text1" w:themeTint="A6"/>
          <w:sz w:val="20"/>
          <w:szCs w:val="20"/>
        </w:rPr>
      </w:pPr>
      <w:r w:rsidRPr="0040361C">
        <w:rPr>
          <w:rFonts w:ascii="Montserrat" w:hAnsi="Montserrat" w:cs="Calibri Light"/>
          <w:b/>
          <w:color w:val="595959" w:themeColor="text1" w:themeTint="A6"/>
          <w:sz w:val="20"/>
          <w:szCs w:val="20"/>
        </w:rPr>
        <w:t>¿Siente que se ha desconectado emocionalmente de su pareja?</w:t>
      </w:r>
    </w:p>
    <w:p w14:paraId="228EC6A1" w14:textId="77777777" w:rsidR="0096649D" w:rsidRPr="0040361C" w:rsidRDefault="0096649D" w:rsidP="0096649D">
      <w:pPr>
        <w:pStyle w:val="Prrafodelista"/>
        <w:ind w:left="360"/>
        <w:rPr>
          <w:rFonts w:ascii="Montserrat" w:hAnsi="Montserrat" w:cs="Calibri Light"/>
          <w:bCs/>
          <w:color w:val="595959" w:themeColor="text1" w:themeTint="A6"/>
          <w:sz w:val="20"/>
          <w:szCs w:val="20"/>
        </w:rPr>
      </w:pPr>
    </w:p>
    <w:p w14:paraId="5A66C0FD" w14:textId="77777777" w:rsidR="0096649D" w:rsidRPr="0040361C" w:rsidRDefault="0096649D" w:rsidP="0096649D">
      <w:pPr>
        <w:pStyle w:val="Prrafodelista"/>
        <w:numPr>
          <w:ilvl w:val="0"/>
          <w:numId w:val="66"/>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Frecuentemente</w:t>
      </w:r>
    </w:p>
    <w:p w14:paraId="33069416" w14:textId="77777777" w:rsidR="0096649D" w:rsidRPr="0040361C" w:rsidRDefault="0096649D" w:rsidP="0096649D">
      <w:pPr>
        <w:pStyle w:val="Prrafodelista"/>
        <w:numPr>
          <w:ilvl w:val="0"/>
          <w:numId w:val="66"/>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A veces</w:t>
      </w:r>
    </w:p>
    <w:p w14:paraId="1E6BD23B" w14:textId="77777777" w:rsidR="0096649D" w:rsidRPr="0040361C" w:rsidRDefault="0096649D" w:rsidP="0096649D">
      <w:pPr>
        <w:pStyle w:val="Prrafodelista"/>
        <w:numPr>
          <w:ilvl w:val="0"/>
          <w:numId w:val="66"/>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 xml:space="preserve">Nunca </w:t>
      </w:r>
    </w:p>
    <w:p w14:paraId="296CEACA" w14:textId="77777777" w:rsidR="0096649D" w:rsidRPr="0040361C" w:rsidRDefault="0096649D" w:rsidP="0096649D">
      <w:pPr>
        <w:pStyle w:val="Prrafodelista"/>
        <w:ind w:left="360"/>
        <w:rPr>
          <w:rFonts w:ascii="Montserrat" w:hAnsi="Montserrat" w:cs="Calibri Light"/>
          <w:bCs/>
          <w:color w:val="595959" w:themeColor="text1" w:themeTint="A6"/>
          <w:sz w:val="20"/>
          <w:szCs w:val="20"/>
        </w:rPr>
      </w:pPr>
    </w:p>
    <w:p w14:paraId="52781A8D" w14:textId="77777777" w:rsidR="0096649D" w:rsidRPr="0040361C" w:rsidRDefault="0096649D" w:rsidP="0096649D">
      <w:pPr>
        <w:pStyle w:val="Prrafodelista"/>
        <w:numPr>
          <w:ilvl w:val="0"/>
          <w:numId w:val="61"/>
        </w:numPr>
        <w:rPr>
          <w:rFonts w:ascii="Montserrat" w:hAnsi="Montserrat" w:cs="Calibri Light"/>
          <w:b/>
          <w:color w:val="595959" w:themeColor="text1" w:themeTint="A6"/>
          <w:sz w:val="20"/>
          <w:szCs w:val="20"/>
        </w:rPr>
      </w:pPr>
      <w:r w:rsidRPr="0040361C">
        <w:rPr>
          <w:rFonts w:ascii="Montserrat" w:hAnsi="Montserrat" w:cs="Calibri Light"/>
          <w:bCs/>
          <w:color w:val="595959" w:themeColor="text1" w:themeTint="A6"/>
          <w:sz w:val="20"/>
          <w:szCs w:val="20"/>
        </w:rPr>
        <w:t>¿</w:t>
      </w:r>
      <w:r w:rsidRPr="0040361C">
        <w:rPr>
          <w:rFonts w:ascii="Montserrat" w:hAnsi="Montserrat" w:cs="Calibri Light"/>
          <w:b/>
          <w:color w:val="595959" w:themeColor="text1" w:themeTint="A6"/>
          <w:sz w:val="20"/>
          <w:szCs w:val="20"/>
        </w:rPr>
        <w:t>Tiene la sensación de que el vínculo ya no le aporta lo que necesita?</w:t>
      </w:r>
    </w:p>
    <w:p w14:paraId="649F84E3" w14:textId="77777777" w:rsidR="0096649D" w:rsidRPr="0040361C" w:rsidRDefault="0096649D" w:rsidP="0096649D">
      <w:pPr>
        <w:pStyle w:val="Prrafodelista"/>
        <w:ind w:left="0"/>
        <w:rPr>
          <w:rFonts w:ascii="Montserrat" w:hAnsi="Montserrat" w:cs="Calibri Light"/>
          <w:b/>
          <w:color w:val="595959" w:themeColor="text1" w:themeTint="A6"/>
          <w:sz w:val="20"/>
          <w:szCs w:val="20"/>
        </w:rPr>
      </w:pPr>
    </w:p>
    <w:p w14:paraId="56B9E75C" w14:textId="77777777" w:rsidR="0096649D" w:rsidRPr="0040361C" w:rsidRDefault="0096649D" w:rsidP="0096649D">
      <w:pPr>
        <w:pStyle w:val="Prrafodelista"/>
        <w:numPr>
          <w:ilvl w:val="0"/>
          <w:numId w:val="69"/>
        </w:numPr>
        <w:ind w:left="360"/>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Frecuentemente</w:t>
      </w:r>
    </w:p>
    <w:p w14:paraId="34ED87AB" w14:textId="77777777" w:rsidR="0096649D" w:rsidRPr="0040361C" w:rsidRDefault="0096649D" w:rsidP="0096649D">
      <w:pPr>
        <w:pStyle w:val="Prrafodelista"/>
        <w:numPr>
          <w:ilvl w:val="0"/>
          <w:numId w:val="69"/>
        </w:numPr>
        <w:ind w:left="360"/>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A veces</w:t>
      </w:r>
    </w:p>
    <w:p w14:paraId="177A7D65" w14:textId="77777777" w:rsidR="0096649D" w:rsidRPr="0040361C" w:rsidRDefault="0096649D" w:rsidP="0096649D">
      <w:pPr>
        <w:pStyle w:val="Prrafodelista"/>
        <w:numPr>
          <w:ilvl w:val="0"/>
          <w:numId w:val="69"/>
        </w:numPr>
        <w:ind w:left="360"/>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Nunca</w:t>
      </w:r>
    </w:p>
    <w:p w14:paraId="5129501A" w14:textId="77777777" w:rsidR="0096649D" w:rsidRPr="0040361C" w:rsidRDefault="0096649D" w:rsidP="0096649D">
      <w:pPr>
        <w:pStyle w:val="Prrafodelista"/>
        <w:ind w:left="360"/>
        <w:rPr>
          <w:rFonts w:ascii="Montserrat" w:hAnsi="Montserrat" w:cs="Calibri Light"/>
          <w:bCs/>
          <w:color w:val="595959" w:themeColor="text1" w:themeTint="A6"/>
          <w:sz w:val="20"/>
          <w:szCs w:val="20"/>
        </w:rPr>
      </w:pPr>
    </w:p>
    <w:p w14:paraId="38F2C911" w14:textId="77777777" w:rsidR="0096649D" w:rsidRPr="0040361C" w:rsidRDefault="0096649D" w:rsidP="0096649D">
      <w:pPr>
        <w:pStyle w:val="Prrafodelista"/>
        <w:numPr>
          <w:ilvl w:val="0"/>
          <w:numId w:val="61"/>
        </w:numPr>
        <w:rPr>
          <w:rFonts w:ascii="Montserrat" w:hAnsi="Montserrat" w:cs="Calibri Light"/>
          <w:b/>
          <w:color w:val="595959" w:themeColor="text1" w:themeTint="A6"/>
          <w:sz w:val="20"/>
          <w:szCs w:val="20"/>
        </w:rPr>
      </w:pPr>
      <w:r w:rsidRPr="0040361C">
        <w:rPr>
          <w:rFonts w:ascii="Montserrat" w:hAnsi="Montserrat" w:cs="Calibri Light"/>
          <w:bCs/>
          <w:color w:val="595959" w:themeColor="text1" w:themeTint="A6"/>
          <w:sz w:val="20"/>
          <w:szCs w:val="20"/>
        </w:rPr>
        <w:t>¿</w:t>
      </w:r>
      <w:r w:rsidRPr="0040361C">
        <w:rPr>
          <w:rFonts w:ascii="Montserrat" w:hAnsi="Montserrat" w:cs="Calibri Light"/>
          <w:b/>
          <w:color w:val="595959" w:themeColor="text1" w:themeTint="A6"/>
          <w:sz w:val="20"/>
          <w:szCs w:val="20"/>
        </w:rPr>
        <w:t>Siente que, aunque se lleven bien, ya no hay un verdadero “nosotros”?</w:t>
      </w:r>
    </w:p>
    <w:p w14:paraId="55185FED" w14:textId="77777777" w:rsidR="0096649D" w:rsidRPr="0040361C" w:rsidRDefault="0096649D" w:rsidP="0096649D">
      <w:pPr>
        <w:pStyle w:val="Prrafodelista"/>
        <w:ind w:left="360"/>
        <w:rPr>
          <w:rFonts w:ascii="Montserrat" w:hAnsi="Montserrat" w:cs="Calibri Light"/>
          <w:bCs/>
          <w:color w:val="595959" w:themeColor="text1" w:themeTint="A6"/>
          <w:sz w:val="20"/>
          <w:szCs w:val="20"/>
        </w:rPr>
      </w:pPr>
    </w:p>
    <w:p w14:paraId="2324DD44" w14:textId="77777777" w:rsidR="0096649D" w:rsidRPr="0040361C" w:rsidRDefault="0096649D" w:rsidP="0096649D">
      <w:pPr>
        <w:pStyle w:val="Prrafodelista"/>
        <w:numPr>
          <w:ilvl w:val="0"/>
          <w:numId w:val="70"/>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Frecuentemente</w:t>
      </w:r>
    </w:p>
    <w:p w14:paraId="58494F32" w14:textId="77777777" w:rsidR="0096649D" w:rsidRPr="0040361C" w:rsidRDefault="0096649D" w:rsidP="0096649D">
      <w:pPr>
        <w:pStyle w:val="Prrafodelista"/>
        <w:numPr>
          <w:ilvl w:val="0"/>
          <w:numId w:val="70"/>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A veces</w:t>
      </w:r>
    </w:p>
    <w:p w14:paraId="0F7014AC" w14:textId="77777777" w:rsidR="0096649D" w:rsidRPr="0040361C" w:rsidRDefault="0096649D" w:rsidP="0096649D">
      <w:pPr>
        <w:pStyle w:val="Prrafodelista"/>
        <w:numPr>
          <w:ilvl w:val="0"/>
          <w:numId w:val="70"/>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Nunca</w:t>
      </w:r>
    </w:p>
    <w:p w14:paraId="59D5C65A" w14:textId="77777777" w:rsidR="0096649D" w:rsidRPr="0040361C" w:rsidRDefault="0096649D" w:rsidP="0096649D">
      <w:pPr>
        <w:pStyle w:val="Prrafodelista"/>
        <w:ind w:left="360"/>
        <w:rPr>
          <w:rFonts w:ascii="Montserrat" w:hAnsi="Montserrat" w:cs="Calibri Light"/>
          <w:bCs/>
          <w:color w:val="595959" w:themeColor="text1" w:themeTint="A6"/>
          <w:sz w:val="20"/>
          <w:szCs w:val="20"/>
        </w:rPr>
      </w:pPr>
    </w:p>
    <w:p w14:paraId="7927498D" w14:textId="77777777" w:rsidR="0096649D" w:rsidRPr="0040361C" w:rsidRDefault="0096649D" w:rsidP="0096649D">
      <w:pPr>
        <w:pStyle w:val="Prrafodelista"/>
        <w:numPr>
          <w:ilvl w:val="0"/>
          <w:numId w:val="61"/>
        </w:numPr>
        <w:rPr>
          <w:rFonts w:ascii="Montserrat" w:hAnsi="Montserrat" w:cs="Calibri Light"/>
          <w:b/>
          <w:color w:val="595959" w:themeColor="text1" w:themeTint="A6"/>
          <w:sz w:val="20"/>
          <w:szCs w:val="20"/>
        </w:rPr>
      </w:pPr>
      <w:r w:rsidRPr="0040361C">
        <w:rPr>
          <w:rFonts w:ascii="Montserrat" w:hAnsi="Montserrat" w:cs="Calibri Light"/>
          <w:b/>
          <w:color w:val="595959" w:themeColor="text1" w:themeTint="A6"/>
          <w:sz w:val="20"/>
          <w:szCs w:val="20"/>
        </w:rPr>
        <w:t>¿Piensa que las diferencias que tiene con su pareja son imposibles de conciliar?</w:t>
      </w:r>
    </w:p>
    <w:p w14:paraId="733DA4C6" w14:textId="77777777" w:rsidR="0096649D" w:rsidRPr="0040361C" w:rsidRDefault="0096649D" w:rsidP="0096649D">
      <w:pPr>
        <w:pStyle w:val="Prrafodelista"/>
        <w:ind w:left="360"/>
        <w:rPr>
          <w:rFonts w:ascii="Montserrat" w:hAnsi="Montserrat" w:cs="Calibri Light"/>
          <w:bCs/>
          <w:color w:val="595959" w:themeColor="text1" w:themeTint="A6"/>
          <w:sz w:val="20"/>
          <w:szCs w:val="20"/>
        </w:rPr>
      </w:pPr>
    </w:p>
    <w:p w14:paraId="1EE73831" w14:textId="77777777" w:rsidR="0096649D" w:rsidRPr="0040361C" w:rsidRDefault="0096649D" w:rsidP="0096649D">
      <w:pPr>
        <w:pStyle w:val="Prrafodelista"/>
        <w:numPr>
          <w:ilvl w:val="0"/>
          <w:numId w:val="62"/>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Frecuentemente</w:t>
      </w:r>
    </w:p>
    <w:p w14:paraId="276377CF" w14:textId="77777777" w:rsidR="0096649D" w:rsidRPr="0040361C" w:rsidRDefault="0096649D" w:rsidP="0096649D">
      <w:pPr>
        <w:pStyle w:val="Prrafodelista"/>
        <w:numPr>
          <w:ilvl w:val="0"/>
          <w:numId w:val="62"/>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A veces</w:t>
      </w:r>
    </w:p>
    <w:p w14:paraId="2DF80908" w14:textId="77777777" w:rsidR="0096649D" w:rsidRPr="0040361C" w:rsidRDefault="0096649D" w:rsidP="0096649D">
      <w:pPr>
        <w:pStyle w:val="Prrafodelista"/>
        <w:numPr>
          <w:ilvl w:val="0"/>
          <w:numId w:val="62"/>
        </w:num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 xml:space="preserve">Nunca </w:t>
      </w:r>
    </w:p>
    <w:p w14:paraId="1F7F40AA" w14:textId="77777777" w:rsidR="0096649D" w:rsidRPr="0040361C" w:rsidRDefault="0096649D" w:rsidP="0096649D">
      <w:pPr>
        <w:pStyle w:val="Prrafodelista"/>
        <w:ind w:left="360"/>
        <w:rPr>
          <w:rFonts w:ascii="Montserrat" w:hAnsi="Montserrat" w:cs="Calibri Light"/>
          <w:bCs/>
          <w:color w:val="595959" w:themeColor="text1" w:themeTint="A6"/>
          <w:sz w:val="20"/>
          <w:szCs w:val="20"/>
        </w:rPr>
      </w:pPr>
    </w:p>
    <w:p w14:paraId="6FE07B8B" w14:textId="77777777" w:rsidR="0096649D" w:rsidRPr="0040361C" w:rsidRDefault="0096649D" w:rsidP="0096649D">
      <w:pPr>
        <w:pStyle w:val="Prrafodelista"/>
        <w:ind w:left="360"/>
        <w:rPr>
          <w:rFonts w:ascii="Montserrat" w:hAnsi="Montserrat" w:cs="Calibri Light"/>
          <w:b/>
          <w:bCs/>
          <w:color w:val="595959" w:themeColor="text1" w:themeTint="A6"/>
          <w:sz w:val="20"/>
          <w:szCs w:val="20"/>
        </w:rPr>
      </w:pPr>
      <w:bookmarkStart w:id="2" w:name="_Hlk196477551"/>
    </w:p>
    <w:p w14:paraId="11F06FC5" w14:textId="77777777" w:rsidR="0096649D" w:rsidRPr="0040361C" w:rsidRDefault="0096649D" w:rsidP="0096649D">
      <w:pPr>
        <w:pStyle w:val="Prrafodelista"/>
        <w:jc w:val="center"/>
        <w:rPr>
          <w:rFonts w:ascii="Montserrat" w:hAnsi="Montserrat" w:cstheme="majorHAnsi"/>
          <w:b/>
          <w:color w:val="595959" w:themeColor="text1" w:themeTint="A6"/>
          <w:sz w:val="20"/>
          <w:szCs w:val="20"/>
        </w:rPr>
      </w:pPr>
      <w:r w:rsidRPr="001B3FA9">
        <w:rPr>
          <w:rFonts w:ascii="Montserrat" w:hAnsi="Montserrat" w:cstheme="majorHAnsi"/>
          <w:b/>
          <w:color w:val="009999"/>
          <w:sz w:val="20"/>
          <w:szCs w:val="20"/>
        </w:rPr>
        <w:t>2. ÁREAS PROBLEMÁTICAS EN LA RELACIÓN</w:t>
      </w:r>
    </w:p>
    <w:p w14:paraId="4FFC9E2D" w14:textId="77777777" w:rsidR="0096649D" w:rsidRPr="0040361C" w:rsidRDefault="0096649D" w:rsidP="0096649D">
      <w:pPr>
        <w:pStyle w:val="Prrafodelista"/>
        <w:jc w:val="center"/>
        <w:rPr>
          <w:rFonts w:ascii="Montserrat" w:hAnsi="Montserrat" w:cstheme="majorHAnsi"/>
          <w:b/>
          <w:color w:val="595959" w:themeColor="text1" w:themeTint="A6"/>
          <w:sz w:val="20"/>
          <w:szCs w:val="20"/>
        </w:rPr>
      </w:pPr>
    </w:p>
    <w:p w14:paraId="294CF45F" w14:textId="474DB582" w:rsidR="0096649D" w:rsidRPr="0040361C" w:rsidRDefault="0096649D" w:rsidP="0096649D">
      <w:p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 xml:space="preserve">Lea la lista de áreas y </w:t>
      </w:r>
      <w:r w:rsidR="000F19E2" w:rsidRPr="0040361C">
        <w:rPr>
          <w:rFonts w:ascii="Montserrat" w:hAnsi="Montserrat" w:cstheme="majorHAnsi"/>
          <w:b/>
          <w:bCs/>
          <w:color w:val="595959" w:themeColor="text1" w:themeTint="A6"/>
          <w:sz w:val="20"/>
          <w:szCs w:val="20"/>
        </w:rPr>
        <w:t>marque</w:t>
      </w:r>
      <w:r w:rsidRPr="0040361C">
        <w:rPr>
          <w:rFonts w:ascii="Montserrat" w:hAnsi="Montserrat" w:cstheme="majorHAnsi"/>
          <w:b/>
          <w:bCs/>
          <w:color w:val="595959" w:themeColor="text1" w:themeTint="A6"/>
          <w:sz w:val="20"/>
          <w:szCs w:val="20"/>
        </w:rPr>
        <w:t xml:space="preserve"> únicamente aquellas que usted reconoce como conflictivas o problemáticas en la relación.</w:t>
      </w:r>
      <w:r w:rsidRPr="0040361C">
        <w:rPr>
          <w:rFonts w:ascii="Montserrat" w:hAnsi="Montserrat" w:cstheme="majorHAnsi"/>
          <w:color w:val="595959" w:themeColor="text1" w:themeTint="A6"/>
          <w:sz w:val="20"/>
          <w:szCs w:val="20"/>
        </w:rPr>
        <w:t xml:space="preserve"> Al lado de cada área elegida</w:t>
      </w:r>
      <w:r w:rsidR="000F19E2" w:rsidRPr="0040361C">
        <w:rPr>
          <w:rFonts w:ascii="Montserrat" w:hAnsi="Montserrat" w:cstheme="majorHAnsi"/>
          <w:color w:val="595959" w:themeColor="text1" w:themeTint="A6"/>
          <w:sz w:val="20"/>
          <w:szCs w:val="20"/>
        </w:rPr>
        <w:t xml:space="preserve"> (sólo de las elegidas),</w:t>
      </w:r>
      <w:r w:rsidRPr="0040361C">
        <w:rPr>
          <w:rFonts w:ascii="Montserrat" w:hAnsi="Montserrat" w:cstheme="majorHAnsi"/>
          <w:color w:val="595959" w:themeColor="text1" w:themeTint="A6"/>
          <w:sz w:val="20"/>
          <w:szCs w:val="20"/>
        </w:rPr>
        <w:t xml:space="preserve"> </w:t>
      </w:r>
      <w:r w:rsidRPr="0040361C">
        <w:rPr>
          <w:rFonts w:ascii="Montserrat" w:hAnsi="Montserrat" w:cstheme="majorHAnsi"/>
          <w:b/>
          <w:bCs/>
          <w:color w:val="595959" w:themeColor="text1" w:themeTint="A6"/>
          <w:sz w:val="20"/>
          <w:szCs w:val="20"/>
        </w:rPr>
        <w:t>escriba un número según el nivel de conflicto que representa hoy:</w:t>
      </w:r>
      <w:r w:rsidRPr="0040361C">
        <w:rPr>
          <w:rFonts w:ascii="Montserrat" w:hAnsi="Montserrat" w:cstheme="majorHAnsi"/>
          <w:color w:val="595959" w:themeColor="text1" w:themeTint="A6"/>
          <w:sz w:val="20"/>
          <w:szCs w:val="20"/>
        </w:rPr>
        <w:t xml:space="preserve"> 1 si es muy conflictiva, 2 si es conflictiva, 3 si es poco conflictiva</w:t>
      </w:r>
      <w:r w:rsidR="000F19E2" w:rsidRPr="0040361C">
        <w:rPr>
          <w:rFonts w:ascii="Montserrat" w:hAnsi="Montserrat" w:cstheme="majorHAnsi"/>
          <w:color w:val="595959" w:themeColor="text1" w:themeTint="A6"/>
          <w:sz w:val="20"/>
          <w:szCs w:val="20"/>
        </w:rPr>
        <w:t>, pero igual le interesa abordarla</w:t>
      </w:r>
      <w:r w:rsidRPr="0040361C">
        <w:rPr>
          <w:rFonts w:ascii="Montserrat" w:hAnsi="Montserrat" w:cstheme="majorHAnsi"/>
          <w:color w:val="595959" w:themeColor="text1" w:themeTint="A6"/>
          <w:sz w:val="20"/>
          <w:szCs w:val="20"/>
        </w:rPr>
        <w:t>. Si hay otra área importante que no aparece en la lista, agréguela al final.</w:t>
      </w:r>
    </w:p>
    <w:p w14:paraId="0847BA0E" w14:textId="77777777" w:rsidR="0096649D" w:rsidRPr="0040361C" w:rsidRDefault="0096649D" w:rsidP="0096649D">
      <w:pPr>
        <w:rPr>
          <w:rFonts w:ascii="Montserrat" w:hAnsi="Montserrat" w:cstheme="majorHAnsi"/>
          <w:b/>
          <w:bCs/>
          <w:color w:val="595959" w:themeColor="text1" w:themeTint="A6"/>
          <w:sz w:val="20"/>
          <w:szCs w:val="20"/>
        </w:rPr>
      </w:pPr>
    </w:p>
    <w:p w14:paraId="42B960E2" w14:textId="77777777" w:rsidR="0096649D" w:rsidRPr="0040361C" w:rsidRDefault="0096649D" w:rsidP="0096649D">
      <w:pPr>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Áreas:</w:t>
      </w:r>
    </w:p>
    <w:p w14:paraId="5CC6A7F9"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bookmarkStart w:id="3" w:name="_Hlk217855724"/>
      <w:r w:rsidRPr="0040361C">
        <w:rPr>
          <w:rFonts w:ascii="Montserrat" w:hAnsi="Montserrat" w:cs="Calibri Light"/>
          <w:color w:val="595959" w:themeColor="text1" w:themeTint="A6"/>
          <w:sz w:val="20"/>
          <w:szCs w:val="20"/>
        </w:rPr>
        <w:t>Escucha y comprensión.</w:t>
      </w:r>
    </w:p>
    <w:p w14:paraId="4C26EE8C"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Demostraciones de afecto.</w:t>
      </w:r>
    </w:p>
    <w:p w14:paraId="0C9A4AB4"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Conexión emocional.</w:t>
      </w:r>
    </w:p>
    <w:p w14:paraId="163086B4"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Romanticismo.</w:t>
      </w:r>
    </w:p>
    <w:p w14:paraId="5EAC5A6A"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Pasión.</w:t>
      </w:r>
    </w:p>
    <w:p w14:paraId="15158919"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Vida sexual.</w:t>
      </w:r>
    </w:p>
    <w:p w14:paraId="76394FD5"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Trabajo/Profesión.</w:t>
      </w:r>
    </w:p>
    <w:p w14:paraId="0FB890B9"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Evento importante o doloroso que enfrentamos de manera diferente.</w:t>
      </w:r>
    </w:p>
    <w:p w14:paraId="3694C3E0"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Equilibrio trabajo/pareja.</w:t>
      </w:r>
    </w:p>
    <w:p w14:paraId="042B4AD6"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Diferencias en la crianza y educación de los hijos.</w:t>
      </w:r>
    </w:p>
    <w:p w14:paraId="0BE29AC9"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Diferencias en el deseo de ser padre/madre.</w:t>
      </w:r>
    </w:p>
    <w:p w14:paraId="0F58B67D"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Diferencias en cuanto a la convivencia/no convivencia.</w:t>
      </w:r>
    </w:p>
    <w:p w14:paraId="595D85FE"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Celos.</w:t>
      </w:r>
    </w:p>
    <w:p w14:paraId="73EA3E08"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Infidelidades pasadas o presentes.</w:t>
      </w:r>
    </w:p>
    <w:p w14:paraId="7C5AB429"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Trato con los suegros y familiares.</w:t>
      </w:r>
    </w:p>
    <w:p w14:paraId="3EBE8174"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Apoyo y sostén en situaciones difíciles, dolorosas y/o estresantes.</w:t>
      </w:r>
    </w:p>
    <w:p w14:paraId="2D792306"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Distribución de las tareas y responsabilidades.</w:t>
      </w:r>
    </w:p>
    <w:p w14:paraId="1B415587"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Espiritualidad/Religión.</w:t>
      </w:r>
    </w:p>
    <w:p w14:paraId="347AE64C"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Tiempo con amigos u otros grupos.</w:t>
      </w:r>
    </w:p>
    <w:p w14:paraId="69E1CBAC"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Cantidad de tiempo que pasan juntos.</w:t>
      </w:r>
    </w:p>
    <w:p w14:paraId="164F6C10"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Toma de decisiones importantes.</w:t>
      </w:r>
    </w:p>
    <w:p w14:paraId="7FF16ED6"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Cómo pasar el tiempo libre juntos.</w:t>
      </w:r>
    </w:p>
    <w:p w14:paraId="6C35FD74"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Tiempo de ocio individual.</w:t>
      </w:r>
    </w:p>
    <w:p w14:paraId="6E4932C4"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Asuntos financieros.</w:t>
      </w:r>
    </w:p>
    <w:p w14:paraId="092D6B23"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Compañerismo/trabajo en equipo.</w:t>
      </w:r>
    </w:p>
    <w:p w14:paraId="2E73E0C7"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Poder e influencia.</w:t>
      </w:r>
    </w:p>
    <w:p w14:paraId="2E82FB93"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Autonomía/interdependencia.</w:t>
      </w:r>
    </w:p>
    <w:p w14:paraId="71FA029A"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Salir de casa/estar en casa.</w:t>
      </w:r>
    </w:p>
    <w:p w14:paraId="1F42C3BC"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Mudanzas/dónde vivir.</w:t>
      </w:r>
    </w:p>
    <w:p w14:paraId="5F5BCB74"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Manejo de desacuerdos.</w:t>
      </w:r>
    </w:p>
    <w:p w14:paraId="5F98F7E8"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Peleas desagradables.</w:t>
      </w:r>
    </w:p>
    <w:p w14:paraId="0A6B6629"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Filosofía de la vida, valores y creencias importantes.</w:t>
      </w:r>
    </w:p>
    <w:p w14:paraId="553AF56E"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Entendimiento sobre lo que es bueno, justo y correcto.</w:t>
      </w:r>
    </w:p>
    <w:p w14:paraId="51E66230"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Metas, prioridades y grandes decisiones de la vida.</w:t>
      </w:r>
    </w:p>
    <w:p w14:paraId="0E51B47E"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Estado de ánimo/temperamento/emocionalidad.</w:t>
      </w:r>
    </w:p>
    <w:p w14:paraId="6F85EC36" w14:textId="77777777" w:rsidR="0096649D" w:rsidRPr="0040361C" w:rsidRDefault="0096649D" w:rsidP="0096649D">
      <w:pPr>
        <w:pStyle w:val="Prrafodelista"/>
        <w:numPr>
          <w:ilvl w:val="0"/>
          <w:numId w:val="96"/>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Uso de pantallas/redes/tecnología</w:t>
      </w:r>
    </w:p>
    <w:bookmarkEnd w:id="3"/>
    <w:p w14:paraId="7FC3B46C" w14:textId="77777777" w:rsidR="0096649D" w:rsidRPr="0040361C" w:rsidRDefault="0096649D" w:rsidP="0096649D">
      <w:pPr>
        <w:pStyle w:val="Prrafodelista"/>
        <w:rPr>
          <w:rFonts w:ascii="Montserrat" w:hAnsi="Montserrat" w:cs="Calibri Light"/>
          <w:color w:val="595959" w:themeColor="text1" w:themeTint="A6"/>
          <w:sz w:val="20"/>
          <w:szCs w:val="20"/>
        </w:rPr>
      </w:pPr>
    </w:p>
    <w:p w14:paraId="11ED8727" w14:textId="77777777" w:rsidR="0096649D" w:rsidRPr="0040361C" w:rsidRDefault="0096649D" w:rsidP="0096649D">
      <w:pPr>
        <w:pStyle w:val="Prrafodelista"/>
        <w:numPr>
          <w:ilvl w:val="0"/>
          <w:numId w:val="96"/>
        </w:numPr>
        <w:rPr>
          <w:rFonts w:ascii="Montserrat" w:hAnsi="Montserrat" w:cstheme="majorHAnsi"/>
          <w:color w:val="595959" w:themeColor="text1" w:themeTint="A6"/>
          <w:sz w:val="20"/>
          <w:szCs w:val="20"/>
        </w:rPr>
      </w:pPr>
      <w:r w:rsidRPr="0040361C">
        <w:rPr>
          <w:rFonts w:ascii="Montserrat" w:hAnsi="Montserrat" w:cs="Calibri Light"/>
          <w:color w:val="595959" w:themeColor="text1" w:themeTint="A6"/>
          <w:sz w:val="20"/>
          <w:szCs w:val="20"/>
        </w:rPr>
        <w:lastRenderedPageBreak/>
        <w:t xml:space="preserve">Otras: </w:t>
      </w:r>
    </w:p>
    <w:p w14:paraId="159A49A9" w14:textId="77777777" w:rsidR="004710E7" w:rsidRPr="0040361C" w:rsidRDefault="004710E7" w:rsidP="004710E7">
      <w:pPr>
        <w:pStyle w:val="Prrafodelista"/>
        <w:rPr>
          <w:rFonts w:ascii="Montserrat" w:hAnsi="Montserrat" w:cstheme="majorHAnsi"/>
          <w:color w:val="595959" w:themeColor="text1" w:themeTint="A6"/>
          <w:sz w:val="20"/>
          <w:szCs w:val="20"/>
        </w:rPr>
      </w:pPr>
    </w:p>
    <w:p w14:paraId="1E49F074" w14:textId="77777777" w:rsidR="004710E7" w:rsidRPr="0040361C" w:rsidRDefault="004710E7" w:rsidP="004710E7">
      <w:pPr>
        <w:pStyle w:val="Prrafodelista"/>
        <w:rPr>
          <w:rFonts w:ascii="Montserrat" w:hAnsi="Montserrat" w:cstheme="majorHAnsi"/>
          <w:color w:val="595959" w:themeColor="text1" w:themeTint="A6"/>
          <w:sz w:val="20"/>
          <w:szCs w:val="20"/>
        </w:rPr>
      </w:pPr>
    </w:p>
    <w:p w14:paraId="606696A4" w14:textId="77777777" w:rsidR="0096649D" w:rsidRPr="0040361C" w:rsidRDefault="0096649D" w:rsidP="0096649D">
      <w:pPr>
        <w:pStyle w:val="Prrafodelista"/>
        <w:rPr>
          <w:rFonts w:ascii="Montserrat" w:hAnsi="Montserrat" w:cstheme="majorHAnsi"/>
          <w:color w:val="595959" w:themeColor="text1" w:themeTint="A6"/>
          <w:sz w:val="20"/>
          <w:szCs w:val="20"/>
        </w:rPr>
      </w:pPr>
    </w:p>
    <w:p w14:paraId="4B3B3005" w14:textId="1F83586A" w:rsidR="00307582" w:rsidRPr="001B3FA9" w:rsidRDefault="00307582" w:rsidP="009B25E7">
      <w:pPr>
        <w:pStyle w:val="Prrafodelista"/>
        <w:numPr>
          <w:ilvl w:val="0"/>
          <w:numId w:val="160"/>
        </w:numPr>
        <w:jc w:val="center"/>
        <w:rPr>
          <w:rFonts w:ascii="Montserrat" w:hAnsi="Montserrat" w:cs="Calibri Light"/>
          <w:b/>
          <w:color w:val="009999"/>
          <w:sz w:val="20"/>
          <w:szCs w:val="20"/>
        </w:rPr>
      </w:pPr>
      <w:r w:rsidRPr="001B3FA9">
        <w:rPr>
          <w:rFonts w:ascii="Montserrat" w:hAnsi="Montserrat" w:cs="Calibri Light"/>
          <w:b/>
          <w:color w:val="009999"/>
          <w:sz w:val="20"/>
          <w:szCs w:val="20"/>
        </w:rPr>
        <w:t>PLANOS DEL MALESTAR VINCULAR</w:t>
      </w:r>
    </w:p>
    <w:p w14:paraId="6E8D7D43" w14:textId="77777777" w:rsidR="009B25E7" w:rsidRPr="0040361C" w:rsidRDefault="009B25E7" w:rsidP="009B25E7">
      <w:pPr>
        <w:pStyle w:val="Prrafodelista"/>
        <w:rPr>
          <w:rFonts w:ascii="Montserrat" w:hAnsi="Montserrat" w:cs="Calibri Light"/>
          <w:b/>
          <w:color w:val="595959" w:themeColor="text1" w:themeTint="A6"/>
          <w:sz w:val="20"/>
          <w:szCs w:val="20"/>
        </w:rPr>
      </w:pPr>
    </w:p>
    <w:p w14:paraId="38AE02D6" w14:textId="6877013B" w:rsidR="00307582" w:rsidRPr="0040361C" w:rsidRDefault="00307582" w:rsidP="00307582">
      <w:pPr>
        <w:rPr>
          <w:rFonts w:ascii="Montserrat" w:hAnsi="Montserrat" w:cs="Calibri Light"/>
          <w:bCs/>
          <w:color w:val="595959" w:themeColor="text1" w:themeTint="A6"/>
          <w:sz w:val="20"/>
          <w:szCs w:val="20"/>
        </w:rPr>
      </w:pPr>
      <w:r w:rsidRPr="0040361C">
        <w:rPr>
          <w:rFonts w:ascii="Montserrat" w:hAnsi="Montserrat" w:cs="Calibri Light"/>
          <w:bCs/>
          <w:color w:val="595959" w:themeColor="text1" w:themeTint="A6"/>
          <w:sz w:val="20"/>
          <w:szCs w:val="20"/>
        </w:rPr>
        <w:t xml:space="preserve">A continuación, </w:t>
      </w:r>
      <w:r w:rsidR="009B25E7" w:rsidRPr="0040361C">
        <w:rPr>
          <w:rFonts w:ascii="Montserrat" w:hAnsi="Montserrat" w:cs="Calibri Light"/>
          <w:bCs/>
          <w:color w:val="595959" w:themeColor="text1" w:themeTint="A6"/>
          <w:sz w:val="20"/>
          <w:szCs w:val="20"/>
        </w:rPr>
        <w:t>encontrara</w:t>
      </w:r>
      <w:r w:rsidRPr="0040361C">
        <w:rPr>
          <w:rFonts w:ascii="Montserrat" w:hAnsi="Montserrat" w:cs="Calibri Light"/>
          <w:bCs/>
          <w:color w:val="595959" w:themeColor="text1" w:themeTint="A6"/>
          <w:sz w:val="20"/>
          <w:szCs w:val="20"/>
        </w:rPr>
        <w:t xml:space="preserve"> una serie de descripciones de distintos </w:t>
      </w:r>
      <w:r w:rsidRPr="0040361C">
        <w:rPr>
          <w:rFonts w:ascii="Montserrat" w:hAnsi="Montserrat" w:cs="Calibri Light"/>
          <w:bCs/>
          <w:i/>
          <w:iCs/>
          <w:color w:val="595959" w:themeColor="text1" w:themeTint="A6"/>
          <w:sz w:val="20"/>
          <w:szCs w:val="20"/>
        </w:rPr>
        <w:t>planos del conflicto en la relación</w:t>
      </w:r>
      <w:r w:rsidRPr="0040361C">
        <w:rPr>
          <w:rFonts w:ascii="Montserrat" w:hAnsi="Montserrat" w:cs="Calibri Light"/>
          <w:bCs/>
          <w:color w:val="595959" w:themeColor="text1" w:themeTint="A6"/>
          <w:sz w:val="20"/>
          <w:szCs w:val="20"/>
        </w:rPr>
        <w:t>.</w:t>
      </w:r>
      <w:r w:rsidR="009B25E7" w:rsidRPr="0040361C">
        <w:rPr>
          <w:rFonts w:ascii="Montserrat" w:hAnsi="Montserrat" w:cs="Calibri Light"/>
          <w:bCs/>
          <w:color w:val="595959" w:themeColor="text1" w:themeTint="A6"/>
          <w:sz w:val="20"/>
          <w:szCs w:val="20"/>
        </w:rPr>
        <w:t xml:space="preserve"> </w:t>
      </w:r>
      <w:r w:rsidRPr="0040361C">
        <w:rPr>
          <w:rFonts w:ascii="Montserrat" w:hAnsi="Montserrat" w:cs="Calibri Light"/>
          <w:bCs/>
          <w:color w:val="595959" w:themeColor="text1" w:themeTint="A6"/>
          <w:sz w:val="20"/>
          <w:szCs w:val="20"/>
        </w:rPr>
        <w:t>Le</w:t>
      </w:r>
      <w:r w:rsidR="009B25E7" w:rsidRPr="0040361C">
        <w:rPr>
          <w:rFonts w:ascii="Montserrat" w:hAnsi="Montserrat" w:cs="Calibri Light"/>
          <w:bCs/>
          <w:color w:val="595959" w:themeColor="text1" w:themeTint="A6"/>
          <w:sz w:val="20"/>
          <w:szCs w:val="20"/>
        </w:rPr>
        <w:t>a</w:t>
      </w:r>
      <w:r w:rsidRPr="0040361C">
        <w:rPr>
          <w:rFonts w:ascii="Montserrat" w:hAnsi="Montserrat" w:cs="Calibri Light"/>
          <w:bCs/>
          <w:color w:val="595959" w:themeColor="text1" w:themeTint="A6"/>
          <w:sz w:val="20"/>
          <w:szCs w:val="20"/>
        </w:rPr>
        <w:t xml:space="preserve"> cada una y mar</w:t>
      </w:r>
      <w:r w:rsidR="009B25E7" w:rsidRPr="0040361C">
        <w:rPr>
          <w:rFonts w:ascii="Montserrat" w:hAnsi="Montserrat" w:cs="Calibri Light"/>
          <w:bCs/>
          <w:color w:val="595959" w:themeColor="text1" w:themeTint="A6"/>
          <w:sz w:val="20"/>
          <w:szCs w:val="20"/>
        </w:rPr>
        <w:t xml:space="preserve">que </w:t>
      </w:r>
      <w:r w:rsidRPr="0040361C">
        <w:rPr>
          <w:rFonts w:ascii="Montserrat" w:hAnsi="Montserrat" w:cs="Calibri Light"/>
          <w:bCs/>
          <w:color w:val="595959" w:themeColor="text1" w:themeTint="A6"/>
          <w:sz w:val="20"/>
          <w:szCs w:val="20"/>
        </w:rPr>
        <w:t xml:space="preserve">si cree que ese plano está presente como un problema en </w:t>
      </w:r>
      <w:r w:rsidR="009B25E7" w:rsidRPr="0040361C">
        <w:rPr>
          <w:rFonts w:ascii="Montserrat" w:hAnsi="Montserrat" w:cs="Calibri Light"/>
          <w:bCs/>
          <w:color w:val="595959" w:themeColor="text1" w:themeTint="A6"/>
          <w:sz w:val="20"/>
          <w:szCs w:val="20"/>
        </w:rPr>
        <w:t>s</w:t>
      </w:r>
      <w:r w:rsidRPr="0040361C">
        <w:rPr>
          <w:rFonts w:ascii="Montserrat" w:hAnsi="Montserrat" w:cs="Calibri Light"/>
          <w:bCs/>
          <w:color w:val="595959" w:themeColor="text1" w:themeTint="A6"/>
          <w:sz w:val="20"/>
          <w:szCs w:val="20"/>
        </w:rPr>
        <w:t>u relación actual.</w:t>
      </w:r>
    </w:p>
    <w:p w14:paraId="06AFAF7A" w14:textId="77777777" w:rsidR="00307582" w:rsidRPr="0040361C" w:rsidRDefault="00307582" w:rsidP="00307582">
      <w:pPr>
        <w:jc w:val="center"/>
        <w:rPr>
          <w:rFonts w:ascii="Montserrat" w:hAnsi="Montserrat" w:cs="Calibri Light"/>
          <w:b/>
          <w:color w:val="595959" w:themeColor="text1" w:themeTint="A6"/>
          <w:sz w:val="20"/>
          <w:szCs w:val="20"/>
        </w:rPr>
      </w:pPr>
    </w:p>
    <w:p w14:paraId="1CEB85BB" w14:textId="77777777" w:rsidR="00307582" w:rsidRPr="0040361C" w:rsidRDefault="00307582" w:rsidP="00307582">
      <w:pPr>
        <w:pStyle w:val="Listaconnmeros"/>
        <w:ind w:left="360" w:hanging="360"/>
        <w:rPr>
          <w:rFonts w:ascii="Montserrat" w:hAnsi="Montserrat" w:cs="Calibri Light"/>
          <w:b/>
          <w:bCs/>
          <w:color w:val="595959" w:themeColor="text1" w:themeTint="A6"/>
          <w:sz w:val="20"/>
          <w:szCs w:val="20"/>
        </w:rPr>
      </w:pPr>
      <w:r w:rsidRPr="0040361C">
        <w:rPr>
          <w:rFonts w:ascii="Montserrat" w:hAnsi="Montserrat" w:cs="Calibri Light"/>
          <w:b/>
          <w:bCs/>
          <w:color w:val="595959" w:themeColor="text1" w:themeTint="A6"/>
          <w:sz w:val="20"/>
          <w:szCs w:val="20"/>
        </w:rPr>
        <w:t xml:space="preserve">Plano de la interacción observable </w:t>
      </w:r>
      <w:r w:rsidRPr="0040361C">
        <w:rPr>
          <w:rFonts w:ascii="Montserrat" w:hAnsi="Montserrat" w:cs="Calibri Light"/>
          <w:i/>
          <w:iCs/>
          <w:color w:val="595959" w:themeColor="text1" w:themeTint="A6"/>
          <w:sz w:val="20"/>
          <w:szCs w:val="20"/>
        </w:rPr>
        <w:t>(lenguaje, forma de hablarse, trato en el conflicto)</w:t>
      </w:r>
    </w:p>
    <w:p w14:paraId="1276296F" w14:textId="77777777" w:rsidR="00307582" w:rsidRPr="0040361C" w:rsidRDefault="00307582" w:rsidP="00307582">
      <w:pPr>
        <w:pStyle w:val="Listaconnmeros"/>
        <w:numPr>
          <w:ilvl w:val="0"/>
          <w:numId w:val="0"/>
        </w:numPr>
        <w:ind w:left="360"/>
        <w:rPr>
          <w:rFonts w:ascii="Montserrat" w:hAnsi="Montserrat" w:cs="Calibri Light"/>
          <w:b/>
          <w:bCs/>
          <w:color w:val="595959" w:themeColor="text1" w:themeTint="A6"/>
          <w:sz w:val="20"/>
          <w:szCs w:val="20"/>
        </w:rPr>
      </w:pPr>
    </w:p>
    <w:p w14:paraId="5A203A46"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“Creo que hay dificultades en la forma en que nos hablamos y nos tratamos cuando hay un problema: cómo decimos o no decimos las cosas, el tono, los gestos o la manera en que discutimos, más allá del tema en sí.”</w:t>
      </w:r>
    </w:p>
    <w:p w14:paraId="21687D0D"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40922B99"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Tenemos dificultades en este plano</w:t>
      </w:r>
    </w:p>
    <w:p w14:paraId="429F582F"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Este plano no es un problema relevante en nuestra relación</w:t>
      </w:r>
    </w:p>
    <w:p w14:paraId="7606E77A"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No estoy seguro/a</w:t>
      </w:r>
    </w:p>
    <w:p w14:paraId="01EB1C73"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33AF1543"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5ECF68A2"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55EDEFA8" w14:textId="77777777" w:rsidR="00307582" w:rsidRPr="0040361C" w:rsidRDefault="00307582" w:rsidP="00307582">
      <w:pPr>
        <w:pStyle w:val="Listaconnmeros"/>
        <w:numPr>
          <w:ilvl w:val="0"/>
          <w:numId w:val="0"/>
        </w:numPr>
        <w:ind w:left="360"/>
        <w:rPr>
          <w:rFonts w:ascii="Montserrat" w:hAnsi="Montserrat" w:cs="Calibri Light"/>
          <w:color w:val="595959" w:themeColor="text1" w:themeTint="A6"/>
          <w:sz w:val="20"/>
          <w:szCs w:val="20"/>
        </w:rPr>
      </w:pPr>
    </w:p>
    <w:p w14:paraId="240FF3F3" w14:textId="77777777" w:rsidR="00307582" w:rsidRPr="0040361C" w:rsidRDefault="00307582" w:rsidP="00307582">
      <w:pPr>
        <w:pStyle w:val="Listaconnmeros"/>
        <w:ind w:left="360" w:hanging="360"/>
        <w:rPr>
          <w:rFonts w:ascii="Montserrat" w:hAnsi="Montserrat" w:cs="Calibri Light"/>
          <w:color w:val="595959" w:themeColor="text1" w:themeTint="A6"/>
          <w:sz w:val="20"/>
          <w:szCs w:val="20"/>
        </w:rPr>
      </w:pPr>
      <w:r w:rsidRPr="0040361C">
        <w:rPr>
          <w:rFonts w:ascii="Montserrat" w:hAnsi="Montserrat" w:cs="Calibri Light"/>
          <w:b/>
          <w:bCs/>
          <w:color w:val="595959" w:themeColor="text1" w:themeTint="A6"/>
          <w:sz w:val="20"/>
          <w:szCs w:val="20"/>
        </w:rPr>
        <w:t xml:space="preserve">Plano de la regulación emocional </w:t>
      </w:r>
      <w:r w:rsidRPr="0040361C">
        <w:rPr>
          <w:rFonts w:ascii="Montserrat" w:hAnsi="Montserrat" w:cs="Calibri Light"/>
          <w:i/>
          <w:iCs/>
          <w:color w:val="595959" w:themeColor="text1" w:themeTint="A6"/>
          <w:sz w:val="20"/>
          <w:szCs w:val="20"/>
        </w:rPr>
        <w:t>(intensidad, desborde, bloqueo, dificultad para volver a conectar)</w:t>
      </w:r>
    </w:p>
    <w:p w14:paraId="130E64AE" w14:textId="77777777" w:rsidR="00307582" w:rsidRPr="0040361C" w:rsidRDefault="00307582" w:rsidP="00307582">
      <w:pPr>
        <w:pStyle w:val="Listaconnmeros"/>
        <w:numPr>
          <w:ilvl w:val="0"/>
          <w:numId w:val="0"/>
        </w:numPr>
        <w:ind w:left="360"/>
        <w:rPr>
          <w:rFonts w:ascii="Montserrat" w:hAnsi="Montserrat" w:cs="Calibri Light"/>
          <w:color w:val="595959" w:themeColor="text1" w:themeTint="A6"/>
          <w:sz w:val="20"/>
          <w:szCs w:val="20"/>
        </w:rPr>
      </w:pPr>
    </w:p>
    <w:p w14:paraId="2A3931EB"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“Creo que hay dificultades en cómo manejamos las emociones cuando algo nos afecta: la intensidad, el desborde, el bloqueo o la dificultad para calmarnos y volver a conectar después.”</w:t>
      </w:r>
    </w:p>
    <w:p w14:paraId="6F3CBB84"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07F2AB2C"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Tenemos dificultades en este plano</w:t>
      </w:r>
    </w:p>
    <w:p w14:paraId="039D5FF9"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Este plano no es un problema relevante en nuestra relación</w:t>
      </w:r>
    </w:p>
    <w:p w14:paraId="477794A5"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No estoy seguro/a</w:t>
      </w:r>
    </w:p>
    <w:p w14:paraId="518E58D4"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5CF2A384"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6377EB5F" w14:textId="77777777" w:rsidR="00307582" w:rsidRPr="0040361C" w:rsidRDefault="00307582" w:rsidP="00307582">
      <w:pPr>
        <w:pStyle w:val="Listaconnmeros"/>
        <w:numPr>
          <w:ilvl w:val="0"/>
          <w:numId w:val="0"/>
        </w:numPr>
        <w:rPr>
          <w:rFonts w:ascii="Montserrat" w:hAnsi="Montserrat" w:cs="Calibri Light"/>
          <w:i/>
          <w:iCs/>
          <w:color w:val="595959" w:themeColor="text1" w:themeTint="A6"/>
          <w:sz w:val="20"/>
          <w:szCs w:val="20"/>
        </w:rPr>
      </w:pPr>
      <w:r w:rsidRPr="0040361C">
        <w:rPr>
          <w:rFonts w:ascii="Montserrat" w:hAnsi="Montserrat" w:cs="Calibri Light"/>
          <w:b/>
          <w:bCs/>
          <w:color w:val="595959" w:themeColor="text1" w:themeTint="A6"/>
          <w:sz w:val="20"/>
          <w:szCs w:val="20"/>
        </w:rPr>
        <w:t xml:space="preserve">3. Plano narrativo </w:t>
      </w:r>
      <w:r w:rsidRPr="0040361C">
        <w:rPr>
          <w:rFonts w:ascii="Montserrat" w:hAnsi="Montserrat" w:cs="Calibri Light"/>
          <w:i/>
          <w:iCs/>
          <w:color w:val="595959" w:themeColor="text1" w:themeTint="A6"/>
          <w:sz w:val="20"/>
          <w:szCs w:val="20"/>
        </w:rPr>
        <w:t>(interpretaciones, historias, significados que se fijan)</w:t>
      </w:r>
    </w:p>
    <w:p w14:paraId="0A8D9559"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74A73824"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lastRenderedPageBreak/>
        <w:t>“Creo que hay dificultades en las interpretaciones y las historias que nos contamos: nos quedamos atrapados en ciertas versiones de lo que pasa, de lo que el otro quiso decir o de lo que esto significa para la relación.”</w:t>
      </w:r>
    </w:p>
    <w:p w14:paraId="4E21C1DA"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00169CF2"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Tenemos dificultades en este plano</w:t>
      </w:r>
    </w:p>
    <w:p w14:paraId="7E8F8DBB"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Este plano no es un problema relevante en nuestra relación</w:t>
      </w:r>
    </w:p>
    <w:p w14:paraId="643D4A60"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No estoy seguro/a</w:t>
      </w:r>
    </w:p>
    <w:p w14:paraId="1E5B2DB4"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2AF50A4A" w14:textId="77777777" w:rsidR="00307582" w:rsidRPr="0040361C" w:rsidRDefault="00307582" w:rsidP="00307582">
      <w:pPr>
        <w:pStyle w:val="Listaconnmeros"/>
        <w:numPr>
          <w:ilvl w:val="0"/>
          <w:numId w:val="0"/>
        </w:numPr>
        <w:ind w:left="360"/>
        <w:rPr>
          <w:rFonts w:ascii="Montserrat" w:hAnsi="Montserrat" w:cs="Calibri Light"/>
          <w:color w:val="595959" w:themeColor="text1" w:themeTint="A6"/>
          <w:sz w:val="20"/>
          <w:szCs w:val="20"/>
        </w:rPr>
      </w:pPr>
    </w:p>
    <w:p w14:paraId="15987FB1" w14:textId="77777777" w:rsidR="00307582" w:rsidRPr="0040361C" w:rsidRDefault="00307582" w:rsidP="00307582">
      <w:pPr>
        <w:pStyle w:val="Listaconnmeros"/>
        <w:numPr>
          <w:ilvl w:val="0"/>
          <w:numId w:val="0"/>
        </w:numPr>
        <w:rPr>
          <w:rFonts w:ascii="Montserrat" w:hAnsi="Montserrat" w:cs="Calibri Light"/>
          <w:b/>
          <w:bCs/>
          <w:color w:val="595959" w:themeColor="text1" w:themeTint="A6"/>
          <w:sz w:val="20"/>
          <w:szCs w:val="20"/>
        </w:rPr>
      </w:pPr>
      <w:r w:rsidRPr="0040361C">
        <w:rPr>
          <w:rFonts w:ascii="Montserrat" w:hAnsi="Montserrat" w:cs="Calibri Light"/>
          <w:b/>
          <w:bCs/>
          <w:color w:val="595959" w:themeColor="text1" w:themeTint="A6"/>
          <w:sz w:val="20"/>
          <w:szCs w:val="20"/>
        </w:rPr>
        <w:t xml:space="preserve">4. Plano de los patrones relacionales </w:t>
      </w:r>
      <w:r w:rsidRPr="0040361C">
        <w:rPr>
          <w:rFonts w:ascii="Montserrat" w:hAnsi="Montserrat" w:cs="Calibri Light"/>
          <w:i/>
          <w:iCs/>
          <w:color w:val="595959" w:themeColor="text1" w:themeTint="A6"/>
          <w:sz w:val="20"/>
          <w:szCs w:val="20"/>
        </w:rPr>
        <w:t>(repetición en el tiempo, mismo ciclo)</w:t>
      </w:r>
    </w:p>
    <w:p w14:paraId="166775BB"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1A1C44E7"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“Creo que hay dificultades porque se repite una misma forma de reaccionar ante los problemas, aunque entendemos de que se trata. Nos cuesta salir de los mismos ciclos de interacción.”</w:t>
      </w:r>
    </w:p>
    <w:p w14:paraId="498C0DB6"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1CF6D703"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Tenemos dificultades en este plano</w:t>
      </w:r>
    </w:p>
    <w:p w14:paraId="44A3440A"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Este plano no es un problema relevante en nuestra relación</w:t>
      </w:r>
    </w:p>
    <w:p w14:paraId="46760514"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No estoy seguro/a</w:t>
      </w:r>
    </w:p>
    <w:p w14:paraId="38ADBB1D"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7BF0221F" w14:textId="77777777" w:rsidR="00307582" w:rsidRPr="0040361C" w:rsidRDefault="00307582" w:rsidP="00307582">
      <w:pPr>
        <w:pStyle w:val="Listaconnmeros"/>
        <w:numPr>
          <w:ilvl w:val="0"/>
          <w:numId w:val="0"/>
        </w:numPr>
        <w:rPr>
          <w:rFonts w:ascii="Montserrat" w:hAnsi="Montserrat" w:cs="Calibri Light"/>
          <w:i/>
          <w:iCs/>
          <w:color w:val="595959" w:themeColor="text1" w:themeTint="A6"/>
          <w:sz w:val="20"/>
          <w:szCs w:val="20"/>
        </w:rPr>
      </w:pPr>
      <w:r w:rsidRPr="0040361C">
        <w:rPr>
          <w:rFonts w:ascii="Montserrat" w:hAnsi="Montserrat" w:cs="Calibri Light"/>
          <w:b/>
          <w:bCs/>
          <w:color w:val="595959" w:themeColor="text1" w:themeTint="A6"/>
          <w:sz w:val="20"/>
          <w:szCs w:val="20"/>
        </w:rPr>
        <w:t xml:space="preserve">5. Plano funcional </w:t>
      </w:r>
      <w:r w:rsidRPr="0040361C">
        <w:rPr>
          <w:rFonts w:ascii="Montserrat" w:hAnsi="Montserrat" w:cs="Calibri Light"/>
          <w:i/>
          <w:iCs/>
          <w:color w:val="595959" w:themeColor="text1" w:themeTint="A6"/>
          <w:sz w:val="20"/>
          <w:szCs w:val="20"/>
        </w:rPr>
        <w:t>(estrategias, para qué hacemos lo que hacemos, recursos disponibles)</w:t>
      </w:r>
    </w:p>
    <w:p w14:paraId="4659F041" w14:textId="77777777" w:rsidR="00307582" w:rsidRPr="0040361C" w:rsidRDefault="00307582" w:rsidP="00307582">
      <w:pPr>
        <w:pStyle w:val="Listaconnmeros"/>
        <w:numPr>
          <w:ilvl w:val="0"/>
          <w:numId w:val="0"/>
        </w:numPr>
        <w:rPr>
          <w:rFonts w:ascii="Montserrat" w:hAnsi="Montserrat" w:cs="Calibri Light"/>
          <w:b/>
          <w:bCs/>
          <w:color w:val="595959" w:themeColor="text1" w:themeTint="A6"/>
          <w:sz w:val="20"/>
          <w:szCs w:val="20"/>
        </w:rPr>
      </w:pPr>
    </w:p>
    <w:p w14:paraId="0362C429"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“Creo que hay dificultades en cómo intentamos manejar las cosas: usamos estrategias que alivian en el momento, pero generan costos a largo plazo, o no encontramos formas que realmente funcionen para ambos.”</w:t>
      </w:r>
    </w:p>
    <w:p w14:paraId="7F0C0480"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0B1597C4"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Tenemos dificultades en este plano</w:t>
      </w:r>
    </w:p>
    <w:p w14:paraId="566BF805"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Este plano no es un problema relevante en nuestra relación</w:t>
      </w:r>
    </w:p>
    <w:p w14:paraId="0716AC0A"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No estoy seguro/a</w:t>
      </w:r>
    </w:p>
    <w:p w14:paraId="0BD2B568"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2D860BFB"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0A8674AD" w14:textId="77777777" w:rsidR="00307582" w:rsidRPr="0040361C" w:rsidRDefault="00307582" w:rsidP="00307582">
      <w:pPr>
        <w:pStyle w:val="Listaconnmeros"/>
        <w:numPr>
          <w:ilvl w:val="0"/>
          <w:numId w:val="0"/>
        </w:numPr>
        <w:rPr>
          <w:rFonts w:ascii="Montserrat" w:hAnsi="Montserrat" w:cs="Calibri Light"/>
          <w:i/>
          <w:iCs/>
          <w:color w:val="595959" w:themeColor="text1" w:themeTint="A6"/>
          <w:sz w:val="20"/>
          <w:szCs w:val="20"/>
        </w:rPr>
      </w:pPr>
      <w:r w:rsidRPr="0040361C">
        <w:rPr>
          <w:rFonts w:ascii="Montserrat" w:hAnsi="Montserrat" w:cs="Calibri Light"/>
          <w:b/>
          <w:bCs/>
          <w:color w:val="595959" w:themeColor="text1" w:themeTint="A6"/>
          <w:sz w:val="20"/>
          <w:szCs w:val="20"/>
        </w:rPr>
        <w:t xml:space="preserve">6. Plano de aceptación y cambio </w:t>
      </w:r>
      <w:r w:rsidRPr="0040361C">
        <w:rPr>
          <w:rFonts w:ascii="Montserrat" w:hAnsi="Montserrat" w:cs="Calibri Light"/>
          <w:i/>
          <w:iCs/>
          <w:color w:val="595959" w:themeColor="text1" w:themeTint="A6"/>
          <w:sz w:val="20"/>
          <w:szCs w:val="20"/>
        </w:rPr>
        <w:t>(dialéctica, desgaste por diferencias, luchas infructuosas)</w:t>
      </w:r>
    </w:p>
    <w:p w14:paraId="6336D82D" w14:textId="77777777" w:rsidR="00307582" w:rsidRPr="0040361C" w:rsidRDefault="00307582" w:rsidP="00307582">
      <w:pPr>
        <w:pStyle w:val="Listaconnmeros"/>
        <w:numPr>
          <w:ilvl w:val="0"/>
          <w:numId w:val="0"/>
        </w:numPr>
        <w:rPr>
          <w:rFonts w:ascii="Montserrat" w:hAnsi="Montserrat" w:cs="Calibri Light"/>
          <w:b/>
          <w:bCs/>
          <w:color w:val="595959" w:themeColor="text1" w:themeTint="A6"/>
          <w:sz w:val="20"/>
          <w:szCs w:val="20"/>
        </w:rPr>
      </w:pPr>
    </w:p>
    <w:p w14:paraId="4A10338D"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“Creo que parte del desgaste tiene que ver con diferencias difíciles de conciliar: nos cuesta encontrar un equilibrio entre aceptar ciertas cosas del otro y pedir cambios posibles, sin entrar en luchas repetidas.”</w:t>
      </w:r>
    </w:p>
    <w:p w14:paraId="6A969611"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2E07EEF5"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Tenemos dificultades en este plano</w:t>
      </w:r>
    </w:p>
    <w:p w14:paraId="0166EC3F"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Este plano no es un problema relevante en nuestra relación</w:t>
      </w:r>
    </w:p>
    <w:p w14:paraId="6481EC0D"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lastRenderedPageBreak/>
        <w:t>No estoy seguro/a</w:t>
      </w:r>
    </w:p>
    <w:p w14:paraId="67498D48"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0BBDF14E"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10DEF144" w14:textId="77777777" w:rsidR="00307582" w:rsidRPr="0040361C" w:rsidRDefault="00307582" w:rsidP="00307582">
      <w:pPr>
        <w:pStyle w:val="Listaconnmeros"/>
        <w:numPr>
          <w:ilvl w:val="0"/>
          <w:numId w:val="0"/>
        </w:numPr>
        <w:rPr>
          <w:rFonts w:ascii="Montserrat" w:hAnsi="Montserrat" w:cs="Calibri Light"/>
          <w:i/>
          <w:iCs/>
          <w:color w:val="595959" w:themeColor="text1" w:themeTint="A6"/>
          <w:sz w:val="20"/>
          <w:szCs w:val="20"/>
        </w:rPr>
      </w:pPr>
      <w:r w:rsidRPr="0040361C">
        <w:rPr>
          <w:rFonts w:ascii="Montserrat" w:hAnsi="Montserrat" w:cs="Calibri Light"/>
          <w:b/>
          <w:bCs/>
          <w:color w:val="595959" w:themeColor="text1" w:themeTint="A6"/>
          <w:sz w:val="20"/>
          <w:szCs w:val="20"/>
        </w:rPr>
        <w:t xml:space="preserve">7. Plano del cuidado vincular </w:t>
      </w:r>
      <w:r w:rsidRPr="0040361C">
        <w:rPr>
          <w:rFonts w:ascii="Montserrat" w:hAnsi="Montserrat" w:cs="Calibri Light"/>
          <w:i/>
          <w:iCs/>
          <w:color w:val="595959" w:themeColor="text1" w:themeTint="A6"/>
          <w:sz w:val="20"/>
          <w:szCs w:val="20"/>
        </w:rPr>
        <w:t>(trato, ternura, respeto, clima del vínculo)</w:t>
      </w:r>
    </w:p>
    <w:p w14:paraId="53DA6C75" w14:textId="77777777" w:rsidR="00307582" w:rsidRPr="0040361C" w:rsidRDefault="00307582" w:rsidP="00307582">
      <w:pPr>
        <w:pStyle w:val="Listaconnmeros"/>
        <w:numPr>
          <w:ilvl w:val="0"/>
          <w:numId w:val="0"/>
        </w:numPr>
        <w:rPr>
          <w:rFonts w:ascii="Montserrat" w:hAnsi="Montserrat" w:cs="Calibri Light"/>
          <w:b/>
          <w:bCs/>
          <w:color w:val="595959" w:themeColor="text1" w:themeTint="A6"/>
          <w:sz w:val="20"/>
          <w:szCs w:val="20"/>
        </w:rPr>
      </w:pPr>
    </w:p>
    <w:p w14:paraId="7D7FAB87"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“Creo que, cuando hay tensión o conflicto, se resiente el cuidado del vínculo: nos cuesta tratarnos con respeto y ternura, sentirnos tenidos en cuenta o sostener un clima de cercanía.”</w:t>
      </w:r>
    </w:p>
    <w:p w14:paraId="25E450E2"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42FFA4E0"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Tenemos dificultades en este plano</w:t>
      </w:r>
    </w:p>
    <w:p w14:paraId="6464F6BF"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Este plano no es un problema relevante en nuestra relación</w:t>
      </w:r>
    </w:p>
    <w:p w14:paraId="105AE145"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No estoy seguro/a</w:t>
      </w:r>
    </w:p>
    <w:p w14:paraId="0980CC6B"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2D2EC8C3" w14:textId="77777777" w:rsidR="00307582" w:rsidRPr="0040361C" w:rsidRDefault="00307582" w:rsidP="00307582">
      <w:pPr>
        <w:pStyle w:val="Listaconnmeros"/>
        <w:numPr>
          <w:ilvl w:val="0"/>
          <w:numId w:val="0"/>
        </w:numPr>
        <w:ind w:left="360"/>
        <w:rPr>
          <w:rFonts w:ascii="Montserrat" w:hAnsi="Montserrat" w:cs="Calibri Light"/>
          <w:color w:val="595959" w:themeColor="text1" w:themeTint="A6"/>
          <w:sz w:val="20"/>
          <w:szCs w:val="20"/>
        </w:rPr>
      </w:pPr>
    </w:p>
    <w:p w14:paraId="76D8BAE7"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r w:rsidRPr="0040361C">
        <w:rPr>
          <w:rFonts w:ascii="Montserrat" w:hAnsi="Montserrat" w:cs="Calibri Light"/>
          <w:b/>
          <w:bCs/>
          <w:color w:val="595959" w:themeColor="text1" w:themeTint="A6"/>
          <w:sz w:val="20"/>
          <w:szCs w:val="20"/>
        </w:rPr>
        <w:t xml:space="preserve">8. Plano de sentido y proyecto </w:t>
      </w:r>
      <w:r w:rsidRPr="0040361C">
        <w:rPr>
          <w:rFonts w:ascii="Montserrat" w:hAnsi="Montserrat" w:cs="Calibri Light"/>
          <w:i/>
          <w:iCs/>
          <w:color w:val="595959" w:themeColor="text1" w:themeTint="A6"/>
          <w:sz w:val="20"/>
          <w:szCs w:val="20"/>
        </w:rPr>
        <w:t>(dirección, equipo, futuro compartido)</w:t>
      </w:r>
    </w:p>
    <w:p w14:paraId="7387167E"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2076D33D"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 xml:space="preserve">“Creo que hay dificultades en la dirección compartida de la relación. Nos cuesta sentirnos un equipo, hablar del futuro o sostener un proyecto común.” </w:t>
      </w:r>
    </w:p>
    <w:p w14:paraId="0992A18E"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594C889F"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Tenemos dificultades en este plano</w:t>
      </w:r>
    </w:p>
    <w:p w14:paraId="682212E7"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Este plano no es un problema relevante en nuestra relación</w:t>
      </w:r>
    </w:p>
    <w:p w14:paraId="7E3C0B45"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No estoy seguro/a</w:t>
      </w:r>
    </w:p>
    <w:p w14:paraId="608950B9"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0EEAB063"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5C7D7E03" w14:textId="77777777" w:rsidR="00307582" w:rsidRPr="0040361C" w:rsidRDefault="00307582" w:rsidP="00307582">
      <w:pPr>
        <w:pStyle w:val="Listaconnmeros"/>
        <w:numPr>
          <w:ilvl w:val="0"/>
          <w:numId w:val="0"/>
        </w:numPr>
        <w:rPr>
          <w:rFonts w:ascii="Montserrat" w:hAnsi="Montserrat" w:cs="Calibri Light"/>
          <w:i/>
          <w:iCs/>
          <w:color w:val="595959" w:themeColor="text1" w:themeTint="A6"/>
          <w:sz w:val="20"/>
          <w:szCs w:val="20"/>
        </w:rPr>
      </w:pPr>
      <w:r w:rsidRPr="0040361C">
        <w:rPr>
          <w:rFonts w:ascii="Montserrat" w:hAnsi="Montserrat" w:cs="Calibri Light"/>
          <w:b/>
          <w:bCs/>
          <w:color w:val="595959" w:themeColor="text1" w:themeTint="A6"/>
          <w:sz w:val="20"/>
          <w:szCs w:val="20"/>
        </w:rPr>
        <w:t xml:space="preserve">9. Plano contextual </w:t>
      </w:r>
      <w:r w:rsidRPr="0040361C">
        <w:rPr>
          <w:rFonts w:ascii="Montserrat" w:hAnsi="Montserrat" w:cs="Calibri Light"/>
          <w:i/>
          <w:iCs/>
          <w:color w:val="595959" w:themeColor="text1" w:themeTint="A6"/>
          <w:sz w:val="20"/>
          <w:szCs w:val="20"/>
        </w:rPr>
        <w:t>(estrés externo, carga, demandas que invaden)</w:t>
      </w:r>
    </w:p>
    <w:p w14:paraId="55580DD5" w14:textId="77777777" w:rsidR="00307582" w:rsidRPr="0040361C" w:rsidRDefault="00307582" w:rsidP="00307582">
      <w:pPr>
        <w:pStyle w:val="Listaconnmeros"/>
        <w:numPr>
          <w:ilvl w:val="0"/>
          <w:numId w:val="0"/>
        </w:numPr>
        <w:rPr>
          <w:rFonts w:ascii="Montserrat" w:hAnsi="Montserrat" w:cs="Calibri Light"/>
          <w:i/>
          <w:iCs/>
          <w:color w:val="595959" w:themeColor="text1" w:themeTint="A6"/>
          <w:sz w:val="20"/>
          <w:szCs w:val="20"/>
        </w:rPr>
      </w:pPr>
    </w:p>
    <w:p w14:paraId="2E178EEE"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 xml:space="preserve">“creo que factores externos —estrés, trabajo, salud, familia u otras demandas— están impactando fuertemente en la relación y ocupan gran parte de nuestra energía y disponibilidad.” </w:t>
      </w:r>
    </w:p>
    <w:p w14:paraId="58D2FF2D" w14:textId="77777777" w:rsidR="00307582" w:rsidRPr="0040361C" w:rsidRDefault="00307582" w:rsidP="00307582">
      <w:pPr>
        <w:pStyle w:val="Listaconnmeros"/>
        <w:numPr>
          <w:ilvl w:val="0"/>
          <w:numId w:val="0"/>
        </w:numPr>
        <w:rPr>
          <w:rFonts w:ascii="Montserrat" w:hAnsi="Montserrat" w:cs="Calibri Light"/>
          <w:color w:val="595959" w:themeColor="text1" w:themeTint="A6"/>
          <w:sz w:val="20"/>
          <w:szCs w:val="20"/>
        </w:rPr>
      </w:pPr>
    </w:p>
    <w:p w14:paraId="31943C76"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Tenemos dificultades en este plano</w:t>
      </w:r>
    </w:p>
    <w:p w14:paraId="1EE04FEA"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Este plano no es un problema relevante en nuestra relación</w:t>
      </w:r>
    </w:p>
    <w:p w14:paraId="1E667DB4" w14:textId="77777777" w:rsidR="00307582" w:rsidRPr="0040361C" w:rsidRDefault="00307582" w:rsidP="00307582">
      <w:pPr>
        <w:pStyle w:val="Listaconnmeros"/>
        <w:numPr>
          <w:ilvl w:val="0"/>
          <w:numId w:val="121"/>
        </w:numPr>
        <w:rPr>
          <w:rFonts w:ascii="Montserrat" w:hAnsi="Montserrat" w:cs="Calibri Light"/>
          <w:color w:val="595959" w:themeColor="text1" w:themeTint="A6"/>
          <w:sz w:val="20"/>
          <w:szCs w:val="20"/>
        </w:rPr>
      </w:pPr>
      <w:r w:rsidRPr="0040361C">
        <w:rPr>
          <w:rFonts w:ascii="Montserrat" w:hAnsi="Montserrat" w:cs="Calibri Light"/>
          <w:color w:val="595959" w:themeColor="text1" w:themeTint="A6"/>
          <w:sz w:val="20"/>
          <w:szCs w:val="20"/>
        </w:rPr>
        <w:t>No estoy seguro/a</w:t>
      </w:r>
    </w:p>
    <w:p w14:paraId="5CF136FC" w14:textId="77777777" w:rsidR="00307582" w:rsidRPr="0040361C" w:rsidRDefault="00307582" w:rsidP="00307582">
      <w:pPr>
        <w:pStyle w:val="Prrafodelista"/>
        <w:rPr>
          <w:rFonts w:ascii="Montserrat" w:hAnsi="Montserrat" w:cs="Calibri Light"/>
          <w:color w:val="595959" w:themeColor="text1" w:themeTint="A6"/>
          <w:sz w:val="20"/>
          <w:szCs w:val="20"/>
        </w:rPr>
      </w:pPr>
    </w:p>
    <w:p w14:paraId="4F2E2E44" w14:textId="77777777" w:rsidR="009B25E7" w:rsidRPr="0040361C" w:rsidRDefault="009B25E7" w:rsidP="00307582">
      <w:pPr>
        <w:pStyle w:val="Prrafodelista"/>
        <w:rPr>
          <w:rFonts w:ascii="Montserrat" w:hAnsi="Montserrat" w:cs="Calibri Light"/>
          <w:color w:val="595959" w:themeColor="text1" w:themeTint="A6"/>
          <w:sz w:val="20"/>
          <w:szCs w:val="20"/>
        </w:rPr>
      </w:pPr>
    </w:p>
    <w:p w14:paraId="2CD73E29" w14:textId="77777777" w:rsidR="00307582" w:rsidRPr="001B3FA9" w:rsidRDefault="00307582" w:rsidP="00307582">
      <w:pPr>
        <w:pStyle w:val="Prrafodelista"/>
        <w:rPr>
          <w:rFonts w:ascii="Montserrat" w:hAnsi="Montserrat" w:cstheme="majorHAnsi"/>
          <w:color w:val="009999"/>
          <w:sz w:val="20"/>
          <w:szCs w:val="20"/>
        </w:rPr>
      </w:pPr>
    </w:p>
    <w:p w14:paraId="0396582C" w14:textId="45C34B7F" w:rsidR="00307582" w:rsidRPr="0040361C" w:rsidRDefault="009B25E7" w:rsidP="009B25E7">
      <w:pPr>
        <w:ind w:left="360"/>
        <w:jc w:val="center"/>
        <w:rPr>
          <w:rFonts w:ascii="Montserrat" w:hAnsi="Montserrat" w:cstheme="majorHAnsi"/>
          <w:b/>
          <w:bCs/>
          <w:color w:val="595959" w:themeColor="text1" w:themeTint="A6"/>
          <w:sz w:val="20"/>
          <w:szCs w:val="20"/>
        </w:rPr>
      </w:pPr>
      <w:bookmarkStart w:id="4" w:name="_Hlk196477590"/>
      <w:bookmarkStart w:id="5" w:name="_Hlk196834112"/>
      <w:r w:rsidRPr="001B3FA9">
        <w:rPr>
          <w:rFonts w:ascii="Montserrat" w:hAnsi="Montserrat" w:cstheme="majorHAnsi"/>
          <w:b/>
          <w:bCs/>
          <w:color w:val="009999"/>
          <w:sz w:val="20"/>
          <w:szCs w:val="20"/>
        </w:rPr>
        <w:t xml:space="preserve">4.  </w:t>
      </w:r>
      <w:r w:rsidR="00307582" w:rsidRPr="001B3FA9">
        <w:rPr>
          <w:rFonts w:ascii="Montserrat" w:hAnsi="Montserrat" w:cstheme="majorHAnsi"/>
          <w:b/>
          <w:bCs/>
          <w:color w:val="009999"/>
          <w:sz w:val="20"/>
          <w:szCs w:val="20"/>
        </w:rPr>
        <w:t>ORGANIZADORES DEL VÍNCULO</w:t>
      </w:r>
    </w:p>
    <w:bookmarkEnd w:id="4"/>
    <w:bookmarkEnd w:id="5"/>
    <w:p w14:paraId="467F54F4" w14:textId="3B8CAFF4" w:rsidR="00307582" w:rsidRPr="0040361C" w:rsidRDefault="00307582" w:rsidP="00307582">
      <w:p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lastRenderedPageBreak/>
        <w:t>Lea cada grupo de afirmaciones y marque aquellas que describan lo que usted percibe que sucede actualmente en su relación de pareja.</w:t>
      </w:r>
      <w:r w:rsidRPr="0040361C">
        <w:rPr>
          <w:rFonts w:ascii="Montserrat" w:hAnsi="Montserrat" w:cstheme="majorHAnsi"/>
          <w:color w:val="595959" w:themeColor="text1" w:themeTint="A6"/>
          <w:sz w:val="20"/>
          <w:szCs w:val="20"/>
        </w:rPr>
        <w:br/>
        <w:t>No es necesario que todas apliquen</w:t>
      </w:r>
      <w:r w:rsidR="009B25E7" w:rsidRPr="0040361C">
        <w:rPr>
          <w:rFonts w:ascii="Montserrat" w:hAnsi="Montserrat" w:cstheme="majorHAnsi"/>
          <w:color w:val="595959" w:themeColor="text1" w:themeTint="A6"/>
          <w:sz w:val="20"/>
          <w:szCs w:val="20"/>
        </w:rPr>
        <w:t>, m</w:t>
      </w:r>
      <w:r w:rsidRPr="0040361C">
        <w:rPr>
          <w:rFonts w:ascii="Montserrat" w:hAnsi="Montserrat" w:cstheme="majorHAnsi"/>
          <w:color w:val="595959" w:themeColor="text1" w:themeTint="A6"/>
          <w:sz w:val="20"/>
          <w:szCs w:val="20"/>
        </w:rPr>
        <w:t>arque solo las que le resulten verdaderas.</w:t>
      </w:r>
    </w:p>
    <w:p w14:paraId="1DEAE857" w14:textId="77777777" w:rsidR="00307582" w:rsidRPr="0040361C" w:rsidRDefault="00307582" w:rsidP="00307582">
      <w:pPr>
        <w:rPr>
          <w:rFonts w:ascii="Montserrat" w:hAnsi="Montserrat" w:cstheme="majorHAnsi"/>
          <w:color w:val="595959" w:themeColor="text1" w:themeTint="A6"/>
          <w:sz w:val="20"/>
          <w:szCs w:val="20"/>
        </w:rPr>
      </w:pPr>
    </w:p>
    <w:p w14:paraId="57E000F6" w14:textId="77777777" w:rsidR="00307582" w:rsidRPr="0040361C" w:rsidRDefault="00307582" w:rsidP="00307582">
      <w:pPr>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1. CONFIANZA</w:t>
      </w:r>
    </w:p>
    <w:p w14:paraId="4791AF6A" w14:textId="77777777" w:rsidR="00307582" w:rsidRPr="0040361C" w:rsidRDefault="00307582" w:rsidP="00307582">
      <w:pPr>
        <w:numPr>
          <w:ilvl w:val="0"/>
          <w:numId w:val="124"/>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confío en mi pareja.</w:t>
      </w:r>
    </w:p>
    <w:p w14:paraId="3B034B60" w14:textId="77777777" w:rsidR="00307582" w:rsidRPr="0040361C" w:rsidRDefault="00307582" w:rsidP="00307582">
      <w:pPr>
        <w:numPr>
          <w:ilvl w:val="0"/>
          <w:numId w:val="124"/>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Me siento emocionalmente inseguro/a en esta relación.</w:t>
      </w:r>
    </w:p>
    <w:p w14:paraId="086F81DD" w14:textId="77777777" w:rsidR="00307582" w:rsidRPr="0040361C" w:rsidRDefault="00307582" w:rsidP="00307582">
      <w:pPr>
        <w:numPr>
          <w:ilvl w:val="0"/>
          <w:numId w:val="125"/>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Siento que no puedo hablar con libertad de lo que me pasa.</w:t>
      </w:r>
    </w:p>
    <w:p w14:paraId="38D5A28C" w14:textId="77777777" w:rsidR="00307582" w:rsidRPr="0040361C" w:rsidRDefault="00307582" w:rsidP="00307582">
      <w:pPr>
        <w:numPr>
          <w:ilvl w:val="0"/>
          <w:numId w:val="125"/>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Mi pareja no está disponible emocionalmente cuando más la necesito.</w:t>
      </w:r>
    </w:p>
    <w:p w14:paraId="76C9B597" w14:textId="77777777" w:rsidR="00307582" w:rsidRPr="0040361C" w:rsidRDefault="00307582" w:rsidP="00307582">
      <w:pPr>
        <w:numPr>
          <w:ilvl w:val="0"/>
          <w:numId w:val="125"/>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Me he sentido solo/a en momentos importantes.</w:t>
      </w:r>
    </w:p>
    <w:p w14:paraId="33484ECD" w14:textId="6402668A" w:rsidR="00307582" w:rsidRPr="0040361C" w:rsidRDefault="00307582" w:rsidP="00307582">
      <w:pPr>
        <w:numPr>
          <w:ilvl w:val="0"/>
          <w:numId w:val="125"/>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Cuando estoy enfermo/a</w:t>
      </w:r>
      <w:r w:rsidR="004834F3" w:rsidRPr="0040361C">
        <w:rPr>
          <w:rFonts w:ascii="Montserrat" w:hAnsi="Montserrat" w:cstheme="majorHAnsi"/>
          <w:color w:val="595959" w:themeColor="text1" w:themeTint="A6"/>
          <w:sz w:val="20"/>
          <w:szCs w:val="20"/>
        </w:rPr>
        <w:t xml:space="preserve"> o vulnerable</w:t>
      </w:r>
      <w:r w:rsidRPr="0040361C">
        <w:rPr>
          <w:rFonts w:ascii="Montserrat" w:hAnsi="Montserrat" w:cstheme="majorHAnsi"/>
          <w:color w:val="595959" w:themeColor="text1" w:themeTint="A6"/>
          <w:sz w:val="20"/>
          <w:szCs w:val="20"/>
        </w:rPr>
        <w:t xml:space="preserve"> no me siento cuidado/a por mi pareja.</w:t>
      </w:r>
    </w:p>
    <w:p w14:paraId="7803EC81" w14:textId="77777777" w:rsidR="00307582" w:rsidRPr="0040361C" w:rsidRDefault="00307582" w:rsidP="00307582">
      <w:pPr>
        <w:numPr>
          <w:ilvl w:val="0"/>
          <w:numId w:val="125"/>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Mi pareja no cumple acuerdos importantes.</w:t>
      </w:r>
    </w:p>
    <w:p w14:paraId="49950F7E" w14:textId="77777777" w:rsidR="00307582" w:rsidRPr="0040361C" w:rsidRDefault="00307582" w:rsidP="00307582">
      <w:pPr>
        <w:numPr>
          <w:ilvl w:val="0"/>
          <w:numId w:val="125"/>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Se han dado situaciones de infidelidad o traición (emocional, sexual o financiera).</w:t>
      </w:r>
    </w:p>
    <w:p w14:paraId="76802DB6" w14:textId="77777777" w:rsidR="00307582" w:rsidRPr="0040361C" w:rsidRDefault="00307582" w:rsidP="00307582">
      <w:pPr>
        <w:numPr>
          <w:ilvl w:val="0"/>
          <w:numId w:val="125"/>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Mi pareja expone o comparte información privada sin cuidarme.</w:t>
      </w:r>
    </w:p>
    <w:p w14:paraId="2E669043" w14:textId="77777777" w:rsidR="00307582" w:rsidRPr="0040361C" w:rsidRDefault="00307582" w:rsidP="00307582">
      <w:pPr>
        <w:numPr>
          <w:ilvl w:val="0"/>
          <w:numId w:val="125"/>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me siento respetado/a en mis límites personales.</w:t>
      </w:r>
    </w:p>
    <w:p w14:paraId="2FB9189B" w14:textId="77777777" w:rsidR="00307582" w:rsidRPr="0040361C" w:rsidRDefault="00307582" w:rsidP="00307582">
      <w:pPr>
        <w:rPr>
          <w:rFonts w:ascii="Montserrat" w:hAnsi="Montserrat" w:cstheme="majorHAnsi"/>
          <w:color w:val="595959" w:themeColor="text1" w:themeTint="A6"/>
          <w:sz w:val="20"/>
          <w:szCs w:val="20"/>
        </w:rPr>
      </w:pPr>
    </w:p>
    <w:p w14:paraId="6AF1C9F9" w14:textId="77777777" w:rsidR="00307582" w:rsidRPr="0040361C" w:rsidRDefault="00307582" w:rsidP="00307582">
      <w:pPr>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2. COMPROMISO</w:t>
      </w:r>
    </w:p>
    <w:p w14:paraId="58DE433A" w14:textId="77777777" w:rsidR="00307582" w:rsidRPr="0040361C" w:rsidRDefault="00307582" w:rsidP="00307582">
      <w:pPr>
        <w:numPr>
          <w:ilvl w:val="0"/>
          <w:numId w:val="126"/>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Tengo dudas sobre mi deseo de seguir en esta relación a largo plazo.</w:t>
      </w:r>
    </w:p>
    <w:p w14:paraId="61C5E5F4" w14:textId="77777777" w:rsidR="00307582" w:rsidRPr="0040361C" w:rsidRDefault="00307582" w:rsidP="00307582">
      <w:pPr>
        <w:numPr>
          <w:ilvl w:val="0"/>
          <w:numId w:val="126"/>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Siento que mi compromiso en la relación está debilitado.</w:t>
      </w:r>
    </w:p>
    <w:p w14:paraId="0013B256" w14:textId="77777777" w:rsidR="00307582" w:rsidRPr="0040361C" w:rsidRDefault="00307582" w:rsidP="00307582">
      <w:pPr>
        <w:numPr>
          <w:ilvl w:val="0"/>
          <w:numId w:val="127"/>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Me cuesta invertir energía en la relación.</w:t>
      </w:r>
    </w:p>
    <w:p w14:paraId="0EAD47EA" w14:textId="77777777" w:rsidR="00307582" w:rsidRPr="0040361C" w:rsidRDefault="00307582" w:rsidP="00307582">
      <w:pPr>
        <w:numPr>
          <w:ilvl w:val="0"/>
          <w:numId w:val="127"/>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Las discusiones afectan mis ganas de permanecer en la relación.</w:t>
      </w:r>
    </w:p>
    <w:p w14:paraId="28AC981A" w14:textId="6D7FDFD2" w:rsidR="00307582" w:rsidRPr="0040361C" w:rsidRDefault="00307582" w:rsidP="00307582">
      <w:pPr>
        <w:numPr>
          <w:ilvl w:val="0"/>
          <w:numId w:val="127"/>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 xml:space="preserve">Me cuesta </w:t>
      </w:r>
      <w:r w:rsidR="004834F3" w:rsidRPr="0040361C">
        <w:rPr>
          <w:rFonts w:ascii="Montserrat" w:hAnsi="Montserrat" w:cstheme="majorHAnsi"/>
          <w:color w:val="595959" w:themeColor="text1" w:themeTint="A6"/>
          <w:sz w:val="20"/>
          <w:szCs w:val="20"/>
        </w:rPr>
        <w:t>pensar activamente en un futuro compartido</w:t>
      </w:r>
    </w:p>
    <w:p w14:paraId="0053F882" w14:textId="77777777" w:rsidR="00307582" w:rsidRPr="0040361C" w:rsidRDefault="00307582" w:rsidP="00307582">
      <w:pPr>
        <w:numPr>
          <w:ilvl w:val="0"/>
          <w:numId w:val="127"/>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Me cuesta respetar acuerdos cuando me generan incomodidad.</w:t>
      </w:r>
    </w:p>
    <w:p w14:paraId="30713313" w14:textId="77777777" w:rsidR="00307582" w:rsidRPr="0040361C" w:rsidRDefault="00307582" w:rsidP="00307582">
      <w:pPr>
        <w:numPr>
          <w:ilvl w:val="0"/>
          <w:numId w:val="127"/>
        </w:numPr>
        <w:rPr>
          <w:rFonts w:ascii="Montserrat" w:hAnsi="Montserrat" w:cstheme="majorHAnsi"/>
          <w:color w:val="595959" w:themeColor="text1" w:themeTint="A6"/>
          <w:sz w:val="20"/>
          <w:szCs w:val="20"/>
        </w:rPr>
      </w:pPr>
      <w:r w:rsidRPr="0040361C">
        <w:rPr>
          <w:rFonts w:ascii="Montserrat" w:hAnsi="Montserrat" w:cs="Calibri Light"/>
          <w:color w:val="595959" w:themeColor="text1" w:themeTint="A6"/>
          <w:sz w:val="20"/>
          <w:szCs w:val="20"/>
        </w:rPr>
        <w:lastRenderedPageBreak/>
        <w:t xml:space="preserve">Tal vez no estoy aportando todo lo que se necesita para el crecimiento de esta relación. </w:t>
      </w:r>
    </w:p>
    <w:p w14:paraId="01C11AF4" w14:textId="77777777" w:rsidR="00307582" w:rsidRPr="0040361C" w:rsidRDefault="00307582" w:rsidP="00307582">
      <w:pPr>
        <w:numPr>
          <w:ilvl w:val="0"/>
          <w:numId w:val="127"/>
        </w:numPr>
        <w:rPr>
          <w:rFonts w:ascii="Montserrat" w:hAnsi="Montserrat" w:cstheme="majorHAnsi"/>
          <w:color w:val="595959" w:themeColor="text1" w:themeTint="A6"/>
          <w:sz w:val="20"/>
          <w:szCs w:val="20"/>
        </w:rPr>
      </w:pPr>
      <w:r w:rsidRPr="0040361C">
        <w:rPr>
          <w:rFonts w:ascii="Montserrat" w:hAnsi="Montserrat" w:cs="Calibri Light"/>
          <w:color w:val="595959" w:themeColor="text1" w:themeTint="A6"/>
          <w:sz w:val="20"/>
          <w:szCs w:val="20"/>
        </w:rPr>
        <w:t>Ya no tengo tantas ganas de compartir cosas importantes de mi vida con mi pareja.</w:t>
      </w:r>
    </w:p>
    <w:p w14:paraId="6833A33B" w14:textId="77777777" w:rsidR="00307582" w:rsidRPr="0040361C" w:rsidRDefault="00307582" w:rsidP="00307582">
      <w:pPr>
        <w:rPr>
          <w:rFonts w:ascii="Montserrat" w:hAnsi="Montserrat" w:cstheme="majorHAnsi"/>
          <w:b/>
          <w:bCs/>
          <w:color w:val="595959" w:themeColor="text1" w:themeTint="A6"/>
          <w:sz w:val="20"/>
          <w:szCs w:val="20"/>
        </w:rPr>
      </w:pPr>
    </w:p>
    <w:p w14:paraId="200A0F2A" w14:textId="77777777" w:rsidR="00307582" w:rsidRPr="0040361C" w:rsidRDefault="00307582" w:rsidP="00307582">
      <w:pPr>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3. CONEXIÓN / AMISTAD / CUIDADO</w:t>
      </w:r>
    </w:p>
    <w:p w14:paraId="3CF48AFC" w14:textId="77777777" w:rsidR="00307582" w:rsidRPr="0040361C" w:rsidRDefault="00307582" w:rsidP="004834F3">
      <w:pPr>
        <w:numPr>
          <w:ilvl w:val="0"/>
          <w:numId w:val="128"/>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Siento que la conexión emocional entre nosotros se ha debilitado.</w:t>
      </w:r>
    </w:p>
    <w:p w14:paraId="0C84BF64" w14:textId="77777777" w:rsidR="00307582" w:rsidRPr="0040361C" w:rsidRDefault="00307582" w:rsidP="004834F3">
      <w:pPr>
        <w:numPr>
          <w:ilvl w:val="0"/>
          <w:numId w:val="12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Nos cuesta disfrutar juntos o compartir momentos agradables.</w:t>
      </w:r>
    </w:p>
    <w:p w14:paraId="5BAF0AA3" w14:textId="77777777" w:rsidR="00307582" w:rsidRPr="0040361C" w:rsidRDefault="00307582" w:rsidP="004834F3">
      <w:pPr>
        <w:numPr>
          <w:ilvl w:val="0"/>
          <w:numId w:val="12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Faltan gestos cotidianos de cariño o cuidado.</w:t>
      </w:r>
    </w:p>
    <w:p w14:paraId="6537E89A" w14:textId="77777777" w:rsidR="00307582" w:rsidRPr="0040361C" w:rsidRDefault="00307582" w:rsidP="004834F3">
      <w:pPr>
        <w:numPr>
          <w:ilvl w:val="0"/>
          <w:numId w:val="12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estamos actualizados sobre lo que siente o le pasa al otro en este momento de la vida.</w:t>
      </w:r>
    </w:p>
    <w:p w14:paraId="2CE35089" w14:textId="77777777" w:rsidR="00307582" w:rsidRPr="0040361C" w:rsidRDefault="00307582" w:rsidP="004834F3">
      <w:pPr>
        <w:numPr>
          <w:ilvl w:val="0"/>
          <w:numId w:val="12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mantenemos viva la curiosidad mutua</w:t>
      </w:r>
    </w:p>
    <w:p w14:paraId="27956386" w14:textId="77777777" w:rsidR="00307582" w:rsidRPr="0040361C" w:rsidRDefault="00307582" w:rsidP="004834F3">
      <w:pPr>
        <w:numPr>
          <w:ilvl w:val="0"/>
          <w:numId w:val="12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Me siento poco visto/a o tenido/a en cuenta.</w:t>
      </w:r>
    </w:p>
    <w:p w14:paraId="5024415F" w14:textId="77777777" w:rsidR="004834F3" w:rsidRPr="0040361C" w:rsidRDefault="00307582" w:rsidP="004834F3">
      <w:pPr>
        <w:numPr>
          <w:ilvl w:val="0"/>
          <w:numId w:val="12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La relación se siente más funcional que afectiva</w:t>
      </w:r>
      <w:r w:rsidR="004834F3" w:rsidRPr="0040361C">
        <w:rPr>
          <w:rFonts w:ascii="Montserrat" w:hAnsi="Montserrat" w:cstheme="majorHAnsi"/>
          <w:color w:val="595959" w:themeColor="text1" w:themeTint="A6"/>
          <w:sz w:val="20"/>
          <w:szCs w:val="20"/>
        </w:rPr>
        <w:t>.</w:t>
      </w:r>
    </w:p>
    <w:p w14:paraId="6D8EC204" w14:textId="77777777" w:rsidR="004834F3" w:rsidRPr="0040361C" w:rsidRDefault="00307582" w:rsidP="004834F3">
      <w:pPr>
        <w:numPr>
          <w:ilvl w:val="0"/>
          <w:numId w:val="12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me siento respetado/a por mi pareja</w:t>
      </w:r>
    </w:p>
    <w:p w14:paraId="19A08668" w14:textId="77777777" w:rsidR="004834F3" w:rsidRPr="0040361C" w:rsidRDefault="00307582" w:rsidP="004834F3">
      <w:pPr>
        <w:numPr>
          <w:ilvl w:val="0"/>
          <w:numId w:val="12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expresamos admiración el uno por el otro en lo cotidiano</w:t>
      </w:r>
    </w:p>
    <w:p w14:paraId="069AC14D" w14:textId="77777777" w:rsidR="004834F3" w:rsidRPr="0040361C" w:rsidRDefault="00307582" w:rsidP="004834F3">
      <w:pPr>
        <w:numPr>
          <w:ilvl w:val="0"/>
          <w:numId w:val="12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me siento querido/a y cuidado/a en esta relación</w:t>
      </w:r>
    </w:p>
    <w:p w14:paraId="138732CC" w14:textId="77777777" w:rsidR="004834F3" w:rsidRPr="0040361C" w:rsidRDefault="00307582" w:rsidP="004834F3">
      <w:pPr>
        <w:numPr>
          <w:ilvl w:val="0"/>
          <w:numId w:val="12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expresamos gratitud por lo que el otro aporta.</w:t>
      </w:r>
    </w:p>
    <w:p w14:paraId="6888C371" w14:textId="07DF1076" w:rsidR="00307582" w:rsidRPr="0040361C" w:rsidRDefault="00307582" w:rsidP="004834F3">
      <w:pPr>
        <w:numPr>
          <w:ilvl w:val="0"/>
          <w:numId w:val="12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A veces me siento muy solo/a en esta relación.</w:t>
      </w:r>
    </w:p>
    <w:p w14:paraId="69E8F569" w14:textId="5DBA6DDA" w:rsidR="00307582" w:rsidRPr="0040361C" w:rsidRDefault="00307582" w:rsidP="004834F3">
      <w:pPr>
        <w:pStyle w:val="Prrafodelista"/>
        <w:numPr>
          <w:ilvl w:val="0"/>
          <w:numId w:val="12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Siento que cada uno está en su mundo, sin demasiados puntos de encuentro.</w:t>
      </w:r>
    </w:p>
    <w:p w14:paraId="5874874F" w14:textId="77777777" w:rsidR="004834F3" w:rsidRPr="0040361C" w:rsidRDefault="004834F3" w:rsidP="004834F3">
      <w:pPr>
        <w:pStyle w:val="Prrafodelista"/>
        <w:rPr>
          <w:rFonts w:ascii="Montserrat" w:hAnsi="Montserrat" w:cstheme="majorHAnsi"/>
          <w:color w:val="595959" w:themeColor="text1" w:themeTint="A6"/>
          <w:sz w:val="20"/>
          <w:szCs w:val="20"/>
        </w:rPr>
      </w:pPr>
    </w:p>
    <w:p w14:paraId="7861CDC8" w14:textId="77777777" w:rsidR="00307582" w:rsidRPr="0040361C" w:rsidRDefault="00307582" w:rsidP="00307582">
      <w:pPr>
        <w:pStyle w:val="Listaconnmeros"/>
        <w:rPr>
          <w:rFonts w:ascii="Montserrat" w:hAnsi="Montserrat"/>
          <w:b/>
          <w:bCs/>
          <w:color w:val="595959" w:themeColor="text1" w:themeTint="A6"/>
          <w:sz w:val="20"/>
          <w:szCs w:val="20"/>
        </w:rPr>
      </w:pPr>
      <w:r w:rsidRPr="0040361C">
        <w:rPr>
          <w:rFonts w:ascii="Montserrat" w:hAnsi="Montserrat"/>
          <w:b/>
          <w:bCs/>
          <w:color w:val="595959" w:themeColor="text1" w:themeTint="A6"/>
          <w:sz w:val="20"/>
          <w:szCs w:val="20"/>
        </w:rPr>
        <w:t>SENTIDO / TRASCENDENCIA / PROYECTO COMPARTIDO</w:t>
      </w:r>
    </w:p>
    <w:p w14:paraId="5B20718F" w14:textId="77777777" w:rsidR="00307582" w:rsidRPr="0040361C" w:rsidRDefault="00307582" w:rsidP="00307582">
      <w:pPr>
        <w:numPr>
          <w:ilvl w:val="0"/>
          <w:numId w:val="130"/>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Siento que no compartimos una dirección común como pareja.</w:t>
      </w:r>
    </w:p>
    <w:p w14:paraId="06B15731" w14:textId="77777777" w:rsidR="00307582" w:rsidRPr="0040361C" w:rsidRDefault="00307582" w:rsidP="00307582">
      <w:pPr>
        <w:numPr>
          <w:ilvl w:val="0"/>
          <w:numId w:val="130"/>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Me cuesta sentir que somos un equipo con un proyecto compartido.</w:t>
      </w:r>
    </w:p>
    <w:p w14:paraId="5C6A96EA" w14:textId="77777777" w:rsidR="00307582" w:rsidRPr="0040361C" w:rsidRDefault="00307582" w:rsidP="00307582">
      <w:pPr>
        <w:numPr>
          <w:ilvl w:val="0"/>
          <w:numId w:val="131"/>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compartimos valores fundamentales.</w:t>
      </w:r>
    </w:p>
    <w:p w14:paraId="002C7DFB" w14:textId="77777777" w:rsidR="00307582" w:rsidRPr="0040361C" w:rsidRDefault="00307582" w:rsidP="00307582">
      <w:pPr>
        <w:numPr>
          <w:ilvl w:val="0"/>
          <w:numId w:val="131"/>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lastRenderedPageBreak/>
        <w:t>No conocemos los sueños actuales del otro.</w:t>
      </w:r>
    </w:p>
    <w:p w14:paraId="45E9BA09" w14:textId="77777777" w:rsidR="00307582" w:rsidRPr="0040361C" w:rsidRDefault="00307582" w:rsidP="00307582">
      <w:pPr>
        <w:numPr>
          <w:ilvl w:val="0"/>
          <w:numId w:val="131"/>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Nos cuesta hablar del futuro sin conflicto o evitación.</w:t>
      </w:r>
    </w:p>
    <w:p w14:paraId="3292B96C" w14:textId="77777777" w:rsidR="00307582" w:rsidRPr="0040361C" w:rsidRDefault="00307582" w:rsidP="00307582">
      <w:pPr>
        <w:numPr>
          <w:ilvl w:val="0"/>
          <w:numId w:val="131"/>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sentimos orgullo por la vida que estamos construyendo juntos.</w:t>
      </w:r>
    </w:p>
    <w:p w14:paraId="41E03768" w14:textId="77777777" w:rsidR="00307582" w:rsidRPr="0040361C" w:rsidRDefault="00307582" w:rsidP="00307582">
      <w:pPr>
        <w:numPr>
          <w:ilvl w:val="0"/>
          <w:numId w:val="131"/>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tenemos rituales, tradiciones o símbolos que nos representen como pareja.</w:t>
      </w:r>
    </w:p>
    <w:p w14:paraId="51BA5C15" w14:textId="77777777" w:rsidR="00307582" w:rsidRPr="0040361C" w:rsidRDefault="00307582" w:rsidP="00307582">
      <w:pPr>
        <w:numPr>
          <w:ilvl w:val="0"/>
          <w:numId w:val="131"/>
        </w:numPr>
        <w:rPr>
          <w:rFonts w:ascii="Montserrat" w:hAnsi="Montserrat" w:cstheme="majorHAnsi"/>
          <w:color w:val="595959" w:themeColor="text1" w:themeTint="A6"/>
          <w:sz w:val="20"/>
          <w:szCs w:val="20"/>
        </w:rPr>
      </w:pPr>
      <w:r w:rsidRPr="0040361C">
        <w:rPr>
          <w:rFonts w:ascii="Montserrat" w:hAnsi="Montserrat"/>
          <w:color w:val="595959" w:themeColor="text1" w:themeTint="A6"/>
          <w:sz w:val="20"/>
          <w:szCs w:val="20"/>
        </w:rPr>
        <w:t>No tenemos gestos, palabras o bromas internas que sólo nosotros entendemos.</w:t>
      </w:r>
    </w:p>
    <w:p w14:paraId="756B8085" w14:textId="77777777" w:rsidR="00307582" w:rsidRPr="0040361C" w:rsidRDefault="00307582" w:rsidP="00307582">
      <w:pPr>
        <w:numPr>
          <w:ilvl w:val="0"/>
          <w:numId w:val="131"/>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sentimos que la relación tenga hoy un sentido claro.</w:t>
      </w:r>
    </w:p>
    <w:p w14:paraId="587871DA" w14:textId="77777777" w:rsidR="00307582" w:rsidRPr="0040361C" w:rsidRDefault="00307582" w:rsidP="00307582">
      <w:pPr>
        <w:pStyle w:val="Prrafodelista"/>
        <w:rPr>
          <w:rFonts w:ascii="Montserrat" w:hAnsi="Montserrat" w:cstheme="majorHAnsi"/>
          <w:b/>
          <w:color w:val="595959" w:themeColor="text1" w:themeTint="A6"/>
          <w:sz w:val="20"/>
          <w:szCs w:val="20"/>
        </w:rPr>
      </w:pPr>
    </w:p>
    <w:p w14:paraId="55B102C2" w14:textId="77777777" w:rsidR="00EF176F" w:rsidRPr="0040361C" w:rsidRDefault="00EF176F" w:rsidP="006B7218">
      <w:pPr>
        <w:pStyle w:val="Prrafodelista"/>
        <w:jc w:val="center"/>
        <w:rPr>
          <w:rFonts w:ascii="Montserrat" w:hAnsi="Montserrat" w:cstheme="majorHAnsi"/>
          <w:color w:val="595959" w:themeColor="text1" w:themeTint="A6"/>
          <w:sz w:val="20"/>
          <w:szCs w:val="20"/>
        </w:rPr>
      </w:pPr>
    </w:p>
    <w:p w14:paraId="0557033E" w14:textId="7CB3C1E9" w:rsidR="00745544" w:rsidRPr="001B3FA9" w:rsidRDefault="004834F3" w:rsidP="00307582">
      <w:pPr>
        <w:jc w:val="center"/>
        <w:rPr>
          <w:rFonts w:ascii="Montserrat" w:hAnsi="Montserrat" w:cstheme="majorHAnsi"/>
          <w:b/>
          <w:color w:val="009999"/>
          <w:sz w:val="20"/>
          <w:szCs w:val="20"/>
        </w:rPr>
      </w:pPr>
      <w:r w:rsidRPr="001B3FA9">
        <w:rPr>
          <w:rFonts w:ascii="Montserrat" w:hAnsi="Montserrat" w:cstheme="majorHAnsi"/>
          <w:b/>
          <w:color w:val="009999"/>
          <w:sz w:val="20"/>
          <w:szCs w:val="20"/>
        </w:rPr>
        <w:t xml:space="preserve">5. </w:t>
      </w:r>
      <w:r w:rsidR="00745544" w:rsidRPr="001B3FA9">
        <w:rPr>
          <w:rFonts w:ascii="Montserrat" w:hAnsi="Montserrat" w:cstheme="majorHAnsi"/>
          <w:b/>
          <w:color w:val="009999"/>
          <w:sz w:val="20"/>
          <w:szCs w:val="20"/>
        </w:rPr>
        <w:t>PATRÓN DE COMUNICACIÓN</w:t>
      </w:r>
    </w:p>
    <w:p w14:paraId="218E7D77" w14:textId="292556C9" w:rsidR="00F80FE1" w:rsidRPr="0040361C" w:rsidRDefault="00F80FE1" w:rsidP="00F80FE1">
      <w:p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 xml:space="preserve">Este cuestionario </w:t>
      </w:r>
      <w:r w:rsidR="00F232E0" w:rsidRPr="0040361C">
        <w:rPr>
          <w:rFonts w:ascii="Montserrat" w:hAnsi="Montserrat"/>
          <w:color w:val="595959" w:themeColor="text1" w:themeTint="A6"/>
          <w:sz w:val="20"/>
          <w:szCs w:val="20"/>
        </w:rPr>
        <w:t>explora</w:t>
      </w:r>
      <w:r w:rsidRPr="0040361C">
        <w:rPr>
          <w:rFonts w:ascii="Montserrat" w:hAnsi="Montserrat"/>
          <w:color w:val="595959" w:themeColor="text1" w:themeTint="A6"/>
          <w:sz w:val="20"/>
          <w:szCs w:val="20"/>
        </w:rPr>
        <w:t xml:space="preserve"> </w:t>
      </w:r>
      <w:r w:rsidRPr="0040361C">
        <w:rPr>
          <w:rFonts w:ascii="Montserrat" w:hAnsi="Montserrat"/>
          <w:b/>
          <w:bCs/>
          <w:color w:val="595959" w:themeColor="text1" w:themeTint="A6"/>
          <w:sz w:val="20"/>
          <w:szCs w:val="20"/>
        </w:rPr>
        <w:t>cómo suele manejar cada persona los conflictos en la relación</w:t>
      </w:r>
      <w:r w:rsidRPr="0040361C">
        <w:rPr>
          <w:rFonts w:ascii="Montserrat" w:hAnsi="Montserrat"/>
          <w:color w:val="595959" w:themeColor="text1" w:themeTint="A6"/>
          <w:sz w:val="20"/>
          <w:szCs w:val="20"/>
        </w:rPr>
        <w:t>, especialmente en momentos de tensión o desacuerdo.</w:t>
      </w:r>
      <w:r w:rsidRPr="0040361C">
        <w:rPr>
          <w:rFonts w:ascii="Montserrat" w:hAnsi="Montserrat"/>
          <w:color w:val="595959" w:themeColor="text1" w:themeTint="A6"/>
          <w:sz w:val="20"/>
          <w:szCs w:val="20"/>
        </w:rPr>
        <w:br/>
        <w:t xml:space="preserve">No hay respuestas correctas o incorrectas. </w:t>
      </w:r>
      <w:r w:rsidR="00972CB5" w:rsidRPr="0040361C">
        <w:rPr>
          <w:rFonts w:ascii="Montserrat" w:hAnsi="Montserrat"/>
          <w:color w:val="595959" w:themeColor="text1" w:themeTint="A6"/>
          <w:sz w:val="20"/>
          <w:szCs w:val="20"/>
        </w:rPr>
        <w:t>P</w:t>
      </w:r>
      <w:r w:rsidR="004321AC" w:rsidRPr="0040361C">
        <w:rPr>
          <w:rFonts w:ascii="Montserrat" w:hAnsi="Montserrat"/>
          <w:color w:val="595959" w:themeColor="text1" w:themeTint="A6"/>
          <w:sz w:val="20"/>
          <w:szCs w:val="20"/>
        </w:rPr>
        <w:t>uedes</w:t>
      </w:r>
      <w:r w:rsidR="00972CB5" w:rsidRPr="0040361C">
        <w:rPr>
          <w:rFonts w:ascii="Montserrat" w:hAnsi="Montserrat"/>
          <w:color w:val="595959" w:themeColor="text1" w:themeTint="A6"/>
          <w:sz w:val="20"/>
          <w:szCs w:val="20"/>
        </w:rPr>
        <w:t xml:space="preserve"> marcar más de una opción si </w:t>
      </w:r>
      <w:r w:rsidR="004321AC" w:rsidRPr="0040361C">
        <w:rPr>
          <w:rFonts w:ascii="Montserrat" w:hAnsi="Montserrat"/>
          <w:color w:val="595959" w:themeColor="text1" w:themeTint="A6"/>
          <w:sz w:val="20"/>
          <w:szCs w:val="20"/>
        </w:rPr>
        <w:t>necesitas.</w:t>
      </w:r>
    </w:p>
    <w:p w14:paraId="2CADB3AA" w14:textId="77777777" w:rsidR="0096649D" w:rsidRPr="0040361C" w:rsidRDefault="0096649D" w:rsidP="0096649D">
      <w:pPr>
        <w:rPr>
          <w:rFonts w:ascii="Montserrat" w:hAnsi="Montserrat" w:cs="Calibri Light"/>
          <w:b/>
          <w:color w:val="595959" w:themeColor="text1" w:themeTint="A6"/>
          <w:sz w:val="20"/>
          <w:szCs w:val="20"/>
        </w:rPr>
      </w:pPr>
    </w:p>
    <w:p w14:paraId="1C89D68C" w14:textId="4F73C953" w:rsidR="00F80FE1" w:rsidRPr="0040361C" w:rsidRDefault="00F80FE1" w:rsidP="0096649D">
      <w:pPr>
        <w:rPr>
          <w:rFonts w:ascii="Montserrat" w:hAnsi="Montserrat" w:cs="Calibri Light"/>
          <w:b/>
          <w:color w:val="595959" w:themeColor="text1" w:themeTint="A6"/>
          <w:sz w:val="20"/>
          <w:szCs w:val="20"/>
        </w:rPr>
      </w:pPr>
      <w:r w:rsidRPr="0040361C">
        <w:rPr>
          <w:rFonts w:ascii="Montserrat" w:hAnsi="Montserrat" w:cs="Calibri Light"/>
          <w:b/>
          <w:color w:val="595959" w:themeColor="text1" w:themeTint="A6"/>
          <w:sz w:val="20"/>
          <w:szCs w:val="20"/>
        </w:rPr>
        <w:t>ORIENTACIÓN BÁSCIA AL CONFLICTO</w:t>
      </w:r>
    </w:p>
    <w:p w14:paraId="3E672DAD" w14:textId="77777777" w:rsidR="00F80FE1" w:rsidRPr="0040361C" w:rsidRDefault="00F80FE1" w:rsidP="00F80FE1">
      <w:p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Cuando hay un conflicto importante en la relación, mi tendencia general suele ser:</w:t>
      </w:r>
    </w:p>
    <w:p w14:paraId="0C33E865" w14:textId="606D6A93" w:rsidR="00F80FE1" w:rsidRPr="0040361C" w:rsidRDefault="00F80FE1" w:rsidP="0096649D">
      <w:pPr>
        <w:rPr>
          <w:rFonts w:ascii="Montserrat" w:hAnsi="Montserrat"/>
          <w:b/>
          <w:bCs/>
          <w:color w:val="595959" w:themeColor="text1" w:themeTint="A6"/>
          <w:sz w:val="20"/>
          <w:szCs w:val="20"/>
        </w:rPr>
      </w:pPr>
      <w:r w:rsidRPr="0040361C">
        <w:rPr>
          <w:rFonts w:ascii="Segoe UI Symbol" w:hAnsi="Segoe UI Symbol" w:cs="Segoe UI Symbol"/>
          <w:color w:val="595959" w:themeColor="text1" w:themeTint="A6"/>
          <w:sz w:val="20"/>
          <w:szCs w:val="20"/>
        </w:rPr>
        <w:t>☐</w:t>
      </w:r>
      <w:r w:rsidRPr="0040361C">
        <w:rPr>
          <w:rFonts w:ascii="Montserrat" w:hAnsi="Montserrat"/>
          <w:color w:val="595959" w:themeColor="text1" w:themeTint="A6"/>
          <w:sz w:val="20"/>
          <w:szCs w:val="20"/>
        </w:rPr>
        <w:t xml:space="preserve"> </w:t>
      </w:r>
      <w:r w:rsidRPr="0040361C">
        <w:rPr>
          <w:rFonts w:ascii="Montserrat" w:hAnsi="Montserrat"/>
          <w:b/>
          <w:bCs/>
          <w:color w:val="595959" w:themeColor="text1" w:themeTint="A6"/>
          <w:sz w:val="20"/>
          <w:szCs w:val="20"/>
        </w:rPr>
        <w:t>Querer hablarlo</w:t>
      </w:r>
      <w:r w:rsidRPr="0040361C">
        <w:rPr>
          <w:rFonts w:ascii="Montserrat" w:hAnsi="Montserrat"/>
          <w:color w:val="595959" w:themeColor="text1" w:themeTint="A6"/>
          <w:sz w:val="20"/>
          <w:szCs w:val="20"/>
        </w:rPr>
        <w:t>: necesito conversar, aclarar, resolver o entender lo que pasa hablando.</w:t>
      </w:r>
      <w:r w:rsidRPr="0040361C">
        <w:rPr>
          <w:rFonts w:ascii="Montserrat" w:hAnsi="Montserrat"/>
          <w:color w:val="595959" w:themeColor="text1" w:themeTint="A6"/>
          <w:sz w:val="20"/>
          <w:szCs w:val="20"/>
        </w:rPr>
        <w:br/>
      </w:r>
      <w:r w:rsidRPr="0040361C">
        <w:rPr>
          <w:rFonts w:ascii="Segoe UI Symbol" w:hAnsi="Segoe UI Symbol" w:cs="Segoe UI Symbol"/>
          <w:color w:val="595959" w:themeColor="text1" w:themeTint="A6"/>
          <w:sz w:val="20"/>
          <w:szCs w:val="20"/>
        </w:rPr>
        <w:t>☐</w:t>
      </w:r>
      <w:r w:rsidRPr="0040361C">
        <w:rPr>
          <w:rFonts w:ascii="Montserrat" w:hAnsi="Montserrat"/>
          <w:color w:val="595959" w:themeColor="text1" w:themeTint="A6"/>
          <w:sz w:val="20"/>
          <w:szCs w:val="20"/>
        </w:rPr>
        <w:t xml:space="preserve"> </w:t>
      </w:r>
      <w:r w:rsidRPr="0040361C">
        <w:rPr>
          <w:rFonts w:ascii="Montserrat" w:hAnsi="Montserrat"/>
          <w:b/>
          <w:bCs/>
          <w:color w:val="595959" w:themeColor="text1" w:themeTint="A6"/>
          <w:sz w:val="20"/>
          <w:szCs w:val="20"/>
        </w:rPr>
        <w:t>Evitar hablarlo</w:t>
      </w:r>
      <w:r w:rsidRPr="0040361C">
        <w:rPr>
          <w:rFonts w:ascii="Montserrat" w:hAnsi="Montserrat"/>
          <w:color w:val="595959" w:themeColor="text1" w:themeTint="A6"/>
          <w:sz w:val="20"/>
          <w:szCs w:val="20"/>
        </w:rPr>
        <w:t>: prefiero postergar, callar, distraerme o esperar a que pase.</w:t>
      </w:r>
      <w:r w:rsidRPr="0040361C">
        <w:rPr>
          <w:rFonts w:ascii="Montserrat" w:hAnsi="Montserrat"/>
          <w:color w:val="595959" w:themeColor="text1" w:themeTint="A6"/>
          <w:sz w:val="20"/>
          <w:szCs w:val="20"/>
        </w:rPr>
        <w:br/>
      </w:r>
      <w:r w:rsidRPr="0040361C">
        <w:rPr>
          <w:rFonts w:ascii="Segoe UI Symbol" w:hAnsi="Segoe UI Symbol" w:cs="Segoe UI Symbol"/>
          <w:color w:val="595959" w:themeColor="text1" w:themeTint="A6"/>
          <w:sz w:val="20"/>
          <w:szCs w:val="20"/>
        </w:rPr>
        <w:t>☐</w:t>
      </w:r>
      <w:r w:rsidRPr="0040361C">
        <w:rPr>
          <w:rFonts w:ascii="Montserrat" w:hAnsi="Montserrat"/>
          <w:color w:val="595959" w:themeColor="text1" w:themeTint="A6"/>
          <w:sz w:val="20"/>
          <w:szCs w:val="20"/>
        </w:rPr>
        <w:t xml:space="preserve"> </w:t>
      </w:r>
      <w:r w:rsidRPr="0040361C">
        <w:rPr>
          <w:rFonts w:ascii="Montserrat" w:hAnsi="Montserrat"/>
          <w:b/>
          <w:bCs/>
          <w:color w:val="595959" w:themeColor="text1" w:themeTint="A6"/>
          <w:sz w:val="20"/>
          <w:szCs w:val="20"/>
        </w:rPr>
        <w:t>No lo tengo claro / varía mucho</w:t>
      </w:r>
      <w:r w:rsidR="00972CB5" w:rsidRPr="0040361C">
        <w:rPr>
          <w:rFonts w:ascii="Montserrat" w:hAnsi="Montserrat"/>
          <w:b/>
          <w:bCs/>
          <w:color w:val="595959" w:themeColor="text1" w:themeTint="A6"/>
          <w:sz w:val="20"/>
          <w:szCs w:val="20"/>
        </w:rPr>
        <w:t xml:space="preserve"> según el momento o el tema.</w:t>
      </w:r>
    </w:p>
    <w:p w14:paraId="49BE24C7" w14:textId="77777777" w:rsidR="001E77AF" w:rsidRPr="0040361C" w:rsidRDefault="001E77AF" w:rsidP="00F80FE1">
      <w:pPr>
        <w:spacing w:after="160" w:line="259" w:lineRule="auto"/>
        <w:rPr>
          <w:rFonts w:ascii="Montserrat" w:hAnsi="Montserrat" w:cs="Calibri Light"/>
          <w:b/>
          <w:color w:val="595959" w:themeColor="text1" w:themeTint="A6"/>
          <w:sz w:val="20"/>
          <w:szCs w:val="20"/>
        </w:rPr>
      </w:pPr>
    </w:p>
    <w:p w14:paraId="637435A7" w14:textId="38AEDB37" w:rsidR="00F80FE1" w:rsidRPr="0040361C" w:rsidRDefault="00F80FE1" w:rsidP="00F80FE1">
      <w:pPr>
        <w:spacing w:after="160" w:line="259" w:lineRule="auto"/>
        <w:rPr>
          <w:rFonts w:ascii="Montserrat" w:hAnsi="Montserrat"/>
          <w:b/>
          <w:bCs/>
          <w:color w:val="595959" w:themeColor="text1" w:themeTint="A6"/>
          <w:sz w:val="20"/>
          <w:szCs w:val="20"/>
        </w:rPr>
      </w:pPr>
      <w:r w:rsidRPr="0040361C">
        <w:rPr>
          <w:rFonts w:ascii="Montserrat" w:hAnsi="Montserrat"/>
          <w:b/>
          <w:bCs/>
          <w:color w:val="595959" w:themeColor="text1" w:themeTint="A6"/>
          <w:sz w:val="20"/>
          <w:szCs w:val="20"/>
        </w:rPr>
        <w:t xml:space="preserve">Cuando </w:t>
      </w:r>
      <w:r w:rsidR="00972CB5" w:rsidRPr="0040361C">
        <w:rPr>
          <w:rFonts w:ascii="Montserrat" w:hAnsi="Montserrat"/>
          <w:b/>
          <w:bCs/>
          <w:color w:val="595959" w:themeColor="text1" w:themeTint="A6"/>
          <w:sz w:val="20"/>
          <w:szCs w:val="20"/>
        </w:rPr>
        <w:t>participo del conflicto suelo:</w:t>
      </w:r>
    </w:p>
    <w:p w14:paraId="0CDE5582" w14:textId="23DB05F1" w:rsidR="00972CB5" w:rsidRPr="0040361C" w:rsidRDefault="00F80FE1" w:rsidP="00F21B03">
      <w:pPr>
        <w:pStyle w:val="Prrafodelista"/>
        <w:numPr>
          <w:ilvl w:val="0"/>
          <w:numId w:val="163"/>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Elevar el tono</w:t>
      </w:r>
      <w:r w:rsidR="004321AC" w:rsidRPr="0040361C">
        <w:rPr>
          <w:rFonts w:ascii="Montserrat" w:hAnsi="Montserrat"/>
          <w:color w:val="595959" w:themeColor="text1" w:themeTint="A6"/>
          <w:sz w:val="20"/>
          <w:szCs w:val="20"/>
        </w:rPr>
        <w:t xml:space="preserve"> o d</w:t>
      </w:r>
      <w:r w:rsidR="00972CB5" w:rsidRPr="0040361C">
        <w:rPr>
          <w:rFonts w:ascii="Montserrat" w:hAnsi="Montserrat"/>
          <w:color w:val="595959" w:themeColor="text1" w:themeTint="A6"/>
          <w:sz w:val="20"/>
          <w:szCs w:val="20"/>
        </w:rPr>
        <w:t>ecir cosas desde el enojo o la frustraci</w:t>
      </w:r>
      <w:r w:rsidR="00972CB5" w:rsidRPr="0040361C">
        <w:rPr>
          <w:rFonts w:ascii="Montserrat" w:hAnsi="Montserrat" w:cs="Calibri"/>
          <w:color w:val="595959" w:themeColor="text1" w:themeTint="A6"/>
          <w:sz w:val="20"/>
          <w:szCs w:val="20"/>
        </w:rPr>
        <w:t>ó</w:t>
      </w:r>
      <w:r w:rsidR="00972CB5" w:rsidRPr="0040361C">
        <w:rPr>
          <w:rFonts w:ascii="Montserrat" w:hAnsi="Montserrat"/>
          <w:color w:val="595959" w:themeColor="text1" w:themeTint="A6"/>
          <w:sz w:val="20"/>
          <w:szCs w:val="20"/>
        </w:rPr>
        <w:t>n que despu</w:t>
      </w:r>
      <w:r w:rsidR="00972CB5" w:rsidRPr="0040361C">
        <w:rPr>
          <w:rFonts w:ascii="Montserrat" w:hAnsi="Montserrat" w:cs="Calibri"/>
          <w:color w:val="595959" w:themeColor="text1" w:themeTint="A6"/>
          <w:sz w:val="20"/>
          <w:szCs w:val="20"/>
        </w:rPr>
        <w:t>é</w:t>
      </w:r>
      <w:r w:rsidR="00972CB5" w:rsidRPr="0040361C">
        <w:rPr>
          <w:rFonts w:ascii="Montserrat" w:hAnsi="Montserrat"/>
          <w:color w:val="595959" w:themeColor="text1" w:themeTint="A6"/>
          <w:sz w:val="20"/>
          <w:szCs w:val="20"/>
        </w:rPr>
        <w:t>s lamento.</w:t>
      </w:r>
    </w:p>
    <w:p w14:paraId="27693340" w14:textId="02970F10" w:rsidR="00972CB5" w:rsidRPr="0040361C" w:rsidRDefault="00972CB5" w:rsidP="00F21B03">
      <w:pPr>
        <w:pStyle w:val="Prrafodelista"/>
        <w:numPr>
          <w:ilvl w:val="0"/>
          <w:numId w:val="163"/>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Criticar, reprochar o generalizar (“siempre”, “nunca”) en lugar de hablar de lo puntual.</w:t>
      </w:r>
    </w:p>
    <w:p w14:paraId="3E990AE3" w14:textId="0552F4D0" w:rsidR="00972CB5" w:rsidRPr="0040361C" w:rsidRDefault="00972CB5" w:rsidP="00F21B03">
      <w:pPr>
        <w:pStyle w:val="Prrafodelista"/>
        <w:numPr>
          <w:ilvl w:val="0"/>
          <w:numId w:val="163"/>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Insistir, repetir mi punto o presionar para que el otro entienda, aunque note que se cierra o se satura.</w:t>
      </w:r>
    </w:p>
    <w:p w14:paraId="2618400A" w14:textId="1B165DE0" w:rsidR="00972CB5" w:rsidRPr="0040361C" w:rsidRDefault="00972CB5" w:rsidP="00F21B03">
      <w:pPr>
        <w:pStyle w:val="Prrafodelista"/>
        <w:numPr>
          <w:ilvl w:val="0"/>
          <w:numId w:val="163"/>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 xml:space="preserve">Sentir urgencia por resolver ya, </w:t>
      </w:r>
      <w:proofErr w:type="spellStart"/>
      <w:r w:rsidRPr="0040361C">
        <w:rPr>
          <w:rFonts w:ascii="Montserrat" w:hAnsi="Montserrat"/>
          <w:color w:val="595959" w:themeColor="text1" w:themeTint="A6"/>
          <w:sz w:val="20"/>
          <w:szCs w:val="20"/>
        </w:rPr>
        <w:t>aún</w:t>
      </w:r>
      <w:proofErr w:type="spellEnd"/>
      <w:r w:rsidRPr="0040361C">
        <w:rPr>
          <w:rFonts w:ascii="Montserrat" w:hAnsi="Montserrat"/>
          <w:color w:val="595959" w:themeColor="text1" w:themeTint="A6"/>
          <w:sz w:val="20"/>
          <w:szCs w:val="20"/>
        </w:rPr>
        <w:t xml:space="preserve"> cuando el momento no sea el mejor.</w:t>
      </w:r>
    </w:p>
    <w:p w14:paraId="490D251A" w14:textId="0E338401" w:rsidR="00972CB5" w:rsidRPr="0040361C" w:rsidRDefault="00972CB5" w:rsidP="00F21B03">
      <w:pPr>
        <w:pStyle w:val="Prrafodelista"/>
        <w:numPr>
          <w:ilvl w:val="0"/>
          <w:numId w:val="163"/>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Competir por tener razón, demostrar que mi mirada es la correcta.</w:t>
      </w:r>
    </w:p>
    <w:p w14:paraId="05783A4D" w14:textId="3798BACF" w:rsidR="00972CB5" w:rsidRPr="0040361C" w:rsidRDefault="00972CB5" w:rsidP="00F21B03">
      <w:pPr>
        <w:pStyle w:val="Prrafodelista"/>
        <w:numPr>
          <w:ilvl w:val="0"/>
          <w:numId w:val="163"/>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Cuestionar, investigar</w:t>
      </w:r>
      <w:r w:rsidR="004321AC" w:rsidRPr="0040361C">
        <w:rPr>
          <w:rFonts w:ascii="Montserrat" w:hAnsi="Montserrat"/>
          <w:color w:val="595959" w:themeColor="text1" w:themeTint="A6"/>
          <w:sz w:val="20"/>
          <w:szCs w:val="20"/>
        </w:rPr>
        <w:t xml:space="preserve"> o controlar al otro.</w:t>
      </w:r>
    </w:p>
    <w:p w14:paraId="61DEA784" w14:textId="7EB33A53" w:rsidR="00972CB5" w:rsidRPr="0040361C" w:rsidRDefault="00972CB5" w:rsidP="00F21B03">
      <w:pPr>
        <w:pStyle w:val="Prrafodelista"/>
        <w:numPr>
          <w:ilvl w:val="0"/>
          <w:numId w:val="164"/>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lastRenderedPageBreak/>
        <w:t>Sofoc</w:t>
      </w:r>
      <w:r w:rsidR="004321AC" w:rsidRPr="0040361C">
        <w:rPr>
          <w:rFonts w:ascii="Montserrat" w:hAnsi="Montserrat"/>
          <w:color w:val="595959" w:themeColor="text1" w:themeTint="A6"/>
          <w:sz w:val="20"/>
          <w:szCs w:val="20"/>
        </w:rPr>
        <w:t xml:space="preserve">ar </w:t>
      </w:r>
      <w:r w:rsidR="003F2D47" w:rsidRPr="0040361C">
        <w:rPr>
          <w:rFonts w:ascii="Montserrat" w:hAnsi="Montserrat"/>
          <w:color w:val="595959" w:themeColor="text1" w:themeTint="A6"/>
          <w:sz w:val="20"/>
          <w:szCs w:val="20"/>
        </w:rPr>
        <w:t>al otro o no</w:t>
      </w:r>
      <w:r w:rsidR="004321AC" w:rsidRPr="0040361C">
        <w:rPr>
          <w:rFonts w:ascii="Montserrat" w:hAnsi="Montserrat"/>
          <w:color w:val="595959" w:themeColor="text1" w:themeTint="A6"/>
          <w:sz w:val="20"/>
          <w:szCs w:val="20"/>
        </w:rPr>
        <w:t xml:space="preserve"> darle</w:t>
      </w:r>
      <w:r w:rsidR="003F2D47" w:rsidRPr="0040361C">
        <w:rPr>
          <w:rFonts w:ascii="Montserrat" w:hAnsi="Montserrat"/>
          <w:color w:val="595959" w:themeColor="text1" w:themeTint="A6"/>
          <w:sz w:val="20"/>
          <w:szCs w:val="20"/>
        </w:rPr>
        <w:t xml:space="preserve"> espacio cuando necesita parar o alejarse</w:t>
      </w:r>
      <w:r w:rsidR="004321AC" w:rsidRPr="0040361C">
        <w:rPr>
          <w:rFonts w:ascii="Montserrat" w:hAnsi="Montserrat"/>
          <w:color w:val="595959" w:themeColor="text1" w:themeTint="A6"/>
          <w:sz w:val="20"/>
          <w:szCs w:val="20"/>
        </w:rPr>
        <w:t>.</w:t>
      </w:r>
    </w:p>
    <w:p w14:paraId="303C15FC" w14:textId="3241D51D" w:rsidR="00972CB5" w:rsidRPr="0040361C" w:rsidRDefault="00972CB5" w:rsidP="00F21B03">
      <w:pPr>
        <w:pStyle w:val="Prrafodelista"/>
        <w:numPr>
          <w:ilvl w:val="0"/>
          <w:numId w:val="164"/>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Ninguna de las anteriores</w:t>
      </w:r>
      <w:r w:rsidR="003F2D47" w:rsidRPr="0040361C">
        <w:rPr>
          <w:rFonts w:ascii="Montserrat" w:hAnsi="Montserrat"/>
          <w:color w:val="595959" w:themeColor="text1" w:themeTint="A6"/>
          <w:sz w:val="20"/>
          <w:szCs w:val="20"/>
        </w:rPr>
        <w:t>.</w:t>
      </w:r>
    </w:p>
    <w:p w14:paraId="5A57FEDC" w14:textId="77777777" w:rsidR="00F232E0" w:rsidRPr="0040361C" w:rsidRDefault="00F232E0" w:rsidP="00E648A9">
      <w:pPr>
        <w:spacing w:after="160" w:line="259" w:lineRule="auto"/>
        <w:rPr>
          <w:rFonts w:ascii="Montserrat" w:hAnsi="Montserrat"/>
          <w:color w:val="595959" w:themeColor="text1" w:themeTint="A6"/>
          <w:sz w:val="20"/>
          <w:szCs w:val="20"/>
        </w:rPr>
      </w:pPr>
    </w:p>
    <w:p w14:paraId="5BC9E588" w14:textId="58A0F773" w:rsidR="00F80FE1" w:rsidRPr="0040361C" w:rsidRDefault="00F80FE1" w:rsidP="00F80FE1">
      <w:pPr>
        <w:spacing w:after="160" w:line="259" w:lineRule="auto"/>
        <w:rPr>
          <w:rFonts w:ascii="Montserrat" w:hAnsi="Montserrat"/>
          <w:b/>
          <w:bCs/>
          <w:color w:val="595959" w:themeColor="text1" w:themeTint="A6"/>
          <w:sz w:val="20"/>
          <w:szCs w:val="20"/>
        </w:rPr>
      </w:pPr>
      <w:r w:rsidRPr="0040361C">
        <w:rPr>
          <w:rFonts w:ascii="Montserrat" w:hAnsi="Montserrat"/>
          <w:b/>
          <w:bCs/>
          <w:color w:val="595959" w:themeColor="text1" w:themeTint="A6"/>
          <w:sz w:val="20"/>
          <w:szCs w:val="20"/>
        </w:rPr>
        <w:t xml:space="preserve">Cuando evito </w:t>
      </w:r>
      <w:r w:rsidR="003F2D47" w:rsidRPr="0040361C">
        <w:rPr>
          <w:rFonts w:ascii="Montserrat" w:hAnsi="Montserrat"/>
          <w:b/>
          <w:bCs/>
          <w:color w:val="595959" w:themeColor="text1" w:themeTint="A6"/>
          <w:sz w:val="20"/>
          <w:szCs w:val="20"/>
        </w:rPr>
        <w:t>el</w:t>
      </w:r>
      <w:r w:rsidRPr="0040361C">
        <w:rPr>
          <w:rFonts w:ascii="Montserrat" w:hAnsi="Montserrat"/>
          <w:b/>
          <w:bCs/>
          <w:color w:val="595959" w:themeColor="text1" w:themeTint="A6"/>
          <w:sz w:val="20"/>
          <w:szCs w:val="20"/>
        </w:rPr>
        <w:t xml:space="preserve"> conflicto, suelo:</w:t>
      </w:r>
    </w:p>
    <w:p w14:paraId="70CF5409" w14:textId="77777777" w:rsidR="003F2D47" w:rsidRPr="0040361C" w:rsidRDefault="00F80FE1" w:rsidP="00F21B03">
      <w:pPr>
        <w:pStyle w:val="Prrafodelista"/>
        <w:numPr>
          <w:ilvl w:val="0"/>
          <w:numId w:val="162"/>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Callarme</w:t>
      </w:r>
      <w:r w:rsidR="003F2D47" w:rsidRPr="0040361C">
        <w:rPr>
          <w:rFonts w:ascii="Montserrat" w:hAnsi="Montserrat"/>
          <w:color w:val="595959" w:themeColor="text1" w:themeTint="A6"/>
          <w:sz w:val="20"/>
          <w:szCs w:val="20"/>
        </w:rPr>
        <w:t>,</w:t>
      </w:r>
      <w:r w:rsidRPr="0040361C">
        <w:rPr>
          <w:rFonts w:ascii="Montserrat" w:hAnsi="Montserrat"/>
          <w:color w:val="595959" w:themeColor="text1" w:themeTint="A6"/>
          <w:sz w:val="20"/>
          <w:szCs w:val="20"/>
        </w:rPr>
        <w:t xml:space="preserve"> cerrarme emocionalmente</w:t>
      </w:r>
      <w:r w:rsidR="003F2D47" w:rsidRPr="0040361C">
        <w:rPr>
          <w:rFonts w:ascii="Montserrat" w:hAnsi="Montserrat"/>
          <w:color w:val="595959" w:themeColor="text1" w:themeTint="A6"/>
          <w:sz w:val="20"/>
          <w:szCs w:val="20"/>
        </w:rPr>
        <w:t xml:space="preserve"> o desconectarme.</w:t>
      </w:r>
    </w:p>
    <w:p w14:paraId="7F040CBD" w14:textId="77777777" w:rsidR="003F2D47" w:rsidRPr="0040361C" w:rsidRDefault="00F80FE1" w:rsidP="00F21B03">
      <w:pPr>
        <w:pStyle w:val="Prrafodelista"/>
        <w:numPr>
          <w:ilvl w:val="0"/>
          <w:numId w:val="162"/>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 xml:space="preserve"> Cambiar de tem</w:t>
      </w:r>
      <w:r w:rsidR="003F2D47" w:rsidRPr="0040361C">
        <w:rPr>
          <w:rFonts w:ascii="Montserrat" w:hAnsi="Montserrat"/>
          <w:color w:val="595959" w:themeColor="text1" w:themeTint="A6"/>
          <w:sz w:val="20"/>
          <w:szCs w:val="20"/>
        </w:rPr>
        <w:t xml:space="preserve">a, </w:t>
      </w:r>
      <w:r w:rsidRPr="0040361C">
        <w:rPr>
          <w:rFonts w:ascii="Montserrat" w:hAnsi="Montserrat"/>
          <w:color w:val="595959" w:themeColor="text1" w:themeTint="A6"/>
          <w:sz w:val="20"/>
          <w:szCs w:val="20"/>
        </w:rPr>
        <w:t>minimizar el problema</w:t>
      </w:r>
      <w:r w:rsidR="003F2D47" w:rsidRPr="0040361C">
        <w:rPr>
          <w:rFonts w:ascii="Montserrat" w:hAnsi="Montserrat"/>
          <w:color w:val="595959" w:themeColor="text1" w:themeTint="A6"/>
          <w:sz w:val="20"/>
          <w:szCs w:val="20"/>
        </w:rPr>
        <w:t xml:space="preserve"> o restarle importancia.</w:t>
      </w:r>
    </w:p>
    <w:p w14:paraId="3384F316" w14:textId="77777777" w:rsidR="003F2D47" w:rsidRPr="0040361C" w:rsidRDefault="00F80FE1" w:rsidP="00F21B03">
      <w:pPr>
        <w:pStyle w:val="Prrafodelista"/>
        <w:numPr>
          <w:ilvl w:val="0"/>
          <w:numId w:val="162"/>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Alejarme f</w:t>
      </w:r>
      <w:r w:rsidRPr="0040361C">
        <w:rPr>
          <w:rFonts w:ascii="Montserrat" w:hAnsi="Montserrat" w:cs="Calibri"/>
          <w:color w:val="595959" w:themeColor="text1" w:themeTint="A6"/>
          <w:sz w:val="20"/>
          <w:szCs w:val="20"/>
        </w:rPr>
        <w:t>í</w:t>
      </w:r>
      <w:r w:rsidRPr="0040361C">
        <w:rPr>
          <w:rFonts w:ascii="Montserrat" w:hAnsi="Montserrat"/>
          <w:color w:val="595959" w:themeColor="text1" w:themeTint="A6"/>
          <w:sz w:val="20"/>
          <w:szCs w:val="20"/>
        </w:rPr>
        <w:t xml:space="preserve">sicamente o </w:t>
      </w:r>
      <w:r w:rsidR="003F2D47" w:rsidRPr="0040361C">
        <w:rPr>
          <w:rFonts w:ascii="Montserrat" w:hAnsi="Montserrat"/>
          <w:color w:val="595959" w:themeColor="text1" w:themeTint="A6"/>
          <w:sz w:val="20"/>
          <w:szCs w:val="20"/>
        </w:rPr>
        <w:t>tomar distancia para no seguir con la discusión.</w:t>
      </w:r>
    </w:p>
    <w:p w14:paraId="7C74CA3F" w14:textId="77777777" w:rsidR="003F2D47" w:rsidRPr="0040361C" w:rsidRDefault="00F80FE1" w:rsidP="00F21B03">
      <w:pPr>
        <w:pStyle w:val="Prrafodelista"/>
        <w:numPr>
          <w:ilvl w:val="0"/>
          <w:numId w:val="162"/>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Ceder o decir que s</w:t>
      </w:r>
      <w:r w:rsidRPr="0040361C">
        <w:rPr>
          <w:rFonts w:ascii="Montserrat" w:hAnsi="Montserrat" w:cs="Calibri"/>
          <w:color w:val="595959" w:themeColor="text1" w:themeTint="A6"/>
          <w:sz w:val="20"/>
          <w:szCs w:val="20"/>
        </w:rPr>
        <w:t>í</w:t>
      </w:r>
      <w:r w:rsidRPr="0040361C">
        <w:rPr>
          <w:rFonts w:ascii="Montserrat" w:hAnsi="Montserrat"/>
          <w:color w:val="595959" w:themeColor="text1" w:themeTint="A6"/>
          <w:sz w:val="20"/>
          <w:szCs w:val="20"/>
        </w:rPr>
        <w:t>, aunque por dentro no est</w:t>
      </w:r>
      <w:r w:rsidRPr="0040361C">
        <w:rPr>
          <w:rFonts w:ascii="Montserrat" w:hAnsi="Montserrat" w:cs="Calibri"/>
          <w:color w:val="595959" w:themeColor="text1" w:themeTint="A6"/>
          <w:sz w:val="20"/>
          <w:szCs w:val="20"/>
        </w:rPr>
        <w:t>é</w:t>
      </w:r>
      <w:r w:rsidRPr="0040361C">
        <w:rPr>
          <w:rFonts w:ascii="Montserrat" w:hAnsi="Montserrat"/>
          <w:color w:val="595959" w:themeColor="text1" w:themeTint="A6"/>
          <w:sz w:val="20"/>
          <w:szCs w:val="20"/>
        </w:rPr>
        <w:t xml:space="preserve"> de acuerdo.</w:t>
      </w:r>
    </w:p>
    <w:p w14:paraId="52494355" w14:textId="027A3035" w:rsidR="003F2D47" w:rsidRPr="0040361C" w:rsidRDefault="00F80FE1" w:rsidP="00F21B03">
      <w:pPr>
        <w:pStyle w:val="Prrafodelista"/>
        <w:numPr>
          <w:ilvl w:val="0"/>
          <w:numId w:val="162"/>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Postergar la conversaci</w:t>
      </w:r>
      <w:r w:rsidRPr="0040361C">
        <w:rPr>
          <w:rFonts w:ascii="Montserrat" w:hAnsi="Montserrat" w:cs="Calibri"/>
          <w:color w:val="595959" w:themeColor="text1" w:themeTint="A6"/>
          <w:sz w:val="20"/>
          <w:szCs w:val="20"/>
        </w:rPr>
        <w:t>ó</w:t>
      </w:r>
      <w:r w:rsidRPr="0040361C">
        <w:rPr>
          <w:rFonts w:ascii="Montserrat" w:hAnsi="Montserrat"/>
          <w:color w:val="595959" w:themeColor="text1" w:themeTint="A6"/>
          <w:sz w:val="20"/>
          <w:szCs w:val="20"/>
        </w:rPr>
        <w:t>n indefinidamente.</w:t>
      </w:r>
    </w:p>
    <w:p w14:paraId="1102E467" w14:textId="77777777" w:rsidR="003F2D47" w:rsidRPr="0040361C" w:rsidRDefault="00F80FE1" w:rsidP="00F21B03">
      <w:pPr>
        <w:pStyle w:val="Prrafodelista"/>
        <w:numPr>
          <w:ilvl w:val="0"/>
          <w:numId w:val="162"/>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Sentir que hablar del tema me desborda o me supera.</w:t>
      </w:r>
    </w:p>
    <w:p w14:paraId="517F985E" w14:textId="3700F5C5" w:rsidR="00F80FE1" w:rsidRPr="0040361C" w:rsidRDefault="00F80FE1" w:rsidP="00F21B03">
      <w:pPr>
        <w:pStyle w:val="Prrafodelista"/>
        <w:numPr>
          <w:ilvl w:val="0"/>
          <w:numId w:val="162"/>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 xml:space="preserve">Evitar </w:t>
      </w:r>
      <w:r w:rsidR="003F2D47" w:rsidRPr="0040361C">
        <w:rPr>
          <w:rFonts w:ascii="Montserrat" w:hAnsi="Montserrat"/>
          <w:color w:val="595959" w:themeColor="text1" w:themeTint="A6"/>
          <w:sz w:val="20"/>
          <w:szCs w:val="20"/>
        </w:rPr>
        <w:t xml:space="preserve">el conflicto </w:t>
      </w:r>
      <w:r w:rsidRPr="0040361C">
        <w:rPr>
          <w:rFonts w:ascii="Montserrat" w:hAnsi="Montserrat"/>
          <w:color w:val="595959" w:themeColor="text1" w:themeTint="A6"/>
          <w:sz w:val="20"/>
          <w:szCs w:val="20"/>
        </w:rPr>
        <w:t>para no empeorar las cosas o no lastimar.</w:t>
      </w:r>
    </w:p>
    <w:p w14:paraId="507737DC" w14:textId="70C95F03" w:rsidR="00972CB5" w:rsidRPr="0040361C" w:rsidRDefault="003F2D47" w:rsidP="00F21B03">
      <w:pPr>
        <w:pStyle w:val="Prrafodelista"/>
        <w:numPr>
          <w:ilvl w:val="0"/>
          <w:numId w:val="162"/>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Ninguna</w:t>
      </w:r>
      <w:r w:rsidR="00972CB5" w:rsidRPr="0040361C">
        <w:rPr>
          <w:rFonts w:ascii="Montserrat" w:hAnsi="Montserrat"/>
          <w:color w:val="595959" w:themeColor="text1" w:themeTint="A6"/>
          <w:sz w:val="20"/>
          <w:szCs w:val="20"/>
        </w:rPr>
        <w:t xml:space="preserve"> de las anteriores</w:t>
      </w:r>
    </w:p>
    <w:p w14:paraId="3A46B759" w14:textId="77777777" w:rsidR="00972CB5" w:rsidRPr="0040361C" w:rsidRDefault="00972CB5" w:rsidP="00F80FE1">
      <w:pPr>
        <w:spacing w:after="160" w:line="259" w:lineRule="auto"/>
        <w:rPr>
          <w:rFonts w:ascii="Montserrat" w:hAnsi="Montserrat"/>
          <w:color w:val="595959" w:themeColor="text1" w:themeTint="A6"/>
          <w:sz w:val="20"/>
          <w:szCs w:val="20"/>
        </w:rPr>
      </w:pPr>
    </w:p>
    <w:p w14:paraId="73984350" w14:textId="1506C080" w:rsidR="003F2D47" w:rsidRPr="0040361C" w:rsidRDefault="003F2D47" w:rsidP="00F80FE1">
      <w:pPr>
        <w:spacing w:after="160" w:line="259" w:lineRule="auto"/>
        <w:rPr>
          <w:rFonts w:ascii="Montserrat" w:hAnsi="Montserrat"/>
          <w:b/>
          <w:bCs/>
          <w:color w:val="595959" w:themeColor="text1" w:themeTint="A6"/>
          <w:sz w:val="20"/>
          <w:szCs w:val="20"/>
        </w:rPr>
      </w:pPr>
      <w:r w:rsidRPr="0040361C">
        <w:rPr>
          <w:rFonts w:ascii="Montserrat" w:hAnsi="Montserrat"/>
          <w:b/>
          <w:bCs/>
          <w:color w:val="595959" w:themeColor="text1" w:themeTint="A6"/>
          <w:sz w:val="20"/>
          <w:szCs w:val="20"/>
        </w:rPr>
        <w:t>PERCEPCIÓN DEL PATRÓN EN EL VÍNCULO</w:t>
      </w:r>
    </w:p>
    <w:p w14:paraId="11D8668B" w14:textId="5FEC2CA9" w:rsidR="00F80FE1" w:rsidRPr="0040361C" w:rsidRDefault="004321AC" w:rsidP="00F80FE1">
      <w:p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 xml:space="preserve">En la relación </w:t>
      </w:r>
      <w:r w:rsidR="00F80FE1" w:rsidRPr="0040361C">
        <w:rPr>
          <w:rFonts w:ascii="Montserrat" w:hAnsi="Montserrat"/>
          <w:color w:val="595959" w:themeColor="text1" w:themeTint="A6"/>
          <w:sz w:val="20"/>
          <w:szCs w:val="20"/>
        </w:rPr>
        <w:t>suele pasar que:</w:t>
      </w:r>
    </w:p>
    <w:p w14:paraId="56857104" w14:textId="77777777" w:rsidR="00F21B03" w:rsidRPr="0040361C" w:rsidRDefault="00F80FE1" w:rsidP="00F21B03">
      <w:pPr>
        <w:pStyle w:val="Prrafodelista"/>
        <w:numPr>
          <w:ilvl w:val="0"/>
          <w:numId w:val="166"/>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Uno insiste en hablar y el otro evita.</w:t>
      </w:r>
    </w:p>
    <w:p w14:paraId="2297C872" w14:textId="77777777" w:rsidR="00F21B03" w:rsidRPr="0040361C" w:rsidRDefault="00F80FE1" w:rsidP="00F21B03">
      <w:pPr>
        <w:pStyle w:val="Prrafodelista"/>
        <w:numPr>
          <w:ilvl w:val="0"/>
          <w:numId w:val="166"/>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Ambos insisten y escalan.</w:t>
      </w:r>
    </w:p>
    <w:p w14:paraId="04C27F36" w14:textId="77777777" w:rsidR="00F21B03" w:rsidRPr="0040361C" w:rsidRDefault="00F80FE1" w:rsidP="00F21B03">
      <w:pPr>
        <w:pStyle w:val="Prrafodelista"/>
        <w:numPr>
          <w:ilvl w:val="0"/>
          <w:numId w:val="166"/>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Ambos evitan y los temas quedan pendientes.</w:t>
      </w:r>
    </w:p>
    <w:p w14:paraId="3017393B" w14:textId="77777777" w:rsidR="00F21B03" w:rsidRPr="0040361C" w:rsidRDefault="00F80FE1" w:rsidP="00F21B03">
      <w:pPr>
        <w:pStyle w:val="Prrafodelista"/>
        <w:numPr>
          <w:ilvl w:val="0"/>
          <w:numId w:val="166"/>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Esto cambia mucho seg</w:t>
      </w:r>
      <w:r w:rsidRPr="0040361C">
        <w:rPr>
          <w:rFonts w:ascii="Montserrat" w:hAnsi="Montserrat" w:cs="Calibri"/>
          <w:color w:val="595959" w:themeColor="text1" w:themeTint="A6"/>
          <w:sz w:val="20"/>
          <w:szCs w:val="20"/>
        </w:rPr>
        <w:t>ú</w:t>
      </w:r>
      <w:r w:rsidRPr="0040361C">
        <w:rPr>
          <w:rFonts w:ascii="Montserrat" w:hAnsi="Montserrat"/>
          <w:color w:val="595959" w:themeColor="text1" w:themeTint="A6"/>
          <w:sz w:val="20"/>
          <w:szCs w:val="20"/>
        </w:rPr>
        <w:t>n el tema.</w:t>
      </w:r>
    </w:p>
    <w:p w14:paraId="35E29752" w14:textId="1C3ECBA5" w:rsidR="00F80FE1" w:rsidRPr="0040361C" w:rsidRDefault="00F80FE1" w:rsidP="00F21B03">
      <w:pPr>
        <w:pStyle w:val="Prrafodelista"/>
        <w:numPr>
          <w:ilvl w:val="0"/>
          <w:numId w:val="166"/>
        </w:numPr>
        <w:spacing w:after="160" w:line="259" w:lineRule="auto"/>
        <w:rPr>
          <w:rFonts w:ascii="Montserrat" w:hAnsi="Montserrat"/>
          <w:color w:val="595959" w:themeColor="text1" w:themeTint="A6"/>
          <w:sz w:val="20"/>
          <w:szCs w:val="20"/>
        </w:rPr>
      </w:pPr>
      <w:r w:rsidRPr="0040361C">
        <w:rPr>
          <w:rFonts w:ascii="Montserrat" w:hAnsi="Montserrat"/>
          <w:color w:val="595959" w:themeColor="text1" w:themeTint="A6"/>
          <w:sz w:val="20"/>
          <w:szCs w:val="20"/>
        </w:rPr>
        <w:t>No estoy seguro/a.</w:t>
      </w:r>
    </w:p>
    <w:p w14:paraId="4750E1E7" w14:textId="77777777" w:rsidR="00F80FE1" w:rsidRPr="0040361C" w:rsidRDefault="00F80FE1" w:rsidP="00F80FE1">
      <w:pPr>
        <w:spacing w:after="160" w:line="259" w:lineRule="auto"/>
        <w:rPr>
          <w:rFonts w:ascii="Montserrat" w:hAnsi="Montserrat"/>
          <w:color w:val="595959" w:themeColor="text1" w:themeTint="A6"/>
          <w:sz w:val="20"/>
          <w:szCs w:val="20"/>
        </w:rPr>
      </w:pPr>
    </w:p>
    <w:p w14:paraId="38FD2CE5" w14:textId="594CD265" w:rsidR="006B7218" w:rsidRPr="001B3FA9" w:rsidRDefault="00F21B03" w:rsidP="00307582">
      <w:pPr>
        <w:spacing w:after="160" w:line="259" w:lineRule="auto"/>
        <w:jc w:val="center"/>
        <w:rPr>
          <w:rFonts w:ascii="Montserrat" w:hAnsi="Montserrat" w:cstheme="majorHAnsi"/>
          <w:b/>
          <w:color w:val="009999"/>
          <w:sz w:val="20"/>
          <w:szCs w:val="20"/>
        </w:rPr>
      </w:pPr>
      <w:r w:rsidRPr="001B3FA9">
        <w:rPr>
          <w:rFonts w:ascii="Montserrat" w:hAnsi="Montserrat" w:cstheme="majorHAnsi"/>
          <w:b/>
          <w:color w:val="009999"/>
          <w:sz w:val="20"/>
          <w:szCs w:val="20"/>
        </w:rPr>
        <w:t xml:space="preserve">6. </w:t>
      </w:r>
      <w:r w:rsidR="00307582" w:rsidRPr="001B3FA9">
        <w:rPr>
          <w:rFonts w:ascii="Montserrat" w:hAnsi="Montserrat" w:cstheme="majorHAnsi"/>
          <w:b/>
          <w:color w:val="009999"/>
          <w:sz w:val="20"/>
          <w:szCs w:val="20"/>
        </w:rPr>
        <w:t>MANEJO DE CONFLÍCTOS</w:t>
      </w:r>
    </w:p>
    <w:p w14:paraId="6E8738E7" w14:textId="6EC5727E" w:rsidR="00F21B03" w:rsidRPr="0040361C" w:rsidRDefault="00F21B03" w:rsidP="00F21B03">
      <w:pPr>
        <w:rPr>
          <w:rFonts w:ascii="Montserrat" w:hAnsi="Montserrat"/>
          <w:color w:val="595959" w:themeColor="text1" w:themeTint="A6"/>
          <w:sz w:val="20"/>
          <w:szCs w:val="20"/>
        </w:rPr>
      </w:pPr>
      <w:r w:rsidRPr="0040361C">
        <w:rPr>
          <w:rFonts w:ascii="Montserrat" w:hAnsi="Montserrat"/>
          <w:color w:val="595959" w:themeColor="text1" w:themeTint="A6"/>
          <w:sz w:val="20"/>
          <w:szCs w:val="20"/>
        </w:rPr>
        <w:t xml:space="preserve">Lea las siguientes afirmaciones y marque aquellas que reflejen lo que </w:t>
      </w:r>
      <w:r w:rsidRPr="0040361C">
        <w:rPr>
          <w:rFonts w:ascii="Montserrat" w:hAnsi="Montserrat"/>
          <w:b/>
          <w:bCs/>
          <w:color w:val="595959" w:themeColor="text1" w:themeTint="A6"/>
          <w:sz w:val="20"/>
          <w:szCs w:val="20"/>
        </w:rPr>
        <w:t>usted percibe que sucede actualmente</w:t>
      </w:r>
      <w:r w:rsidRPr="0040361C">
        <w:rPr>
          <w:rFonts w:ascii="Montserrat" w:hAnsi="Montserrat"/>
          <w:color w:val="595959" w:themeColor="text1" w:themeTint="A6"/>
          <w:sz w:val="20"/>
          <w:szCs w:val="20"/>
        </w:rPr>
        <w:t xml:space="preserve"> en su relación de pareja. Puede marcar más de una opción.</w:t>
      </w:r>
    </w:p>
    <w:p w14:paraId="40A0A92F" w14:textId="77777777" w:rsidR="00F21B03" w:rsidRPr="0040361C" w:rsidRDefault="00F21B03" w:rsidP="00307582">
      <w:pPr>
        <w:spacing w:after="160" w:line="259" w:lineRule="auto"/>
        <w:jc w:val="center"/>
        <w:rPr>
          <w:rFonts w:ascii="Montserrat" w:hAnsi="Montserrat" w:cstheme="majorHAnsi"/>
          <w:b/>
          <w:color w:val="595959" w:themeColor="text1" w:themeTint="A6"/>
          <w:sz w:val="20"/>
          <w:szCs w:val="20"/>
        </w:rPr>
      </w:pPr>
    </w:p>
    <w:p w14:paraId="4F2F074B" w14:textId="2FFC2BE3" w:rsidR="006B7218" w:rsidRPr="0040361C" w:rsidRDefault="006B7218" w:rsidP="00F21B03">
      <w:pPr>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Cuando Discutimos:</w:t>
      </w:r>
    </w:p>
    <w:p w14:paraId="5A379618" w14:textId="102AC1B9" w:rsidR="006B7218" w:rsidRPr="0040361C" w:rsidRDefault="006B7218" w:rsidP="00F21B03">
      <w:pPr>
        <w:pStyle w:val="Prrafodelista"/>
        <w:numPr>
          <w:ilvl w:val="0"/>
          <w:numId w:val="167"/>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w:t>
      </w:r>
      <w:r w:rsidR="00F21B03" w:rsidRPr="0040361C">
        <w:rPr>
          <w:rFonts w:ascii="Montserrat" w:hAnsi="Montserrat" w:cstheme="majorHAnsi"/>
          <w:color w:val="595959" w:themeColor="text1" w:themeTint="A6"/>
          <w:sz w:val="20"/>
          <w:szCs w:val="20"/>
        </w:rPr>
        <w:t>s cuesta</w:t>
      </w:r>
      <w:r w:rsidRPr="0040361C">
        <w:rPr>
          <w:rFonts w:ascii="Montserrat" w:hAnsi="Montserrat" w:cstheme="majorHAnsi"/>
          <w:color w:val="595959" w:themeColor="text1" w:themeTint="A6"/>
          <w:sz w:val="20"/>
          <w:szCs w:val="20"/>
        </w:rPr>
        <w:t xml:space="preserve"> escucharnos cuando tenemos puntos de vista diferentes.</w:t>
      </w:r>
    </w:p>
    <w:p w14:paraId="3CC70667" w14:textId="67060182" w:rsidR="00F21B03" w:rsidRPr="0040361C" w:rsidRDefault="00F21B03" w:rsidP="00F21B03">
      <w:pPr>
        <w:pStyle w:val="Prrafodelista"/>
        <w:numPr>
          <w:ilvl w:val="0"/>
          <w:numId w:val="167"/>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Las discusiones escalan fácilmente y se vuelven intensas.</w:t>
      </w:r>
    </w:p>
    <w:p w14:paraId="21860C5C" w14:textId="77777777" w:rsidR="006B7218" w:rsidRPr="0040361C" w:rsidRDefault="006B7218" w:rsidP="00F21B03">
      <w:pPr>
        <w:pStyle w:val="Prrafodelista"/>
        <w:numPr>
          <w:ilvl w:val="0"/>
          <w:numId w:val="167"/>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Nos herimos mutuamente y/o nos faltamos el respeto.</w:t>
      </w:r>
    </w:p>
    <w:p w14:paraId="2E94DFA4" w14:textId="77777777" w:rsidR="006B7218" w:rsidRPr="0040361C" w:rsidRDefault="006B7218" w:rsidP="00F21B03">
      <w:pPr>
        <w:pStyle w:val="Prrafodelista"/>
        <w:numPr>
          <w:ilvl w:val="0"/>
          <w:numId w:val="167"/>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Nuestras discusiones son muy acaloradas.</w:t>
      </w:r>
    </w:p>
    <w:p w14:paraId="20547597" w14:textId="686275F2" w:rsidR="006B7218" w:rsidRPr="0040361C" w:rsidRDefault="006B7218" w:rsidP="00F21B03">
      <w:pPr>
        <w:pStyle w:val="Prrafodelista"/>
        <w:numPr>
          <w:ilvl w:val="0"/>
          <w:numId w:val="167"/>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Me cuesta calmarme</w:t>
      </w:r>
      <w:r w:rsidR="00F21B03" w:rsidRPr="0040361C">
        <w:rPr>
          <w:rFonts w:ascii="Montserrat" w:hAnsi="Montserrat" w:cstheme="majorHAnsi"/>
          <w:color w:val="595959" w:themeColor="text1" w:themeTint="A6"/>
          <w:sz w:val="20"/>
          <w:szCs w:val="20"/>
        </w:rPr>
        <w:t xml:space="preserve"> una vez que el conflicto empieza.</w:t>
      </w:r>
    </w:p>
    <w:p w14:paraId="632FE19E" w14:textId="77777777" w:rsidR="006B7218" w:rsidRPr="0040361C" w:rsidRDefault="006B7218" w:rsidP="00F21B03">
      <w:pPr>
        <w:pStyle w:val="Prrafodelista"/>
        <w:numPr>
          <w:ilvl w:val="0"/>
          <w:numId w:val="167"/>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Nos enredamos tratando de ver quién tiene la culpa o quién tiene la razón.</w:t>
      </w:r>
    </w:p>
    <w:p w14:paraId="3EEF5A57" w14:textId="77777777" w:rsidR="006B7218" w:rsidRPr="0040361C" w:rsidRDefault="006B7218" w:rsidP="00F21B03">
      <w:pPr>
        <w:pStyle w:val="Prrafodelista"/>
        <w:numPr>
          <w:ilvl w:val="0"/>
          <w:numId w:val="167"/>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A veces discutimos por temas mínimos que se vuelven grandes.</w:t>
      </w:r>
    </w:p>
    <w:p w14:paraId="7F69A3AD" w14:textId="0C049E84" w:rsidR="006B7218" w:rsidRPr="0040361C" w:rsidRDefault="00F21B03" w:rsidP="00F21B03">
      <w:pPr>
        <w:pStyle w:val="Prrafodelista"/>
        <w:numPr>
          <w:ilvl w:val="0"/>
          <w:numId w:val="167"/>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lastRenderedPageBreak/>
        <w:t>Los conflictos se desvían y t</w:t>
      </w:r>
      <w:r w:rsidR="006B7218" w:rsidRPr="0040361C">
        <w:rPr>
          <w:rFonts w:ascii="Montserrat" w:eastAsia="Times New Roman" w:hAnsi="Montserrat" w:cstheme="majorHAnsi"/>
          <w:color w:val="595959" w:themeColor="text1" w:themeTint="A6"/>
          <w:sz w:val="20"/>
          <w:szCs w:val="20"/>
          <w:lang w:eastAsia="es-AR"/>
        </w:rPr>
        <w:t>erminamos discutiendo por cosas que no eran el problema original.</w:t>
      </w:r>
    </w:p>
    <w:p w14:paraId="12B92F84" w14:textId="7161F50F" w:rsidR="006B7218" w:rsidRPr="0040361C" w:rsidRDefault="009B7844" w:rsidP="00F21B03">
      <w:pPr>
        <w:pStyle w:val="Prrafodelista"/>
        <w:numPr>
          <w:ilvl w:val="0"/>
          <w:numId w:val="167"/>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R</w:t>
      </w:r>
      <w:r w:rsidR="006B7218" w:rsidRPr="0040361C">
        <w:rPr>
          <w:rFonts w:ascii="Montserrat" w:eastAsia="Times New Roman" w:hAnsi="Montserrat" w:cstheme="majorHAnsi"/>
          <w:color w:val="595959" w:themeColor="text1" w:themeTint="A6"/>
          <w:sz w:val="20"/>
          <w:szCs w:val="20"/>
          <w:lang w:eastAsia="es-AR"/>
        </w:rPr>
        <w:t xml:space="preserve">ara vez siento que </w:t>
      </w:r>
      <w:r w:rsidRPr="0040361C">
        <w:rPr>
          <w:rFonts w:ascii="Montserrat" w:eastAsia="Times New Roman" w:hAnsi="Montserrat" w:cstheme="majorHAnsi"/>
          <w:color w:val="595959" w:themeColor="text1" w:themeTint="A6"/>
          <w:sz w:val="20"/>
          <w:szCs w:val="20"/>
          <w:lang w:eastAsia="es-AR"/>
        </w:rPr>
        <w:t>las discusiones terminan en un entendimiento real.</w:t>
      </w:r>
    </w:p>
    <w:p w14:paraId="5BED9878" w14:textId="77777777" w:rsidR="00D50BDE" w:rsidRPr="0040361C" w:rsidRDefault="00D50BDE" w:rsidP="00D50BDE">
      <w:pPr>
        <w:pStyle w:val="Prrafodelista"/>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p>
    <w:p w14:paraId="0890830B" w14:textId="5EF0BDF7" w:rsidR="00D50BDE" w:rsidRPr="0040361C" w:rsidRDefault="0040361C" w:rsidP="0040361C">
      <w:pPr>
        <w:spacing w:before="100" w:beforeAutospacing="1" w:after="100" w:afterAutospacing="1" w:line="240" w:lineRule="auto"/>
        <w:rPr>
          <w:rFonts w:ascii="Montserrat" w:eastAsia="Times New Roman" w:hAnsi="Montserrat" w:cstheme="majorHAnsi"/>
          <w:b/>
          <w:bCs/>
          <w:color w:val="595959" w:themeColor="text1" w:themeTint="A6"/>
          <w:sz w:val="20"/>
          <w:szCs w:val="20"/>
          <w:lang w:eastAsia="es-AR"/>
        </w:rPr>
      </w:pPr>
      <w:r w:rsidRPr="0040361C">
        <w:rPr>
          <w:rFonts w:ascii="Montserrat" w:eastAsia="Times New Roman" w:hAnsi="Montserrat" w:cstheme="majorHAnsi"/>
          <w:b/>
          <w:bCs/>
          <w:color w:val="595959" w:themeColor="text1" w:themeTint="A6"/>
          <w:sz w:val="20"/>
          <w:szCs w:val="20"/>
          <w:lang w:eastAsia="es-AR"/>
        </w:rPr>
        <w:t>Críticas Recibidas</w:t>
      </w:r>
    </w:p>
    <w:p w14:paraId="2F2AC33A" w14:textId="65D54CB6" w:rsidR="0040361C" w:rsidRPr="0040361C" w:rsidRDefault="0040361C" w:rsidP="0040361C">
      <w:pPr>
        <w:pStyle w:val="Prrafodelista"/>
        <w:numPr>
          <w:ilvl w:val="0"/>
          <w:numId w:val="193"/>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Me he sentido acusado injustamente.</w:t>
      </w:r>
    </w:p>
    <w:p w14:paraId="03627DC5" w14:textId="191F6E40" w:rsidR="0040361C" w:rsidRPr="0040361C" w:rsidRDefault="0040361C" w:rsidP="0040361C">
      <w:pPr>
        <w:pStyle w:val="Prrafodelista"/>
        <w:numPr>
          <w:ilvl w:val="0"/>
          <w:numId w:val="193"/>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Siento que me culpa por nuestros problemas o que y siempre termino siendo él/la culpable.</w:t>
      </w:r>
    </w:p>
    <w:p w14:paraId="13D5DF6C" w14:textId="56392DC0" w:rsidR="0040361C" w:rsidRPr="0040361C" w:rsidRDefault="0040361C" w:rsidP="0040361C">
      <w:pPr>
        <w:pStyle w:val="Prrafodelista"/>
        <w:numPr>
          <w:ilvl w:val="0"/>
          <w:numId w:val="193"/>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Mi pareja critica mi personalidad.</w:t>
      </w:r>
    </w:p>
    <w:p w14:paraId="221F145C" w14:textId="11E54343" w:rsidR="0040361C" w:rsidRPr="0040361C" w:rsidRDefault="0040361C" w:rsidP="0040361C">
      <w:pPr>
        <w:pStyle w:val="Prrafodelista"/>
        <w:numPr>
          <w:ilvl w:val="0"/>
          <w:numId w:val="193"/>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Las quejas hacia mí son constantes.</w:t>
      </w:r>
    </w:p>
    <w:p w14:paraId="1DEFD35E" w14:textId="04307190" w:rsidR="0040361C" w:rsidRPr="0040361C" w:rsidRDefault="0040361C" w:rsidP="0040361C">
      <w:pPr>
        <w:pStyle w:val="Prrafodelista"/>
        <w:numPr>
          <w:ilvl w:val="0"/>
          <w:numId w:val="193"/>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Siento que mi pareja interpreta lo que digo de la peor manera.</w:t>
      </w:r>
    </w:p>
    <w:p w14:paraId="67CCF001" w14:textId="06F2D63B" w:rsidR="0040361C" w:rsidRPr="0040361C" w:rsidRDefault="0040361C" w:rsidP="0040361C">
      <w:pPr>
        <w:pStyle w:val="Prrafodelista"/>
        <w:numPr>
          <w:ilvl w:val="0"/>
          <w:numId w:val="193"/>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Mi pareja suele señalar mis errores sin reconocer mis aciertos.</w:t>
      </w:r>
    </w:p>
    <w:p w14:paraId="099A362B" w14:textId="44813527" w:rsidR="0040361C" w:rsidRPr="0040361C" w:rsidRDefault="0040361C" w:rsidP="0040361C">
      <w:pPr>
        <w:pStyle w:val="Prrafodelista"/>
        <w:numPr>
          <w:ilvl w:val="0"/>
          <w:numId w:val="193"/>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Me cuesta abrirme porque temo ser juzgado/a por mi pareja.</w:t>
      </w:r>
    </w:p>
    <w:p w14:paraId="7266C7E9" w14:textId="6170C4D5" w:rsidR="0040361C" w:rsidRPr="0040361C" w:rsidRDefault="0040361C" w:rsidP="0040361C">
      <w:pPr>
        <w:pStyle w:val="Prrafodelista"/>
        <w:numPr>
          <w:ilvl w:val="0"/>
          <w:numId w:val="193"/>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Siento que no tengo espacio para equivocarme en esta relación.</w:t>
      </w:r>
    </w:p>
    <w:p w14:paraId="1FEE32D5" w14:textId="366E56FA" w:rsidR="0040361C" w:rsidRPr="0040361C" w:rsidRDefault="0040361C" w:rsidP="0040361C">
      <w:pPr>
        <w:pStyle w:val="Prrafodelista"/>
        <w:numPr>
          <w:ilvl w:val="0"/>
          <w:numId w:val="193"/>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A veces siento que cualquier cosa que haga va a estar mal para mi pareja.</w:t>
      </w:r>
    </w:p>
    <w:p w14:paraId="61624B12" w14:textId="4081BC93" w:rsidR="00D50BDE" w:rsidRPr="0040361C" w:rsidRDefault="0040361C" w:rsidP="00D50BDE">
      <w:pPr>
        <w:pStyle w:val="Prrafodelista"/>
        <w:numPr>
          <w:ilvl w:val="0"/>
          <w:numId w:val="193"/>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Me esfuerzo mucho pero mi pareja sólo nota lo que falta.</w:t>
      </w:r>
    </w:p>
    <w:p w14:paraId="47D08F30" w14:textId="77777777" w:rsidR="0040361C" w:rsidRPr="0040361C" w:rsidRDefault="0040361C" w:rsidP="0040361C">
      <w:pPr>
        <w:pStyle w:val="Prrafodelista"/>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p>
    <w:p w14:paraId="5817FAF1" w14:textId="2A6B9F06" w:rsidR="0040361C" w:rsidRPr="0040361C" w:rsidRDefault="0040361C" w:rsidP="0040361C">
      <w:pPr>
        <w:spacing w:before="100" w:beforeAutospacing="1" w:after="100" w:afterAutospacing="1" w:line="240" w:lineRule="auto"/>
        <w:rPr>
          <w:rFonts w:ascii="Montserrat" w:eastAsia="Times New Roman" w:hAnsi="Montserrat" w:cstheme="majorHAnsi"/>
          <w:b/>
          <w:bCs/>
          <w:color w:val="595959" w:themeColor="text1" w:themeTint="A6"/>
          <w:sz w:val="20"/>
          <w:szCs w:val="20"/>
          <w:lang w:eastAsia="es-AR"/>
        </w:rPr>
      </w:pPr>
      <w:r w:rsidRPr="0040361C">
        <w:rPr>
          <w:rFonts w:ascii="Montserrat" w:eastAsia="Times New Roman" w:hAnsi="Montserrat" w:cstheme="majorHAnsi"/>
          <w:b/>
          <w:bCs/>
          <w:color w:val="595959" w:themeColor="text1" w:themeTint="A6"/>
          <w:sz w:val="20"/>
          <w:szCs w:val="20"/>
          <w:lang w:eastAsia="es-AR"/>
        </w:rPr>
        <w:t>Críticas hacia la pareja</w:t>
      </w:r>
    </w:p>
    <w:p w14:paraId="7E9D674E" w14:textId="1B8B1493" w:rsidR="0040361C" w:rsidRPr="0040361C" w:rsidRDefault="0040361C" w:rsidP="0040361C">
      <w:pPr>
        <w:pStyle w:val="Prrafodelista"/>
        <w:numPr>
          <w:ilvl w:val="0"/>
          <w:numId w:val="194"/>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Mi pareja no tiene buen sentido común.</w:t>
      </w:r>
    </w:p>
    <w:p w14:paraId="5BD9E751" w14:textId="4D743FC1" w:rsidR="0040361C" w:rsidRPr="0040361C" w:rsidRDefault="0040361C" w:rsidP="0040361C">
      <w:pPr>
        <w:pStyle w:val="Prrafodelista"/>
        <w:numPr>
          <w:ilvl w:val="0"/>
          <w:numId w:val="194"/>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A mi pareja le cuesta ser racional y lógica.</w:t>
      </w:r>
    </w:p>
    <w:p w14:paraId="531EEAE3" w14:textId="280DD23C" w:rsidR="0040361C" w:rsidRPr="0040361C" w:rsidRDefault="0040361C" w:rsidP="0040361C">
      <w:pPr>
        <w:pStyle w:val="Prrafodelista"/>
        <w:numPr>
          <w:ilvl w:val="0"/>
          <w:numId w:val="194"/>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Mi pareja tiene una larga lista de demandas sin sentido.</w:t>
      </w:r>
    </w:p>
    <w:p w14:paraId="00A0CCE8" w14:textId="72BE0377" w:rsidR="0040361C" w:rsidRPr="0040361C" w:rsidRDefault="0040361C" w:rsidP="0040361C">
      <w:pPr>
        <w:pStyle w:val="Prrafodelista"/>
        <w:numPr>
          <w:ilvl w:val="0"/>
          <w:numId w:val="194"/>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Mi pareja no enfrenta nuestros problemas con madurez y responsabilidad.</w:t>
      </w:r>
    </w:p>
    <w:p w14:paraId="138F124E" w14:textId="4038153B" w:rsidR="0040361C" w:rsidRPr="0040361C" w:rsidRDefault="0040361C" w:rsidP="0040361C">
      <w:pPr>
        <w:pStyle w:val="Prrafodelista"/>
        <w:numPr>
          <w:ilvl w:val="0"/>
          <w:numId w:val="194"/>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Mi pareja actúa en forma egoísta con frecuencia.</w:t>
      </w:r>
    </w:p>
    <w:p w14:paraId="2602190C" w14:textId="71491C2D" w:rsidR="0040361C" w:rsidRPr="0040361C" w:rsidRDefault="0040361C" w:rsidP="0040361C">
      <w:pPr>
        <w:pStyle w:val="Prrafodelista"/>
        <w:numPr>
          <w:ilvl w:val="0"/>
          <w:numId w:val="194"/>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Mi pareja no es muy considerada/o.</w:t>
      </w:r>
    </w:p>
    <w:p w14:paraId="1EA00B35" w14:textId="6626D63C" w:rsidR="0040361C" w:rsidRPr="0040361C" w:rsidRDefault="0040361C" w:rsidP="0040361C">
      <w:pPr>
        <w:pStyle w:val="Prrafodelista"/>
        <w:numPr>
          <w:ilvl w:val="0"/>
          <w:numId w:val="194"/>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A veces siento que mi pareja no me escucha con atención.</w:t>
      </w:r>
    </w:p>
    <w:p w14:paraId="3EDE4D52" w14:textId="1C991517" w:rsidR="0040361C" w:rsidRPr="0040361C" w:rsidRDefault="0040361C" w:rsidP="0040361C">
      <w:pPr>
        <w:pStyle w:val="Prrafodelista"/>
        <w:numPr>
          <w:ilvl w:val="0"/>
          <w:numId w:val="194"/>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Siento que tengo que recordarle muchas veces las mismas cosas.</w:t>
      </w:r>
    </w:p>
    <w:p w14:paraId="79EFC2E6" w14:textId="084C33A7" w:rsidR="0040361C" w:rsidRPr="0040361C" w:rsidRDefault="0040361C" w:rsidP="0040361C">
      <w:pPr>
        <w:pStyle w:val="Prrafodelista"/>
        <w:numPr>
          <w:ilvl w:val="0"/>
          <w:numId w:val="194"/>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Siento que mi pareja evade responsabilidades en la relación.</w:t>
      </w:r>
    </w:p>
    <w:p w14:paraId="63767EC4" w14:textId="4E54E25A" w:rsidR="0040361C" w:rsidRPr="0040361C" w:rsidRDefault="0040361C" w:rsidP="0040361C">
      <w:pPr>
        <w:pStyle w:val="Prrafodelista"/>
        <w:numPr>
          <w:ilvl w:val="0"/>
          <w:numId w:val="194"/>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Mi pareja me hace sentir que lo que digo no tiene sentido.</w:t>
      </w:r>
    </w:p>
    <w:p w14:paraId="6560A49B" w14:textId="77777777" w:rsidR="006B7218" w:rsidRPr="0040361C" w:rsidRDefault="006B7218" w:rsidP="006B7218">
      <w:pPr>
        <w:pStyle w:val="Prrafodelista"/>
        <w:spacing w:before="100" w:beforeAutospacing="1" w:after="100" w:afterAutospacing="1" w:line="240" w:lineRule="auto"/>
        <w:rPr>
          <w:rFonts w:ascii="Montserrat" w:hAnsi="Montserrat" w:cstheme="majorHAnsi"/>
          <w:color w:val="595959" w:themeColor="text1" w:themeTint="A6"/>
          <w:sz w:val="20"/>
          <w:szCs w:val="20"/>
        </w:rPr>
      </w:pPr>
    </w:p>
    <w:p w14:paraId="1D3CAFC5" w14:textId="77777777" w:rsidR="006B7218" w:rsidRPr="0040361C" w:rsidRDefault="006B7218" w:rsidP="00F21B03">
      <w:pPr>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Influencia y cooperación</w:t>
      </w:r>
    </w:p>
    <w:p w14:paraId="3C2FDDBA" w14:textId="0992028E" w:rsidR="006B7218" w:rsidRPr="0040361C" w:rsidRDefault="006B7218" w:rsidP="00F21B03">
      <w:pPr>
        <w:pStyle w:val="NormalWeb"/>
        <w:numPr>
          <w:ilvl w:val="0"/>
          <w:numId w:val="168"/>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 xml:space="preserve">Siento que en </w:t>
      </w:r>
      <w:r w:rsidR="009B7844" w:rsidRPr="0040361C">
        <w:rPr>
          <w:rFonts w:ascii="Montserrat" w:hAnsi="Montserrat"/>
          <w:color w:val="595959" w:themeColor="text1" w:themeTint="A6"/>
          <w:sz w:val="20"/>
          <w:szCs w:val="20"/>
        </w:rPr>
        <w:t>la</w:t>
      </w:r>
      <w:r w:rsidRPr="0040361C">
        <w:rPr>
          <w:rFonts w:ascii="Montserrat" w:hAnsi="Montserrat"/>
          <w:color w:val="595959" w:themeColor="text1" w:themeTint="A6"/>
          <w:sz w:val="20"/>
          <w:szCs w:val="20"/>
        </w:rPr>
        <w:t xml:space="preserve"> relación uno de los dos suele tener más peso que el otro a la hora de decidir.</w:t>
      </w:r>
    </w:p>
    <w:p w14:paraId="1359F526" w14:textId="77777777" w:rsidR="006B7218" w:rsidRPr="0040361C" w:rsidRDefault="006B7218" w:rsidP="00F21B03">
      <w:pPr>
        <w:pStyle w:val="NormalWeb"/>
        <w:numPr>
          <w:ilvl w:val="0"/>
          <w:numId w:val="168"/>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 xml:space="preserve"> A veces cedo para evitar conflictos, pero me queda malestar o sensación de injusticia.</w:t>
      </w:r>
    </w:p>
    <w:p w14:paraId="7D1E7EB4" w14:textId="77777777" w:rsidR="006B7218" w:rsidRPr="0040361C" w:rsidRDefault="006B7218" w:rsidP="00F21B03">
      <w:pPr>
        <w:pStyle w:val="NormalWeb"/>
        <w:numPr>
          <w:ilvl w:val="0"/>
          <w:numId w:val="168"/>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cuesta sentir que mis necesidades y opiniones influyen realmente en las decisiones importantes.</w:t>
      </w:r>
    </w:p>
    <w:p w14:paraId="15EFBFAC" w14:textId="3420D5A7" w:rsidR="006B7218" w:rsidRPr="0040361C" w:rsidRDefault="006B7218" w:rsidP="00F21B03">
      <w:pPr>
        <w:pStyle w:val="NormalWeb"/>
        <w:numPr>
          <w:ilvl w:val="0"/>
          <w:numId w:val="168"/>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Cuando no estamos de acuerdo, nos cuesta llegar a soluciones que contemplen a ambos</w:t>
      </w:r>
      <w:r w:rsidR="009B7844" w:rsidRPr="0040361C">
        <w:rPr>
          <w:rFonts w:ascii="Montserrat" w:hAnsi="Montserrat"/>
          <w:color w:val="595959" w:themeColor="text1" w:themeTint="A6"/>
          <w:sz w:val="20"/>
          <w:szCs w:val="20"/>
        </w:rPr>
        <w:t xml:space="preserve"> como si fuéramos un equipo.</w:t>
      </w:r>
    </w:p>
    <w:p w14:paraId="68339D1B" w14:textId="77777777" w:rsidR="006B7218" w:rsidRPr="0040361C" w:rsidRDefault="006B7218" w:rsidP="00F21B03">
      <w:pPr>
        <w:pStyle w:val="NormalWeb"/>
        <w:numPr>
          <w:ilvl w:val="0"/>
          <w:numId w:val="168"/>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lastRenderedPageBreak/>
        <w:t>En la relación, uno de los dos suele adaptarse más, mientras el otro cambia poco.</w:t>
      </w:r>
    </w:p>
    <w:p w14:paraId="04C6B92A" w14:textId="4178B7D6" w:rsidR="006B7218" w:rsidRPr="0040361C" w:rsidRDefault="006B7218" w:rsidP="00F21B03">
      <w:pPr>
        <w:pStyle w:val="NormalWeb"/>
        <w:numPr>
          <w:ilvl w:val="0"/>
          <w:numId w:val="168"/>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cuesta aceptar la influencia de mi pareja cuando su mirada es distinta a la mía.</w:t>
      </w:r>
    </w:p>
    <w:p w14:paraId="56BA37A1" w14:textId="77777777" w:rsidR="006B7218" w:rsidRPr="0040361C" w:rsidRDefault="006B7218" w:rsidP="00F21B03">
      <w:pPr>
        <w:pStyle w:val="NormalWeb"/>
        <w:numPr>
          <w:ilvl w:val="0"/>
          <w:numId w:val="168"/>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Siento que ceder se vive más como perder que como cooperar.</w:t>
      </w:r>
    </w:p>
    <w:p w14:paraId="11CA79CD" w14:textId="5AA14895" w:rsidR="006B7218" w:rsidRPr="0040361C" w:rsidRDefault="006B7218" w:rsidP="00F21B03">
      <w:pPr>
        <w:pStyle w:val="Prrafodelista"/>
        <w:numPr>
          <w:ilvl w:val="0"/>
          <w:numId w:val="168"/>
        </w:numPr>
        <w:spacing w:before="100" w:beforeAutospacing="1" w:after="100" w:afterAutospacing="1" w:line="240" w:lineRule="auto"/>
        <w:rPr>
          <w:rFonts w:ascii="Montserrat" w:eastAsia="Times New Roman" w:hAnsi="Montserrat" w:cstheme="majorHAnsi"/>
          <w:color w:val="595959" w:themeColor="text1" w:themeTint="A6"/>
          <w:sz w:val="20"/>
          <w:szCs w:val="20"/>
          <w:lang w:eastAsia="es-AR"/>
        </w:rPr>
      </w:pPr>
      <w:r w:rsidRPr="0040361C">
        <w:rPr>
          <w:rFonts w:ascii="Montserrat" w:eastAsia="Times New Roman" w:hAnsi="Montserrat" w:cstheme="majorHAnsi"/>
          <w:color w:val="595959" w:themeColor="text1" w:themeTint="A6"/>
          <w:sz w:val="20"/>
          <w:szCs w:val="20"/>
          <w:lang w:eastAsia="es-AR"/>
        </w:rPr>
        <w:t>Me cuesta cambiar de opinión incluso cuando mi pareja tiene buenos argumentos</w:t>
      </w:r>
      <w:r w:rsidR="009B7844" w:rsidRPr="0040361C">
        <w:rPr>
          <w:rFonts w:ascii="Montserrat" w:eastAsia="Times New Roman" w:hAnsi="Montserrat" w:cstheme="majorHAnsi"/>
          <w:color w:val="595959" w:themeColor="text1" w:themeTint="A6"/>
          <w:sz w:val="20"/>
          <w:szCs w:val="20"/>
          <w:lang w:eastAsia="es-AR"/>
        </w:rPr>
        <w:t>.</w:t>
      </w:r>
    </w:p>
    <w:p w14:paraId="2754EE5F" w14:textId="77777777" w:rsidR="006B7218" w:rsidRPr="0040361C" w:rsidRDefault="006B7218" w:rsidP="00F21B03">
      <w:pPr>
        <w:pStyle w:val="Prrafodelista"/>
        <w:numPr>
          <w:ilvl w:val="0"/>
          <w:numId w:val="168"/>
        </w:numPr>
        <w:rPr>
          <w:rFonts w:ascii="Montserrat" w:hAnsi="Montserrat" w:cstheme="majorHAnsi"/>
          <w:b/>
          <w:bCs/>
          <w:color w:val="595959" w:themeColor="text1" w:themeTint="A6"/>
          <w:sz w:val="20"/>
          <w:szCs w:val="20"/>
        </w:rPr>
      </w:pPr>
      <w:r w:rsidRPr="0040361C">
        <w:rPr>
          <w:rFonts w:ascii="Montserrat" w:eastAsia="Times New Roman" w:hAnsi="Montserrat" w:cstheme="majorHAnsi"/>
          <w:color w:val="595959" w:themeColor="text1" w:themeTint="A6"/>
          <w:sz w:val="20"/>
          <w:szCs w:val="20"/>
          <w:lang w:eastAsia="es-AR"/>
        </w:rPr>
        <w:t>Me esfuerzo por no invalidar la perspectiva de mi pareja, pero a veces me gana la rigidez.</w:t>
      </w:r>
    </w:p>
    <w:p w14:paraId="265C8FD5" w14:textId="77777777" w:rsidR="006B7218" w:rsidRPr="0040361C" w:rsidRDefault="006B7218" w:rsidP="006B7218">
      <w:pPr>
        <w:rPr>
          <w:rFonts w:ascii="Montserrat" w:hAnsi="Montserrat" w:cstheme="majorHAnsi"/>
          <w:color w:val="595959" w:themeColor="text1" w:themeTint="A6"/>
          <w:sz w:val="20"/>
          <w:szCs w:val="20"/>
        </w:rPr>
      </w:pPr>
    </w:p>
    <w:p w14:paraId="4806A988" w14:textId="77777777" w:rsidR="006B7218" w:rsidRPr="0040361C" w:rsidRDefault="006B7218" w:rsidP="00F21B03">
      <w:pPr>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Capacidad de Reparación</w:t>
      </w:r>
    </w:p>
    <w:p w14:paraId="2EB0DA2D" w14:textId="77777777" w:rsidR="00D50BDE" w:rsidRPr="0040361C" w:rsidRDefault="006B7218" w:rsidP="00D50BDE">
      <w:pPr>
        <w:pStyle w:val="Listaconnmeros"/>
        <w:numPr>
          <w:ilvl w:val="0"/>
          <w:numId w:val="183"/>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w:t>
      </w:r>
      <w:r w:rsidR="009B7844" w:rsidRPr="0040361C">
        <w:rPr>
          <w:rFonts w:ascii="Montserrat" w:hAnsi="Montserrat" w:cstheme="majorHAnsi"/>
          <w:color w:val="595959" w:themeColor="text1" w:themeTint="A6"/>
          <w:sz w:val="20"/>
          <w:szCs w:val="20"/>
        </w:rPr>
        <w:t>os cuesta darnos cuenta cuándo es necesario pausar o frenar una discusión</w:t>
      </w:r>
      <w:r w:rsidRPr="0040361C">
        <w:rPr>
          <w:rFonts w:ascii="Montserrat" w:hAnsi="Montserrat" w:cstheme="majorHAnsi"/>
          <w:color w:val="595959" w:themeColor="text1" w:themeTint="A6"/>
          <w:sz w:val="20"/>
          <w:szCs w:val="20"/>
        </w:rPr>
        <w:t>.</w:t>
      </w:r>
    </w:p>
    <w:p w14:paraId="74FB7645" w14:textId="0F5E4605" w:rsidR="006B7218" w:rsidRPr="0040361C" w:rsidRDefault="006B7218" w:rsidP="00D50BDE">
      <w:pPr>
        <w:pStyle w:val="Listaconnmeros"/>
        <w:numPr>
          <w:ilvl w:val="0"/>
          <w:numId w:val="183"/>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En medio de</w:t>
      </w:r>
      <w:r w:rsidR="009B7844" w:rsidRPr="0040361C">
        <w:rPr>
          <w:rFonts w:ascii="Montserrat" w:hAnsi="Montserrat" w:cstheme="majorHAnsi"/>
          <w:color w:val="595959" w:themeColor="text1" w:themeTint="A6"/>
          <w:sz w:val="20"/>
          <w:szCs w:val="20"/>
        </w:rPr>
        <w:t>l conflicto, nos resulta difícil bajar la intensidad, cambiar el tono o usar el humor.</w:t>
      </w:r>
    </w:p>
    <w:p w14:paraId="43604763" w14:textId="77777777" w:rsidR="006B7218" w:rsidRPr="0040361C" w:rsidRDefault="006B7218" w:rsidP="00D50BDE">
      <w:pPr>
        <w:pStyle w:val="Listaconnmeros"/>
        <w:numPr>
          <w:ilvl w:val="0"/>
          <w:numId w:val="183"/>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A veces quisiera proponer un corte en la discusión, pero no sé cómo.</w:t>
      </w:r>
    </w:p>
    <w:p w14:paraId="5F9F76E8" w14:textId="77777777" w:rsidR="006B7218" w:rsidRPr="0040361C" w:rsidRDefault="006B7218" w:rsidP="00D50BDE">
      <w:pPr>
        <w:pStyle w:val="Listaconnmeros"/>
        <w:numPr>
          <w:ilvl w:val="0"/>
          <w:numId w:val="183"/>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Me doy cuenta cuando me estoy yendo al extremo, pero me cuesta frenar.</w:t>
      </w:r>
    </w:p>
    <w:p w14:paraId="671A8C4D" w14:textId="77777777" w:rsidR="006B7218" w:rsidRPr="0040361C" w:rsidRDefault="006B7218" w:rsidP="00D50BDE">
      <w:pPr>
        <w:pStyle w:val="Listaconnmeros"/>
        <w:numPr>
          <w:ilvl w:val="0"/>
          <w:numId w:val="183"/>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Nos cuesta retomar el diálogo después de una pelea fuerte.</w:t>
      </w:r>
    </w:p>
    <w:p w14:paraId="1000BEAE" w14:textId="77777777" w:rsidR="00F21B03" w:rsidRPr="0040361C" w:rsidRDefault="006B7218" w:rsidP="00D50BDE">
      <w:pPr>
        <w:pStyle w:val="Listaconnmeros"/>
        <w:numPr>
          <w:ilvl w:val="0"/>
          <w:numId w:val="183"/>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Nos falta una forma más clara de reconciliación después de los conflictos.</w:t>
      </w:r>
    </w:p>
    <w:p w14:paraId="359640BC" w14:textId="3B5E6958" w:rsidR="00F21B03" w:rsidRPr="0040361C" w:rsidRDefault="006B7218" w:rsidP="00D50BDE">
      <w:pPr>
        <w:pStyle w:val="Listaconnmeros"/>
        <w:numPr>
          <w:ilvl w:val="0"/>
          <w:numId w:val="183"/>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Nos cuesta pedir disculpas o reconocer errores de manera sincera</w:t>
      </w:r>
      <w:r w:rsidR="00F21B03" w:rsidRPr="0040361C">
        <w:rPr>
          <w:rFonts w:ascii="Montserrat" w:hAnsi="Montserrat" w:cstheme="majorHAnsi"/>
          <w:color w:val="595959" w:themeColor="text1" w:themeTint="A6"/>
          <w:sz w:val="20"/>
          <w:szCs w:val="20"/>
        </w:rPr>
        <w:t xml:space="preserve">.  </w:t>
      </w:r>
    </w:p>
    <w:p w14:paraId="136E5696" w14:textId="67C994CD" w:rsidR="006B7218" w:rsidRPr="0040361C" w:rsidRDefault="00F21B03" w:rsidP="00D50BDE">
      <w:pPr>
        <w:pStyle w:val="Listaconnmeros"/>
        <w:numPr>
          <w:ilvl w:val="0"/>
          <w:numId w:val="183"/>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Después</w:t>
      </w:r>
      <w:r w:rsidR="006B7218" w:rsidRPr="0040361C">
        <w:rPr>
          <w:rFonts w:ascii="Montserrat" w:hAnsi="Montserrat" w:cstheme="majorHAnsi"/>
          <w:color w:val="595959" w:themeColor="text1" w:themeTint="A6"/>
          <w:sz w:val="20"/>
          <w:szCs w:val="20"/>
        </w:rPr>
        <w:t xml:space="preserve"> de los conflictos, nos cuesta volver a conectarnos.</w:t>
      </w:r>
    </w:p>
    <w:p w14:paraId="75188800" w14:textId="77777777" w:rsidR="006B7218" w:rsidRPr="0040361C" w:rsidRDefault="006B7218" w:rsidP="00F80FE1">
      <w:pPr>
        <w:spacing w:after="160" w:line="259" w:lineRule="auto"/>
        <w:rPr>
          <w:rFonts w:ascii="Montserrat" w:hAnsi="Montserrat"/>
          <w:color w:val="595959" w:themeColor="text1" w:themeTint="A6"/>
          <w:sz w:val="20"/>
          <w:szCs w:val="20"/>
        </w:rPr>
      </w:pPr>
    </w:p>
    <w:p w14:paraId="30F6A772" w14:textId="77777777" w:rsidR="006051FC" w:rsidRPr="0040361C" w:rsidRDefault="006051FC" w:rsidP="006051FC">
      <w:pPr>
        <w:jc w:val="center"/>
        <w:rPr>
          <w:rFonts w:ascii="Montserrat" w:hAnsi="Montserrat" w:cstheme="majorHAnsi"/>
          <w:b/>
          <w:color w:val="595959" w:themeColor="text1" w:themeTint="A6"/>
          <w:sz w:val="20"/>
          <w:szCs w:val="20"/>
        </w:rPr>
      </w:pPr>
    </w:p>
    <w:p w14:paraId="03F06E52" w14:textId="067AD2D3" w:rsidR="006051FC" w:rsidRPr="001B3FA9" w:rsidRDefault="006051FC" w:rsidP="006051FC">
      <w:pPr>
        <w:jc w:val="center"/>
        <w:rPr>
          <w:rFonts w:ascii="Montserrat" w:hAnsi="Montserrat" w:cstheme="majorHAnsi"/>
          <w:b/>
          <w:color w:val="009999"/>
          <w:sz w:val="20"/>
          <w:szCs w:val="20"/>
        </w:rPr>
      </w:pPr>
      <w:r w:rsidRPr="001B3FA9">
        <w:rPr>
          <w:rFonts w:ascii="Montserrat" w:hAnsi="Montserrat" w:cstheme="majorHAnsi"/>
          <w:b/>
          <w:color w:val="009999"/>
          <w:sz w:val="20"/>
          <w:szCs w:val="20"/>
        </w:rPr>
        <w:t>7</w:t>
      </w:r>
      <w:r w:rsidR="000F6165" w:rsidRPr="001B3FA9">
        <w:rPr>
          <w:rFonts w:ascii="Montserrat" w:hAnsi="Montserrat" w:cstheme="majorHAnsi"/>
          <w:b/>
          <w:color w:val="009999"/>
          <w:sz w:val="20"/>
          <w:szCs w:val="20"/>
        </w:rPr>
        <w:t>. LENGUAJES DEL AMOR:</w:t>
      </w:r>
    </w:p>
    <w:p w14:paraId="6ADAC6DF" w14:textId="5D7683A5" w:rsidR="000F6165" w:rsidRPr="0040361C" w:rsidRDefault="006051FC" w:rsidP="006051FC">
      <w:pPr>
        <w:jc w:val="center"/>
        <w:rPr>
          <w:rFonts w:ascii="Montserrat" w:hAnsi="Montserrat" w:cstheme="majorHAnsi"/>
          <w:color w:val="595959" w:themeColor="text1" w:themeTint="A6"/>
          <w:sz w:val="20"/>
          <w:szCs w:val="20"/>
        </w:rPr>
      </w:pPr>
      <w:r w:rsidRPr="0040361C">
        <w:rPr>
          <w:rFonts w:ascii="Montserrat" w:hAnsi="Montserrat" w:cstheme="majorHAnsi"/>
          <w:b/>
          <w:color w:val="595959" w:themeColor="text1" w:themeTint="A6"/>
          <w:sz w:val="20"/>
          <w:szCs w:val="20"/>
        </w:rPr>
        <w:t>M</w:t>
      </w:r>
      <w:r w:rsidR="000F6165" w:rsidRPr="0040361C">
        <w:rPr>
          <w:rFonts w:ascii="Montserrat" w:hAnsi="Montserrat" w:cstheme="majorHAnsi"/>
          <w:b/>
          <w:color w:val="595959" w:themeColor="text1" w:themeTint="A6"/>
          <w:sz w:val="20"/>
          <w:szCs w:val="20"/>
        </w:rPr>
        <w:t>apa descriptivo de preferencias de conexión y cuidado.</w:t>
      </w:r>
    </w:p>
    <w:p w14:paraId="660C3C71" w14:textId="77777777" w:rsidR="000F6165" w:rsidRPr="0040361C" w:rsidRDefault="000F6165" w:rsidP="000F6165">
      <w:pPr>
        <w:rPr>
          <w:rFonts w:ascii="Montserrat" w:hAnsi="Montserrat"/>
          <w:color w:val="595959" w:themeColor="text1" w:themeTint="A6"/>
          <w:sz w:val="20"/>
          <w:szCs w:val="20"/>
        </w:rPr>
      </w:pPr>
      <w:r w:rsidRPr="0040361C">
        <w:rPr>
          <w:rFonts w:ascii="Montserrat" w:hAnsi="Montserrat"/>
          <w:color w:val="595959" w:themeColor="text1" w:themeTint="A6"/>
          <w:sz w:val="20"/>
          <w:szCs w:val="20"/>
        </w:rPr>
        <w:t xml:space="preserve">A continuación, se presentan cinco formas habituales de dar y recibir amor (Más adelante encontrará las descripciones de cada uno). </w:t>
      </w:r>
    </w:p>
    <w:p w14:paraId="7E779663" w14:textId="13D29193" w:rsidR="000F6165" w:rsidRPr="0040361C" w:rsidRDefault="006051FC" w:rsidP="000F6165">
      <w:pPr>
        <w:rPr>
          <w:rFonts w:ascii="Montserrat" w:hAnsi="Montserrat"/>
          <w:color w:val="595959" w:themeColor="text1" w:themeTint="A6"/>
          <w:sz w:val="20"/>
          <w:szCs w:val="20"/>
        </w:rPr>
      </w:pPr>
      <w:r w:rsidRPr="0040361C">
        <w:rPr>
          <w:rFonts w:ascii="Montserrat" w:hAnsi="Montserrat"/>
          <w:color w:val="595959" w:themeColor="text1" w:themeTint="A6"/>
          <w:sz w:val="20"/>
          <w:szCs w:val="20"/>
        </w:rPr>
        <w:t>O</w:t>
      </w:r>
      <w:r w:rsidR="000F6165" w:rsidRPr="0040361C">
        <w:rPr>
          <w:rFonts w:ascii="Montserrat" w:hAnsi="Montserrat"/>
          <w:color w:val="595959" w:themeColor="text1" w:themeTint="A6"/>
          <w:sz w:val="20"/>
          <w:szCs w:val="20"/>
        </w:rPr>
        <w:t xml:space="preserve">rdene los lenguajes </w:t>
      </w:r>
      <w:r w:rsidRPr="0040361C">
        <w:rPr>
          <w:rFonts w:ascii="Montserrat" w:hAnsi="Montserrat"/>
          <w:color w:val="595959" w:themeColor="text1" w:themeTint="A6"/>
          <w:sz w:val="20"/>
          <w:szCs w:val="20"/>
        </w:rPr>
        <w:t xml:space="preserve">del amor </w:t>
      </w:r>
      <w:r w:rsidR="000F6165" w:rsidRPr="0040361C">
        <w:rPr>
          <w:rFonts w:ascii="Montserrat" w:hAnsi="Montserrat"/>
          <w:color w:val="595959" w:themeColor="text1" w:themeTint="A6"/>
          <w:sz w:val="20"/>
          <w:szCs w:val="20"/>
        </w:rPr>
        <w:t xml:space="preserve">para </w:t>
      </w:r>
      <w:r w:rsidRPr="0040361C">
        <w:rPr>
          <w:rFonts w:ascii="Montserrat" w:hAnsi="Montserrat"/>
          <w:color w:val="595959" w:themeColor="text1" w:themeTint="A6"/>
          <w:sz w:val="20"/>
          <w:szCs w:val="20"/>
        </w:rPr>
        <w:t>DAR</w:t>
      </w:r>
      <w:r w:rsidR="000F6165" w:rsidRPr="0040361C">
        <w:rPr>
          <w:rFonts w:ascii="Montserrat" w:hAnsi="Montserrat"/>
          <w:color w:val="595959" w:themeColor="text1" w:themeTint="A6"/>
          <w:sz w:val="20"/>
          <w:szCs w:val="20"/>
        </w:rPr>
        <w:t xml:space="preserve"> como para </w:t>
      </w:r>
      <w:r w:rsidRPr="0040361C">
        <w:rPr>
          <w:rFonts w:ascii="Montserrat" w:hAnsi="Montserrat"/>
          <w:color w:val="595959" w:themeColor="text1" w:themeTint="A6"/>
          <w:sz w:val="20"/>
          <w:szCs w:val="20"/>
        </w:rPr>
        <w:t>RECIBIR según sus preferencias</w:t>
      </w:r>
      <w:r w:rsidR="000F6165" w:rsidRPr="0040361C">
        <w:rPr>
          <w:rFonts w:ascii="Montserrat" w:hAnsi="Montserrat"/>
          <w:color w:val="595959" w:themeColor="text1" w:themeTint="A6"/>
          <w:sz w:val="20"/>
          <w:szCs w:val="20"/>
        </w:rPr>
        <w:t>. (El número 1 corresponde al lenguaje con el que más se identifica y el 5 al que menos.</w:t>
      </w:r>
      <w:r w:rsidRPr="0040361C">
        <w:rPr>
          <w:rFonts w:ascii="Montserrat" w:hAnsi="Montserrat"/>
          <w:color w:val="595959" w:themeColor="text1" w:themeTint="A6"/>
          <w:sz w:val="20"/>
          <w:szCs w:val="20"/>
        </w:rPr>
        <w:t>)</w:t>
      </w:r>
    </w:p>
    <w:p w14:paraId="4CD13DEA" w14:textId="77777777" w:rsidR="000F6165" w:rsidRPr="0040361C" w:rsidRDefault="000F6165" w:rsidP="000F6165">
      <w:pPr>
        <w:rPr>
          <w:rFonts w:ascii="Montserrat" w:hAnsi="Montserrat"/>
          <w:color w:val="595959" w:themeColor="text1" w:themeTint="A6"/>
          <w:sz w:val="20"/>
          <w:szCs w:val="20"/>
        </w:rPr>
      </w:pPr>
    </w:p>
    <w:p w14:paraId="12410DDB" w14:textId="5FA0906E" w:rsidR="000F6165" w:rsidRPr="0040361C" w:rsidRDefault="000F6165" w:rsidP="000F6165">
      <w:pPr>
        <w:pStyle w:val="Prrafodelista"/>
        <w:rPr>
          <w:rFonts w:ascii="Montserrat" w:hAnsi="Montserrat"/>
          <w:b/>
          <w:bCs/>
          <w:color w:val="595959" w:themeColor="text1" w:themeTint="A6"/>
          <w:sz w:val="20"/>
          <w:szCs w:val="20"/>
        </w:rPr>
      </w:pPr>
      <w:r w:rsidRPr="0040361C">
        <w:rPr>
          <w:rFonts w:ascii="Montserrat" w:hAnsi="Montserrat"/>
          <w:b/>
          <w:bCs/>
          <w:color w:val="595959" w:themeColor="text1" w:themeTint="A6"/>
          <w:sz w:val="20"/>
          <w:szCs w:val="20"/>
        </w:rPr>
        <w:t xml:space="preserve">Lenguajes del amor para DAR: </w:t>
      </w:r>
      <w:r w:rsidR="006051FC" w:rsidRPr="0040361C">
        <w:rPr>
          <w:rFonts w:ascii="Montserrat" w:hAnsi="Montserrat"/>
          <w:b/>
          <w:bCs/>
          <w:color w:val="595959" w:themeColor="text1" w:themeTint="A6"/>
          <w:sz w:val="20"/>
          <w:szCs w:val="20"/>
        </w:rPr>
        <w:t xml:space="preserve"> </w:t>
      </w:r>
    </w:p>
    <w:p w14:paraId="5EC13BEB" w14:textId="77777777" w:rsidR="006051FC" w:rsidRPr="0040361C" w:rsidRDefault="006051FC" w:rsidP="000F6165">
      <w:pPr>
        <w:pStyle w:val="Prrafodelista"/>
        <w:rPr>
          <w:rFonts w:ascii="Montserrat" w:hAnsi="Montserrat"/>
          <w:b/>
          <w:bCs/>
          <w:color w:val="595959" w:themeColor="text1" w:themeTint="A6"/>
          <w:sz w:val="20"/>
          <w:szCs w:val="20"/>
        </w:rPr>
      </w:pPr>
    </w:p>
    <w:p w14:paraId="198F3C15" w14:textId="57C29A58" w:rsidR="000F6165" w:rsidRPr="0040361C" w:rsidRDefault="006051FC" w:rsidP="006051FC">
      <w:pPr>
        <w:rPr>
          <w:rFonts w:ascii="Montserrat" w:hAnsi="Montserrat"/>
          <w:color w:val="595959" w:themeColor="text1" w:themeTint="A6"/>
          <w:sz w:val="20"/>
          <w:szCs w:val="20"/>
        </w:rPr>
      </w:pPr>
      <w:r w:rsidRPr="0040361C">
        <w:rPr>
          <w:rFonts w:ascii="Montserrat" w:hAnsi="Montserrat"/>
          <w:color w:val="595959" w:themeColor="text1" w:themeTint="A6"/>
          <w:sz w:val="20"/>
          <w:szCs w:val="20"/>
        </w:rPr>
        <w:t xml:space="preserve">Palabras de afirmación - </w:t>
      </w:r>
      <w:r w:rsidR="000F6165" w:rsidRPr="0040361C">
        <w:rPr>
          <w:rFonts w:ascii="Montserrat" w:hAnsi="Montserrat"/>
          <w:color w:val="595959" w:themeColor="text1" w:themeTint="A6"/>
          <w:sz w:val="20"/>
          <w:szCs w:val="20"/>
        </w:rPr>
        <w:t>Tiempo de calidad</w:t>
      </w:r>
      <w:r w:rsidRPr="0040361C">
        <w:rPr>
          <w:rFonts w:ascii="Montserrat" w:hAnsi="Montserrat"/>
          <w:color w:val="595959" w:themeColor="text1" w:themeTint="A6"/>
          <w:sz w:val="20"/>
          <w:szCs w:val="20"/>
        </w:rPr>
        <w:t xml:space="preserve"> - </w:t>
      </w:r>
      <w:r w:rsidR="000F6165" w:rsidRPr="0040361C">
        <w:rPr>
          <w:rFonts w:ascii="Montserrat" w:hAnsi="Montserrat"/>
          <w:color w:val="595959" w:themeColor="text1" w:themeTint="A6"/>
          <w:sz w:val="20"/>
          <w:szCs w:val="20"/>
        </w:rPr>
        <w:t>Actos de servicio</w:t>
      </w:r>
      <w:r w:rsidRPr="0040361C">
        <w:rPr>
          <w:rFonts w:ascii="Montserrat" w:hAnsi="Montserrat"/>
          <w:color w:val="595959" w:themeColor="text1" w:themeTint="A6"/>
          <w:sz w:val="20"/>
          <w:szCs w:val="20"/>
        </w:rPr>
        <w:t xml:space="preserve"> – </w:t>
      </w:r>
      <w:r w:rsidR="000F6165" w:rsidRPr="0040361C">
        <w:rPr>
          <w:rFonts w:ascii="Montserrat" w:hAnsi="Montserrat"/>
          <w:color w:val="595959" w:themeColor="text1" w:themeTint="A6"/>
          <w:sz w:val="20"/>
          <w:szCs w:val="20"/>
        </w:rPr>
        <w:t>Regalos</w:t>
      </w:r>
      <w:r w:rsidRPr="0040361C">
        <w:rPr>
          <w:rFonts w:ascii="Montserrat" w:hAnsi="Montserrat"/>
          <w:color w:val="595959" w:themeColor="text1" w:themeTint="A6"/>
          <w:sz w:val="20"/>
          <w:szCs w:val="20"/>
        </w:rPr>
        <w:t xml:space="preserve"> - </w:t>
      </w:r>
      <w:r w:rsidR="000F6165" w:rsidRPr="0040361C">
        <w:rPr>
          <w:rFonts w:ascii="Montserrat" w:hAnsi="Montserrat"/>
          <w:color w:val="595959" w:themeColor="text1" w:themeTint="A6"/>
          <w:sz w:val="20"/>
          <w:szCs w:val="20"/>
        </w:rPr>
        <w:t>Contacto Físico</w:t>
      </w:r>
      <w:r w:rsidRPr="0040361C">
        <w:rPr>
          <w:rFonts w:ascii="Montserrat" w:hAnsi="Montserrat"/>
          <w:color w:val="595959" w:themeColor="text1" w:themeTint="A6"/>
          <w:sz w:val="20"/>
          <w:szCs w:val="20"/>
        </w:rPr>
        <w:t>.</w:t>
      </w:r>
    </w:p>
    <w:p w14:paraId="49B88082" w14:textId="4626C76E" w:rsidR="006051FC" w:rsidRPr="0040361C" w:rsidRDefault="006051FC" w:rsidP="006051FC">
      <w:pPr>
        <w:pStyle w:val="Sinespaciado"/>
        <w:rPr>
          <w:rFonts w:ascii="Montserrat" w:hAnsi="Montserrat"/>
          <w:color w:val="595959" w:themeColor="text1" w:themeTint="A6"/>
          <w:sz w:val="20"/>
          <w:szCs w:val="20"/>
        </w:rPr>
      </w:pPr>
      <w:r w:rsidRPr="0040361C">
        <w:rPr>
          <w:rFonts w:ascii="Montserrat" w:hAnsi="Montserrat"/>
          <w:color w:val="595959" w:themeColor="text1" w:themeTint="A6"/>
          <w:sz w:val="20"/>
          <w:szCs w:val="20"/>
        </w:rPr>
        <w:lastRenderedPageBreak/>
        <w:t>1.</w:t>
      </w:r>
    </w:p>
    <w:p w14:paraId="7C3F1C1E" w14:textId="1208FB93" w:rsidR="006051FC" w:rsidRPr="0040361C" w:rsidRDefault="006051FC" w:rsidP="006051FC">
      <w:pPr>
        <w:pStyle w:val="Sinespaciado"/>
        <w:rPr>
          <w:rFonts w:ascii="Montserrat" w:hAnsi="Montserrat"/>
          <w:color w:val="595959" w:themeColor="text1" w:themeTint="A6"/>
          <w:sz w:val="20"/>
          <w:szCs w:val="20"/>
        </w:rPr>
      </w:pPr>
      <w:r w:rsidRPr="0040361C">
        <w:rPr>
          <w:rFonts w:ascii="Montserrat" w:hAnsi="Montserrat"/>
          <w:color w:val="595959" w:themeColor="text1" w:themeTint="A6"/>
          <w:sz w:val="20"/>
          <w:szCs w:val="20"/>
        </w:rPr>
        <w:t>2.</w:t>
      </w:r>
    </w:p>
    <w:p w14:paraId="2C5CDE94" w14:textId="2D5F4B85" w:rsidR="006051FC" w:rsidRPr="0040361C" w:rsidRDefault="006051FC" w:rsidP="006051FC">
      <w:pPr>
        <w:pStyle w:val="Sinespaciado"/>
        <w:rPr>
          <w:rFonts w:ascii="Montserrat" w:hAnsi="Montserrat"/>
          <w:color w:val="595959" w:themeColor="text1" w:themeTint="A6"/>
          <w:sz w:val="20"/>
          <w:szCs w:val="20"/>
        </w:rPr>
      </w:pPr>
      <w:r w:rsidRPr="0040361C">
        <w:rPr>
          <w:rFonts w:ascii="Montserrat" w:hAnsi="Montserrat"/>
          <w:color w:val="595959" w:themeColor="text1" w:themeTint="A6"/>
          <w:sz w:val="20"/>
          <w:szCs w:val="20"/>
        </w:rPr>
        <w:t>3.</w:t>
      </w:r>
    </w:p>
    <w:p w14:paraId="42DC7235" w14:textId="53929BD0" w:rsidR="006051FC" w:rsidRPr="0040361C" w:rsidRDefault="006051FC" w:rsidP="006051FC">
      <w:pPr>
        <w:pStyle w:val="Sinespaciado"/>
        <w:rPr>
          <w:rFonts w:ascii="Montserrat" w:hAnsi="Montserrat"/>
          <w:color w:val="595959" w:themeColor="text1" w:themeTint="A6"/>
          <w:sz w:val="20"/>
          <w:szCs w:val="20"/>
        </w:rPr>
      </w:pPr>
      <w:r w:rsidRPr="0040361C">
        <w:rPr>
          <w:rFonts w:ascii="Montserrat" w:hAnsi="Montserrat"/>
          <w:color w:val="595959" w:themeColor="text1" w:themeTint="A6"/>
          <w:sz w:val="20"/>
          <w:szCs w:val="20"/>
        </w:rPr>
        <w:t>4.</w:t>
      </w:r>
    </w:p>
    <w:p w14:paraId="06033B52" w14:textId="4A7D8B1B" w:rsidR="006051FC" w:rsidRPr="0040361C" w:rsidRDefault="006051FC" w:rsidP="006051FC">
      <w:pPr>
        <w:pStyle w:val="Sinespaciado"/>
        <w:rPr>
          <w:rFonts w:ascii="Montserrat" w:hAnsi="Montserrat"/>
          <w:color w:val="595959" w:themeColor="text1" w:themeTint="A6"/>
          <w:sz w:val="20"/>
          <w:szCs w:val="20"/>
        </w:rPr>
      </w:pPr>
      <w:r w:rsidRPr="0040361C">
        <w:rPr>
          <w:rFonts w:ascii="Montserrat" w:hAnsi="Montserrat"/>
          <w:color w:val="595959" w:themeColor="text1" w:themeTint="A6"/>
          <w:sz w:val="20"/>
          <w:szCs w:val="20"/>
        </w:rPr>
        <w:t>5.</w:t>
      </w:r>
    </w:p>
    <w:p w14:paraId="2700BB5C" w14:textId="77777777" w:rsidR="000F6165" w:rsidRPr="0040361C" w:rsidRDefault="000F6165" w:rsidP="000F6165">
      <w:pPr>
        <w:pStyle w:val="Prrafodelista"/>
        <w:rPr>
          <w:rFonts w:ascii="Montserrat" w:hAnsi="Montserrat"/>
          <w:color w:val="595959" w:themeColor="text1" w:themeTint="A6"/>
          <w:sz w:val="20"/>
          <w:szCs w:val="20"/>
        </w:rPr>
      </w:pPr>
    </w:p>
    <w:p w14:paraId="62208812" w14:textId="77777777" w:rsidR="000F6165" w:rsidRPr="0040361C" w:rsidRDefault="000F6165" w:rsidP="000F6165">
      <w:pPr>
        <w:pStyle w:val="Prrafodelista"/>
        <w:rPr>
          <w:rFonts w:ascii="Montserrat" w:hAnsi="Montserrat"/>
          <w:b/>
          <w:bCs/>
          <w:color w:val="595959" w:themeColor="text1" w:themeTint="A6"/>
          <w:sz w:val="20"/>
          <w:szCs w:val="20"/>
        </w:rPr>
      </w:pPr>
      <w:r w:rsidRPr="0040361C">
        <w:rPr>
          <w:rFonts w:ascii="Montserrat" w:hAnsi="Montserrat"/>
          <w:b/>
          <w:bCs/>
          <w:color w:val="595959" w:themeColor="text1" w:themeTint="A6"/>
          <w:sz w:val="20"/>
          <w:szCs w:val="20"/>
        </w:rPr>
        <w:t>Lenguajes del amor para RECIBIR</w:t>
      </w:r>
    </w:p>
    <w:p w14:paraId="1510F79A" w14:textId="77777777" w:rsidR="000F6165" w:rsidRPr="0040361C" w:rsidRDefault="000F6165" w:rsidP="000F6165">
      <w:pPr>
        <w:pStyle w:val="Prrafodelista"/>
        <w:rPr>
          <w:rFonts w:ascii="Montserrat" w:hAnsi="Montserrat"/>
          <w:color w:val="595959" w:themeColor="text1" w:themeTint="A6"/>
          <w:sz w:val="20"/>
          <w:szCs w:val="20"/>
        </w:rPr>
      </w:pPr>
    </w:p>
    <w:p w14:paraId="78380166" w14:textId="77777777" w:rsidR="006051FC" w:rsidRPr="0040361C" w:rsidRDefault="006051FC" w:rsidP="006051FC">
      <w:pPr>
        <w:rPr>
          <w:rFonts w:ascii="Montserrat" w:hAnsi="Montserrat"/>
          <w:color w:val="595959" w:themeColor="text1" w:themeTint="A6"/>
          <w:sz w:val="20"/>
          <w:szCs w:val="20"/>
        </w:rPr>
      </w:pPr>
      <w:r w:rsidRPr="0040361C">
        <w:rPr>
          <w:rFonts w:ascii="Montserrat" w:hAnsi="Montserrat"/>
          <w:color w:val="595959" w:themeColor="text1" w:themeTint="A6"/>
          <w:sz w:val="20"/>
          <w:szCs w:val="20"/>
        </w:rPr>
        <w:t>Palabras de afirmación - Tiempo de calidad - Actos de servicio – Regalos - Contacto Físico.</w:t>
      </w:r>
    </w:p>
    <w:p w14:paraId="179A95DA" w14:textId="77777777" w:rsidR="006051FC" w:rsidRPr="0040361C" w:rsidRDefault="006051FC" w:rsidP="006051FC">
      <w:pPr>
        <w:pStyle w:val="Sinespaciado"/>
        <w:rPr>
          <w:rFonts w:ascii="Montserrat" w:hAnsi="Montserrat"/>
          <w:color w:val="595959" w:themeColor="text1" w:themeTint="A6"/>
          <w:sz w:val="20"/>
          <w:szCs w:val="20"/>
        </w:rPr>
      </w:pPr>
      <w:r w:rsidRPr="0040361C">
        <w:rPr>
          <w:rFonts w:ascii="Montserrat" w:hAnsi="Montserrat"/>
          <w:color w:val="595959" w:themeColor="text1" w:themeTint="A6"/>
          <w:sz w:val="20"/>
          <w:szCs w:val="20"/>
        </w:rPr>
        <w:t>1.</w:t>
      </w:r>
    </w:p>
    <w:p w14:paraId="20737FF9" w14:textId="77777777" w:rsidR="006051FC" w:rsidRPr="0040361C" w:rsidRDefault="006051FC" w:rsidP="006051FC">
      <w:pPr>
        <w:pStyle w:val="Sinespaciado"/>
        <w:rPr>
          <w:rFonts w:ascii="Montserrat" w:hAnsi="Montserrat"/>
          <w:color w:val="595959" w:themeColor="text1" w:themeTint="A6"/>
          <w:sz w:val="20"/>
          <w:szCs w:val="20"/>
        </w:rPr>
      </w:pPr>
      <w:r w:rsidRPr="0040361C">
        <w:rPr>
          <w:rFonts w:ascii="Montserrat" w:hAnsi="Montserrat"/>
          <w:color w:val="595959" w:themeColor="text1" w:themeTint="A6"/>
          <w:sz w:val="20"/>
          <w:szCs w:val="20"/>
        </w:rPr>
        <w:t>2.</w:t>
      </w:r>
    </w:p>
    <w:p w14:paraId="0A013AA4" w14:textId="77777777" w:rsidR="006051FC" w:rsidRPr="0040361C" w:rsidRDefault="006051FC" w:rsidP="006051FC">
      <w:pPr>
        <w:pStyle w:val="Sinespaciado"/>
        <w:rPr>
          <w:rFonts w:ascii="Montserrat" w:hAnsi="Montserrat"/>
          <w:color w:val="595959" w:themeColor="text1" w:themeTint="A6"/>
          <w:sz w:val="20"/>
          <w:szCs w:val="20"/>
        </w:rPr>
      </w:pPr>
      <w:r w:rsidRPr="0040361C">
        <w:rPr>
          <w:rFonts w:ascii="Montserrat" w:hAnsi="Montserrat"/>
          <w:color w:val="595959" w:themeColor="text1" w:themeTint="A6"/>
          <w:sz w:val="20"/>
          <w:szCs w:val="20"/>
        </w:rPr>
        <w:t>3.</w:t>
      </w:r>
    </w:p>
    <w:p w14:paraId="6C336E7B" w14:textId="77777777" w:rsidR="006051FC" w:rsidRPr="0040361C" w:rsidRDefault="006051FC" w:rsidP="006051FC">
      <w:pPr>
        <w:pStyle w:val="Sinespaciado"/>
        <w:rPr>
          <w:rFonts w:ascii="Montserrat" w:hAnsi="Montserrat"/>
          <w:color w:val="595959" w:themeColor="text1" w:themeTint="A6"/>
          <w:sz w:val="20"/>
          <w:szCs w:val="20"/>
        </w:rPr>
      </w:pPr>
      <w:r w:rsidRPr="0040361C">
        <w:rPr>
          <w:rFonts w:ascii="Montserrat" w:hAnsi="Montserrat"/>
          <w:color w:val="595959" w:themeColor="text1" w:themeTint="A6"/>
          <w:sz w:val="20"/>
          <w:szCs w:val="20"/>
        </w:rPr>
        <w:t>4.</w:t>
      </w:r>
    </w:p>
    <w:p w14:paraId="0C225AC6" w14:textId="77777777" w:rsidR="006051FC" w:rsidRPr="0040361C" w:rsidRDefault="006051FC" w:rsidP="006051FC">
      <w:pPr>
        <w:pStyle w:val="Sinespaciado"/>
        <w:rPr>
          <w:rFonts w:ascii="Montserrat" w:hAnsi="Montserrat"/>
          <w:color w:val="595959" w:themeColor="text1" w:themeTint="A6"/>
          <w:sz w:val="20"/>
          <w:szCs w:val="20"/>
        </w:rPr>
      </w:pPr>
      <w:r w:rsidRPr="0040361C">
        <w:rPr>
          <w:rFonts w:ascii="Montserrat" w:hAnsi="Montserrat"/>
          <w:color w:val="595959" w:themeColor="text1" w:themeTint="A6"/>
          <w:sz w:val="20"/>
          <w:szCs w:val="20"/>
        </w:rPr>
        <w:t>5.</w:t>
      </w:r>
    </w:p>
    <w:p w14:paraId="44FEA620" w14:textId="77777777" w:rsidR="006051FC" w:rsidRPr="0040361C" w:rsidRDefault="006051FC" w:rsidP="000F6165">
      <w:pPr>
        <w:pStyle w:val="Prrafodelista"/>
        <w:rPr>
          <w:rFonts w:ascii="Montserrat" w:hAnsi="Montserrat"/>
          <w:color w:val="595959" w:themeColor="text1" w:themeTint="A6"/>
          <w:sz w:val="20"/>
          <w:szCs w:val="20"/>
        </w:rPr>
      </w:pPr>
    </w:p>
    <w:p w14:paraId="24E0340F" w14:textId="77777777" w:rsidR="000F6165" w:rsidRPr="0040361C" w:rsidRDefault="000F6165" w:rsidP="000F6165">
      <w:pPr>
        <w:pStyle w:val="Listaconvietas"/>
        <w:numPr>
          <w:ilvl w:val="1"/>
          <w:numId w:val="131"/>
        </w:numPr>
        <w:spacing w:after="160" w:line="259" w:lineRule="auto"/>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Palabras de afirmación</w:t>
      </w:r>
    </w:p>
    <w:p w14:paraId="4839E6CF" w14:textId="77777777" w:rsidR="000F6165" w:rsidRPr="0040361C" w:rsidRDefault="000F6165" w:rsidP="000F6165">
      <w:pPr>
        <w:pStyle w:val="Listaconvietas"/>
        <w:numPr>
          <w:ilvl w:val="0"/>
          <w:numId w:val="0"/>
        </w:numPr>
        <w:spacing w:after="160" w:line="259" w:lineRule="auto"/>
        <w:rPr>
          <w:rFonts w:ascii="Montserrat" w:hAnsi="Montserrat" w:cstheme="majorHAnsi"/>
          <w:b/>
          <w:bCs/>
          <w:color w:val="595959" w:themeColor="text1" w:themeTint="A6"/>
          <w:sz w:val="20"/>
          <w:szCs w:val="20"/>
        </w:rPr>
      </w:pPr>
    </w:p>
    <w:p w14:paraId="7058785A" w14:textId="77777777" w:rsidR="000F6165" w:rsidRPr="0040361C" w:rsidRDefault="000F6165" w:rsidP="000F6165">
      <w:pPr>
        <w:pStyle w:val="Listaconvietas"/>
        <w:numPr>
          <w:ilvl w:val="0"/>
          <w:numId w:val="0"/>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b/>
          <w:bCs/>
          <w:color w:val="595959" w:themeColor="text1" w:themeTint="A6"/>
          <w:sz w:val="20"/>
          <w:szCs w:val="20"/>
        </w:rPr>
        <w:t>Tiene que ver con:</w:t>
      </w:r>
      <w:r w:rsidRPr="0040361C">
        <w:rPr>
          <w:rFonts w:ascii="Montserrat" w:hAnsi="Montserrat" w:cstheme="majorHAnsi"/>
          <w:color w:val="595959" w:themeColor="text1" w:themeTint="A6"/>
          <w:sz w:val="20"/>
          <w:szCs w:val="20"/>
        </w:rPr>
        <w:br/>
        <w:t>Expresar y recibir amor a través de palabras. Decir, escuchar o leer mensajes de cariño, reconocimiento, apoyo, validación o elogio.</w:t>
      </w:r>
    </w:p>
    <w:p w14:paraId="0D0DF6C8" w14:textId="77777777" w:rsidR="000F6165" w:rsidRPr="0040361C" w:rsidRDefault="000F6165" w:rsidP="000F6165">
      <w:pPr>
        <w:pStyle w:val="Listaconvietas"/>
        <w:numPr>
          <w:ilvl w:val="0"/>
          <w:numId w:val="135"/>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Dar amor: decir cosas lindas, reconocer, alentar, expresar afecto verbalmente.</w:t>
      </w:r>
    </w:p>
    <w:p w14:paraId="6BC1014A" w14:textId="77777777" w:rsidR="000F6165" w:rsidRPr="0040361C" w:rsidRDefault="000F6165" w:rsidP="000F6165">
      <w:pPr>
        <w:pStyle w:val="Listaconvietas"/>
        <w:numPr>
          <w:ilvl w:val="0"/>
          <w:numId w:val="135"/>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Recibir amor: sentirse querido/a cuando recibe palabras de afecto o reconocimiento.</w:t>
      </w:r>
    </w:p>
    <w:p w14:paraId="665B5B48" w14:textId="77777777" w:rsidR="000F6165" w:rsidRPr="0040361C" w:rsidRDefault="000F6165" w:rsidP="000F6165">
      <w:pPr>
        <w:pStyle w:val="Listaconvietas"/>
        <w:numPr>
          <w:ilvl w:val="0"/>
          <w:numId w:val="0"/>
        </w:numPr>
        <w:spacing w:after="160" w:line="259" w:lineRule="auto"/>
        <w:rPr>
          <w:rFonts w:ascii="Montserrat" w:hAnsi="Montserrat" w:cstheme="majorHAnsi"/>
          <w:b/>
          <w:bCs/>
          <w:color w:val="595959" w:themeColor="text1" w:themeTint="A6"/>
          <w:sz w:val="20"/>
          <w:szCs w:val="20"/>
        </w:rPr>
      </w:pPr>
    </w:p>
    <w:p w14:paraId="59C9CC78" w14:textId="77777777" w:rsidR="000F6165" w:rsidRPr="0040361C" w:rsidRDefault="000F6165" w:rsidP="000F6165">
      <w:pPr>
        <w:pStyle w:val="Listaconvietas"/>
        <w:numPr>
          <w:ilvl w:val="1"/>
          <w:numId w:val="131"/>
        </w:numPr>
        <w:spacing w:after="160" w:line="259" w:lineRule="auto"/>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Tiempo de calidad</w:t>
      </w:r>
    </w:p>
    <w:p w14:paraId="2DB60657" w14:textId="77777777" w:rsidR="000F6165" w:rsidRPr="0040361C" w:rsidRDefault="000F6165" w:rsidP="000F6165">
      <w:pPr>
        <w:pStyle w:val="Listaconvietas"/>
        <w:numPr>
          <w:ilvl w:val="0"/>
          <w:numId w:val="0"/>
        </w:numPr>
        <w:spacing w:after="160" w:line="259" w:lineRule="auto"/>
        <w:ind w:left="1440"/>
        <w:rPr>
          <w:rFonts w:ascii="Montserrat" w:hAnsi="Montserrat" w:cstheme="majorHAnsi"/>
          <w:b/>
          <w:bCs/>
          <w:color w:val="595959" w:themeColor="text1" w:themeTint="A6"/>
          <w:sz w:val="20"/>
          <w:szCs w:val="20"/>
        </w:rPr>
      </w:pPr>
    </w:p>
    <w:p w14:paraId="3B1DFCEA" w14:textId="77777777" w:rsidR="000F6165" w:rsidRPr="0040361C" w:rsidRDefault="000F6165" w:rsidP="000F6165">
      <w:pPr>
        <w:pStyle w:val="Listaconvietas"/>
        <w:numPr>
          <w:ilvl w:val="0"/>
          <w:numId w:val="0"/>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b/>
          <w:bCs/>
          <w:color w:val="595959" w:themeColor="text1" w:themeTint="A6"/>
          <w:sz w:val="20"/>
          <w:szCs w:val="20"/>
        </w:rPr>
        <w:t>Tiene que ver con:</w:t>
      </w:r>
      <w:r w:rsidRPr="0040361C">
        <w:rPr>
          <w:rFonts w:ascii="Montserrat" w:hAnsi="Montserrat" w:cstheme="majorHAnsi"/>
          <w:color w:val="595959" w:themeColor="text1" w:themeTint="A6"/>
          <w:sz w:val="20"/>
          <w:szCs w:val="20"/>
        </w:rPr>
        <w:br/>
        <w:t xml:space="preserve">Compartir tiempo de presencia real, atención y conexión. Estar juntos de verdad, sin distracciones. </w:t>
      </w:r>
    </w:p>
    <w:p w14:paraId="087C7786" w14:textId="77777777" w:rsidR="000F6165" w:rsidRPr="0040361C" w:rsidRDefault="000F6165" w:rsidP="000F6165">
      <w:pPr>
        <w:pStyle w:val="Listaconvietas"/>
        <w:numPr>
          <w:ilvl w:val="0"/>
          <w:numId w:val="136"/>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Dar amor: dedicar tiempo, proponer momentos compartidos, estar disponible.</w:t>
      </w:r>
    </w:p>
    <w:p w14:paraId="2A021357" w14:textId="77777777" w:rsidR="000F6165" w:rsidRPr="0040361C" w:rsidRDefault="000F6165" w:rsidP="000F6165">
      <w:pPr>
        <w:pStyle w:val="Listaconvietas"/>
        <w:numPr>
          <w:ilvl w:val="0"/>
          <w:numId w:val="136"/>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Recibir amor: sentirse querido/a cuando el otro está presente y disponible.</w:t>
      </w:r>
    </w:p>
    <w:p w14:paraId="2CACCB45" w14:textId="77777777" w:rsidR="000F6165" w:rsidRPr="0040361C" w:rsidRDefault="000F6165" w:rsidP="000F6165">
      <w:pPr>
        <w:pStyle w:val="Listaconvietas"/>
        <w:numPr>
          <w:ilvl w:val="0"/>
          <w:numId w:val="0"/>
        </w:numPr>
        <w:spacing w:after="160" w:line="259" w:lineRule="auto"/>
        <w:ind w:left="360"/>
        <w:rPr>
          <w:rFonts w:ascii="Montserrat" w:hAnsi="Montserrat" w:cstheme="majorHAnsi"/>
          <w:color w:val="595959" w:themeColor="text1" w:themeTint="A6"/>
          <w:sz w:val="20"/>
          <w:szCs w:val="20"/>
        </w:rPr>
      </w:pPr>
    </w:p>
    <w:p w14:paraId="7BFEE7A9" w14:textId="77777777" w:rsidR="000F6165" w:rsidRPr="0040361C" w:rsidRDefault="000F6165" w:rsidP="000F6165">
      <w:pPr>
        <w:pStyle w:val="Listaconvietas"/>
        <w:numPr>
          <w:ilvl w:val="1"/>
          <w:numId w:val="131"/>
        </w:numPr>
        <w:spacing w:after="160" w:line="259" w:lineRule="auto"/>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Actos de servicio</w:t>
      </w:r>
    </w:p>
    <w:p w14:paraId="7D0A372D" w14:textId="77777777" w:rsidR="000F6165" w:rsidRPr="0040361C" w:rsidRDefault="000F6165" w:rsidP="000F6165">
      <w:pPr>
        <w:pStyle w:val="Listaconvietas"/>
        <w:numPr>
          <w:ilvl w:val="0"/>
          <w:numId w:val="0"/>
        </w:numPr>
        <w:spacing w:after="160" w:line="259" w:lineRule="auto"/>
        <w:ind w:left="1440"/>
        <w:rPr>
          <w:rFonts w:ascii="Montserrat" w:hAnsi="Montserrat" w:cstheme="majorHAnsi"/>
          <w:b/>
          <w:bCs/>
          <w:color w:val="595959" w:themeColor="text1" w:themeTint="A6"/>
          <w:sz w:val="20"/>
          <w:szCs w:val="20"/>
        </w:rPr>
      </w:pPr>
    </w:p>
    <w:p w14:paraId="0BF3B210" w14:textId="77777777" w:rsidR="000F6165" w:rsidRPr="0040361C" w:rsidRDefault="000F6165" w:rsidP="000F6165">
      <w:pPr>
        <w:pStyle w:val="Listaconvietas"/>
        <w:numPr>
          <w:ilvl w:val="0"/>
          <w:numId w:val="0"/>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b/>
          <w:bCs/>
          <w:color w:val="595959" w:themeColor="text1" w:themeTint="A6"/>
          <w:sz w:val="20"/>
          <w:szCs w:val="20"/>
        </w:rPr>
        <w:t>Tiene que ver con:</w:t>
      </w:r>
      <w:r w:rsidRPr="0040361C">
        <w:rPr>
          <w:rFonts w:ascii="Montserrat" w:hAnsi="Montserrat" w:cstheme="majorHAnsi"/>
          <w:color w:val="595959" w:themeColor="text1" w:themeTint="A6"/>
          <w:sz w:val="20"/>
          <w:szCs w:val="20"/>
        </w:rPr>
        <w:br/>
        <w:t>Cuidar y amar a través de acciones concretas que ayudan, alivian o sostienen al otro.</w:t>
      </w:r>
    </w:p>
    <w:p w14:paraId="1F02B4E8" w14:textId="77777777" w:rsidR="000F6165" w:rsidRPr="0040361C" w:rsidRDefault="000F6165" w:rsidP="000F6165">
      <w:pPr>
        <w:pStyle w:val="Listaconvietas"/>
        <w:numPr>
          <w:ilvl w:val="0"/>
          <w:numId w:val="137"/>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Dar amor: hacer cosas por el otro, ayudar, resolver, anticiparse a necesidades.</w:t>
      </w:r>
    </w:p>
    <w:p w14:paraId="45E2D863" w14:textId="77777777" w:rsidR="000F6165" w:rsidRPr="0040361C" w:rsidRDefault="000F6165" w:rsidP="000F6165">
      <w:pPr>
        <w:pStyle w:val="Listaconvietas"/>
        <w:numPr>
          <w:ilvl w:val="0"/>
          <w:numId w:val="137"/>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Recibir amor: sentirse querido/a cuando el otro hace cosas concretas por uno/a.</w:t>
      </w:r>
    </w:p>
    <w:p w14:paraId="2A9418F8" w14:textId="77777777" w:rsidR="000F6165" w:rsidRPr="0040361C" w:rsidRDefault="000F6165" w:rsidP="000F6165">
      <w:pPr>
        <w:pStyle w:val="Listaconvietas"/>
        <w:numPr>
          <w:ilvl w:val="0"/>
          <w:numId w:val="0"/>
        </w:numPr>
        <w:spacing w:after="160" w:line="259" w:lineRule="auto"/>
        <w:ind w:left="360"/>
        <w:rPr>
          <w:rFonts w:ascii="Montserrat" w:hAnsi="Montserrat" w:cstheme="majorHAnsi"/>
          <w:color w:val="595959" w:themeColor="text1" w:themeTint="A6"/>
          <w:sz w:val="20"/>
          <w:szCs w:val="20"/>
        </w:rPr>
      </w:pPr>
    </w:p>
    <w:p w14:paraId="0E8EB51E" w14:textId="77777777" w:rsidR="000F6165" w:rsidRPr="0040361C" w:rsidRDefault="000F6165" w:rsidP="000F6165">
      <w:pPr>
        <w:pStyle w:val="Listaconvietas"/>
        <w:numPr>
          <w:ilvl w:val="1"/>
          <w:numId w:val="131"/>
        </w:numPr>
        <w:spacing w:after="160" w:line="259" w:lineRule="auto"/>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lastRenderedPageBreak/>
        <w:t>Regalos</w:t>
      </w:r>
    </w:p>
    <w:p w14:paraId="13C6FD45" w14:textId="77777777" w:rsidR="000F6165" w:rsidRPr="0040361C" w:rsidRDefault="000F6165" w:rsidP="000F6165">
      <w:pPr>
        <w:pStyle w:val="Listaconvietas"/>
        <w:numPr>
          <w:ilvl w:val="0"/>
          <w:numId w:val="0"/>
        </w:numPr>
        <w:spacing w:after="160" w:line="259" w:lineRule="auto"/>
        <w:rPr>
          <w:rFonts w:ascii="Montserrat" w:hAnsi="Montserrat" w:cstheme="majorHAnsi"/>
          <w:b/>
          <w:bCs/>
          <w:color w:val="595959" w:themeColor="text1" w:themeTint="A6"/>
          <w:sz w:val="20"/>
          <w:szCs w:val="20"/>
        </w:rPr>
      </w:pPr>
    </w:p>
    <w:p w14:paraId="53EEEA7A" w14:textId="77777777" w:rsidR="000F6165" w:rsidRPr="0040361C" w:rsidRDefault="000F6165" w:rsidP="000F6165">
      <w:pPr>
        <w:pStyle w:val="Listaconvietas"/>
        <w:numPr>
          <w:ilvl w:val="0"/>
          <w:numId w:val="0"/>
        </w:numPr>
        <w:spacing w:after="160" w:line="259" w:lineRule="auto"/>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Tiene que ver con:</w:t>
      </w:r>
      <w:r w:rsidRPr="0040361C">
        <w:rPr>
          <w:rFonts w:ascii="Montserrat" w:hAnsi="Montserrat" w:cstheme="majorHAnsi"/>
          <w:color w:val="595959" w:themeColor="text1" w:themeTint="A6"/>
          <w:sz w:val="20"/>
          <w:szCs w:val="20"/>
        </w:rPr>
        <w:br/>
        <w:t>Dar y recibir objetos o gestos materiales con valor simbólico, más allá del precio.</w:t>
      </w:r>
    </w:p>
    <w:p w14:paraId="0FA61CD2" w14:textId="77777777" w:rsidR="000F6165" w:rsidRPr="0040361C" w:rsidRDefault="000F6165" w:rsidP="000F6165">
      <w:pPr>
        <w:pStyle w:val="Listaconvietas"/>
        <w:numPr>
          <w:ilvl w:val="0"/>
          <w:numId w:val="138"/>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Dar amor: regalar cosas pensadas, detalles, sorpresas.</w:t>
      </w:r>
    </w:p>
    <w:p w14:paraId="72AC573D" w14:textId="77777777" w:rsidR="000F6165" w:rsidRPr="0040361C" w:rsidRDefault="000F6165" w:rsidP="000F6165">
      <w:pPr>
        <w:pStyle w:val="Listaconvietas"/>
        <w:numPr>
          <w:ilvl w:val="0"/>
          <w:numId w:val="138"/>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Recibir amor: sentirse querido/a cuando recibe un regalo significativo.</w:t>
      </w:r>
    </w:p>
    <w:p w14:paraId="589BACC7" w14:textId="77777777" w:rsidR="000F6165" w:rsidRPr="0040361C" w:rsidRDefault="000F6165" w:rsidP="000F6165">
      <w:pPr>
        <w:pStyle w:val="Listaconvietas"/>
        <w:numPr>
          <w:ilvl w:val="0"/>
          <w:numId w:val="0"/>
        </w:numPr>
        <w:spacing w:after="160" w:line="259" w:lineRule="auto"/>
        <w:ind w:left="360"/>
        <w:rPr>
          <w:rFonts w:ascii="Montserrat" w:hAnsi="Montserrat" w:cstheme="majorHAnsi"/>
          <w:color w:val="595959" w:themeColor="text1" w:themeTint="A6"/>
          <w:sz w:val="20"/>
          <w:szCs w:val="20"/>
        </w:rPr>
      </w:pPr>
    </w:p>
    <w:p w14:paraId="6740449A" w14:textId="77777777" w:rsidR="000F6165" w:rsidRPr="0040361C" w:rsidRDefault="000F6165" w:rsidP="000F6165">
      <w:pPr>
        <w:pStyle w:val="Listaconvietas"/>
        <w:numPr>
          <w:ilvl w:val="1"/>
          <w:numId w:val="131"/>
        </w:numPr>
        <w:spacing w:after="160" w:line="259" w:lineRule="auto"/>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Contacto físico</w:t>
      </w:r>
    </w:p>
    <w:p w14:paraId="2794C0E2" w14:textId="77777777" w:rsidR="000F6165" w:rsidRPr="0040361C" w:rsidRDefault="000F6165" w:rsidP="000F6165">
      <w:pPr>
        <w:pStyle w:val="Listaconvietas"/>
        <w:numPr>
          <w:ilvl w:val="0"/>
          <w:numId w:val="0"/>
        </w:numPr>
        <w:spacing w:after="160" w:line="259" w:lineRule="auto"/>
        <w:rPr>
          <w:rFonts w:ascii="Montserrat" w:hAnsi="Montserrat" w:cstheme="majorHAnsi"/>
          <w:b/>
          <w:bCs/>
          <w:color w:val="595959" w:themeColor="text1" w:themeTint="A6"/>
          <w:sz w:val="20"/>
          <w:szCs w:val="20"/>
        </w:rPr>
      </w:pPr>
    </w:p>
    <w:p w14:paraId="10B85806" w14:textId="77777777" w:rsidR="000F6165" w:rsidRPr="0040361C" w:rsidRDefault="000F6165" w:rsidP="000F6165">
      <w:pPr>
        <w:pStyle w:val="Listaconvietas"/>
        <w:numPr>
          <w:ilvl w:val="0"/>
          <w:numId w:val="0"/>
        </w:numPr>
        <w:spacing w:after="160" w:line="259" w:lineRule="auto"/>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Tiene que ver con:</w:t>
      </w:r>
      <w:r w:rsidRPr="0040361C">
        <w:rPr>
          <w:rFonts w:ascii="Montserrat" w:hAnsi="Montserrat" w:cstheme="majorHAnsi"/>
          <w:color w:val="595959" w:themeColor="text1" w:themeTint="A6"/>
          <w:sz w:val="20"/>
          <w:szCs w:val="20"/>
        </w:rPr>
        <w:br/>
        <w:t xml:space="preserve">Expresar y recibir amor a través del contacto corporal cercano y afectivo. </w:t>
      </w:r>
    </w:p>
    <w:p w14:paraId="0B15A152" w14:textId="77777777" w:rsidR="000F6165" w:rsidRPr="0040361C" w:rsidRDefault="000F6165" w:rsidP="000F6165">
      <w:pPr>
        <w:pStyle w:val="Listaconvietas"/>
        <w:numPr>
          <w:ilvl w:val="0"/>
          <w:numId w:val="139"/>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Dar amor: abrazar, tocar, besar, acercarse físicamente.</w:t>
      </w:r>
    </w:p>
    <w:p w14:paraId="57DA70AC" w14:textId="77777777" w:rsidR="000F6165" w:rsidRPr="0040361C" w:rsidRDefault="000F6165" w:rsidP="000F6165">
      <w:pPr>
        <w:pStyle w:val="Listaconvietas"/>
        <w:numPr>
          <w:ilvl w:val="0"/>
          <w:numId w:val="139"/>
        </w:numPr>
        <w:spacing w:after="160" w:line="259" w:lineRule="auto"/>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Recibir amor: sentirse querida/o a través del contacto físico.</w:t>
      </w:r>
    </w:p>
    <w:p w14:paraId="0084EBA6" w14:textId="77777777" w:rsidR="0096649D" w:rsidRPr="0040361C" w:rsidRDefault="0096649D" w:rsidP="0096649D">
      <w:pPr>
        <w:pStyle w:val="Prrafodelista"/>
        <w:rPr>
          <w:rFonts w:ascii="Montserrat" w:hAnsi="Montserrat" w:cstheme="majorHAnsi"/>
          <w:b/>
          <w:bCs/>
          <w:color w:val="595959" w:themeColor="text1" w:themeTint="A6"/>
          <w:sz w:val="20"/>
          <w:szCs w:val="20"/>
        </w:rPr>
      </w:pPr>
      <w:bookmarkStart w:id="6" w:name="_Hlk200986623"/>
      <w:bookmarkEnd w:id="2"/>
    </w:p>
    <w:p w14:paraId="3F6E7DA2" w14:textId="77777777" w:rsidR="0096649D" w:rsidRPr="0040361C" w:rsidRDefault="0096649D" w:rsidP="00B82331">
      <w:pPr>
        <w:pStyle w:val="Prrafodelista"/>
        <w:spacing w:before="100" w:beforeAutospacing="1" w:after="100" w:afterAutospacing="1" w:line="240" w:lineRule="auto"/>
        <w:jc w:val="center"/>
        <w:rPr>
          <w:rFonts w:ascii="Montserrat" w:eastAsia="Times New Roman" w:hAnsi="Montserrat" w:cs="Times New Roman"/>
          <w:b/>
          <w:bCs/>
          <w:color w:val="595959" w:themeColor="text1" w:themeTint="A6"/>
          <w:sz w:val="20"/>
          <w:szCs w:val="20"/>
          <w:lang w:eastAsia="es-AR"/>
        </w:rPr>
      </w:pPr>
    </w:p>
    <w:p w14:paraId="0DF66F8F" w14:textId="77777777" w:rsidR="007F07F9" w:rsidRPr="0040361C" w:rsidRDefault="007F07F9" w:rsidP="00B82331">
      <w:pPr>
        <w:jc w:val="center"/>
        <w:rPr>
          <w:rFonts w:ascii="Montserrat" w:hAnsi="Montserrat" w:cstheme="majorHAnsi"/>
          <w:b/>
          <w:bCs/>
          <w:color w:val="595959" w:themeColor="text1" w:themeTint="A6"/>
          <w:sz w:val="20"/>
          <w:szCs w:val="20"/>
        </w:rPr>
      </w:pPr>
    </w:p>
    <w:p w14:paraId="4C4EE3A1" w14:textId="2CEBC3A0" w:rsidR="0096649D" w:rsidRPr="001B3FA9" w:rsidRDefault="006051FC" w:rsidP="00B82331">
      <w:pPr>
        <w:jc w:val="center"/>
        <w:rPr>
          <w:rFonts w:ascii="Montserrat" w:hAnsi="Montserrat" w:cstheme="majorHAnsi"/>
          <w:b/>
          <w:bCs/>
          <w:color w:val="009999"/>
          <w:sz w:val="20"/>
          <w:szCs w:val="20"/>
        </w:rPr>
      </w:pPr>
      <w:r w:rsidRPr="001B3FA9">
        <w:rPr>
          <w:rFonts w:ascii="Montserrat" w:hAnsi="Montserrat" w:cstheme="majorHAnsi"/>
          <w:b/>
          <w:bCs/>
          <w:color w:val="009999"/>
          <w:sz w:val="20"/>
          <w:szCs w:val="20"/>
        </w:rPr>
        <w:t xml:space="preserve">8. </w:t>
      </w:r>
      <w:r w:rsidR="00B82331" w:rsidRPr="001B3FA9">
        <w:rPr>
          <w:rFonts w:ascii="Montserrat" w:hAnsi="Montserrat" w:cstheme="majorHAnsi"/>
          <w:b/>
          <w:bCs/>
          <w:color w:val="009999"/>
          <w:sz w:val="20"/>
          <w:szCs w:val="20"/>
        </w:rPr>
        <w:t>VIDA SEXUAL, PASIÓN Y CONEXIÓN ERÓTICA EN LA PAREJA</w:t>
      </w:r>
    </w:p>
    <w:p w14:paraId="54FFF8EC" w14:textId="3833E188" w:rsidR="00B82331" w:rsidRPr="0040361C" w:rsidRDefault="00B82331" w:rsidP="00B82331">
      <w:pPr>
        <w:rPr>
          <w:rFonts w:ascii="Montserrat" w:hAnsi="Montserrat"/>
          <w:color w:val="595959" w:themeColor="text1" w:themeTint="A6"/>
          <w:sz w:val="20"/>
          <w:szCs w:val="20"/>
        </w:rPr>
      </w:pPr>
      <w:r w:rsidRPr="0040361C">
        <w:rPr>
          <w:rFonts w:ascii="Montserrat" w:hAnsi="Montserrat"/>
          <w:color w:val="595959" w:themeColor="text1" w:themeTint="A6"/>
          <w:sz w:val="20"/>
          <w:szCs w:val="20"/>
        </w:rPr>
        <w:t xml:space="preserve">Lea las siguientes afirmaciones y marque aquellas que reflejen lo que </w:t>
      </w:r>
      <w:r w:rsidRPr="0040361C">
        <w:rPr>
          <w:rFonts w:ascii="Montserrat" w:hAnsi="Montserrat"/>
          <w:b/>
          <w:bCs/>
          <w:color w:val="595959" w:themeColor="text1" w:themeTint="A6"/>
          <w:sz w:val="20"/>
          <w:szCs w:val="20"/>
        </w:rPr>
        <w:t>usted percibe que sucede actualmente</w:t>
      </w:r>
      <w:r w:rsidRPr="0040361C">
        <w:rPr>
          <w:rFonts w:ascii="Montserrat" w:hAnsi="Montserrat"/>
          <w:color w:val="595959" w:themeColor="text1" w:themeTint="A6"/>
          <w:sz w:val="20"/>
          <w:szCs w:val="20"/>
        </w:rPr>
        <w:t xml:space="preserve"> en su relación de pareja.</w:t>
      </w:r>
      <w:r w:rsidR="00D50BDE" w:rsidRPr="0040361C">
        <w:rPr>
          <w:rFonts w:ascii="Montserrat" w:hAnsi="Montserrat"/>
          <w:color w:val="595959" w:themeColor="text1" w:themeTint="A6"/>
          <w:sz w:val="20"/>
          <w:szCs w:val="20"/>
        </w:rPr>
        <w:t xml:space="preserve"> </w:t>
      </w:r>
      <w:r w:rsidRPr="0040361C">
        <w:rPr>
          <w:rFonts w:ascii="Montserrat" w:hAnsi="Montserrat"/>
          <w:color w:val="595959" w:themeColor="text1" w:themeTint="A6"/>
          <w:sz w:val="20"/>
          <w:szCs w:val="20"/>
        </w:rPr>
        <w:t>Puede marcar más de una opción.</w:t>
      </w:r>
      <w:r w:rsidR="006051FC" w:rsidRPr="0040361C">
        <w:rPr>
          <w:rFonts w:ascii="Montserrat" w:hAnsi="Montserrat"/>
          <w:color w:val="595959" w:themeColor="text1" w:themeTint="A6"/>
          <w:sz w:val="20"/>
          <w:szCs w:val="20"/>
        </w:rPr>
        <w:t xml:space="preserve"> </w:t>
      </w:r>
    </w:p>
    <w:p w14:paraId="67C303FB" w14:textId="77777777" w:rsidR="00B82331" w:rsidRPr="0040361C" w:rsidRDefault="00B82331" w:rsidP="00B82331">
      <w:pPr>
        <w:rPr>
          <w:rFonts w:ascii="Montserrat" w:hAnsi="Montserrat"/>
          <w:color w:val="595959" w:themeColor="text1" w:themeTint="A6"/>
          <w:sz w:val="20"/>
          <w:szCs w:val="20"/>
        </w:rPr>
      </w:pPr>
    </w:p>
    <w:p w14:paraId="7AFD55B7" w14:textId="77777777" w:rsidR="00B82331" w:rsidRPr="0040361C" w:rsidRDefault="00B82331" w:rsidP="00B82331">
      <w:pPr>
        <w:rPr>
          <w:rFonts w:ascii="Montserrat" w:hAnsi="Montserrat"/>
          <w:b/>
          <w:bCs/>
          <w:color w:val="595959" w:themeColor="text1" w:themeTint="A6"/>
          <w:sz w:val="20"/>
          <w:szCs w:val="20"/>
        </w:rPr>
      </w:pPr>
      <w:r w:rsidRPr="0040361C">
        <w:rPr>
          <w:rFonts w:ascii="Montserrat" w:hAnsi="Montserrat"/>
          <w:b/>
          <w:bCs/>
          <w:color w:val="595959" w:themeColor="text1" w:themeTint="A6"/>
          <w:sz w:val="20"/>
          <w:szCs w:val="20"/>
        </w:rPr>
        <w:t>Vida sexual y deseo</w:t>
      </w:r>
    </w:p>
    <w:p w14:paraId="703CC3DD" w14:textId="77777777" w:rsidR="00B82331" w:rsidRPr="0040361C" w:rsidRDefault="00B82331" w:rsidP="006051FC">
      <w:pPr>
        <w:pStyle w:val="Prrafodelista"/>
        <w:numPr>
          <w:ilvl w:val="0"/>
          <w:numId w:val="174"/>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 xml:space="preserve">Siento que nuestra vida sexual no me resulta satisfactoria. </w:t>
      </w:r>
    </w:p>
    <w:p w14:paraId="4B8907A0" w14:textId="4C2F5A97" w:rsidR="007F07F9" w:rsidRPr="0040361C" w:rsidRDefault="00B82331" w:rsidP="006051FC">
      <w:pPr>
        <w:pStyle w:val="Prrafodelista"/>
        <w:numPr>
          <w:ilvl w:val="0"/>
          <w:numId w:val="174"/>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 xml:space="preserve">Tenemos diferencias importantes en </w:t>
      </w:r>
      <w:r w:rsidR="007F07F9" w:rsidRPr="0040361C">
        <w:rPr>
          <w:rFonts w:ascii="Montserrat" w:hAnsi="Montserrat"/>
          <w:color w:val="595959" w:themeColor="text1" w:themeTint="A6"/>
          <w:sz w:val="20"/>
          <w:szCs w:val="20"/>
        </w:rPr>
        <w:t>la cantidad de</w:t>
      </w:r>
      <w:r w:rsidRPr="0040361C">
        <w:rPr>
          <w:rFonts w:ascii="Montserrat" w:hAnsi="Montserrat"/>
          <w:color w:val="595959" w:themeColor="text1" w:themeTint="A6"/>
          <w:sz w:val="20"/>
          <w:szCs w:val="20"/>
        </w:rPr>
        <w:t xml:space="preserve"> deseo o en la</w:t>
      </w:r>
      <w:r w:rsidR="007F07F9" w:rsidRPr="0040361C">
        <w:rPr>
          <w:rFonts w:ascii="Montserrat" w:hAnsi="Montserrat"/>
          <w:color w:val="595959" w:themeColor="text1" w:themeTint="A6"/>
          <w:sz w:val="20"/>
          <w:szCs w:val="20"/>
        </w:rPr>
        <w:t xml:space="preserve">s preferencias de </w:t>
      </w:r>
      <w:r w:rsidRPr="0040361C">
        <w:rPr>
          <w:rFonts w:ascii="Montserrat" w:hAnsi="Montserrat"/>
          <w:color w:val="595959" w:themeColor="text1" w:themeTint="A6"/>
          <w:sz w:val="20"/>
          <w:szCs w:val="20"/>
        </w:rPr>
        <w:t>frecuencia sexual.</w:t>
      </w:r>
    </w:p>
    <w:p w14:paraId="49D71111" w14:textId="77777777" w:rsidR="007F07F9" w:rsidRPr="0040361C" w:rsidRDefault="00B82331" w:rsidP="006051FC">
      <w:pPr>
        <w:pStyle w:val="Prrafodelista"/>
        <w:numPr>
          <w:ilvl w:val="0"/>
          <w:numId w:val="174"/>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cuesta expresar lo que necesito o deseo en el plano sexual.</w:t>
      </w:r>
      <w:r w:rsidR="007F07F9" w:rsidRPr="0040361C">
        <w:rPr>
          <w:rFonts w:ascii="Montserrat" w:hAnsi="Montserrat"/>
          <w:color w:val="595959" w:themeColor="text1" w:themeTint="A6"/>
          <w:sz w:val="20"/>
          <w:szCs w:val="20"/>
        </w:rPr>
        <w:t xml:space="preserve"> </w:t>
      </w:r>
    </w:p>
    <w:p w14:paraId="28EBAD25" w14:textId="5332A78F" w:rsidR="007F07F9" w:rsidRPr="0040361C" w:rsidRDefault="007F07F9" w:rsidP="006051FC">
      <w:pPr>
        <w:pStyle w:val="Prrafodelista"/>
        <w:numPr>
          <w:ilvl w:val="0"/>
          <w:numId w:val="174"/>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cuesta sentirme cómodo/a tomando la iniciativa a la hora de tener relaciones sexuales.</w:t>
      </w:r>
    </w:p>
    <w:p w14:paraId="03DE36FE" w14:textId="77777777" w:rsidR="007F07F9" w:rsidRPr="0040361C" w:rsidRDefault="00B82331" w:rsidP="006051FC">
      <w:pPr>
        <w:pStyle w:val="Prrafodelista"/>
        <w:numPr>
          <w:ilvl w:val="0"/>
          <w:numId w:val="174"/>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A veces tengo relaciones sexuales sin ganas, y no logro decirlo.</w:t>
      </w:r>
      <w:r w:rsidR="007F07F9" w:rsidRPr="0040361C">
        <w:rPr>
          <w:rFonts w:ascii="Montserrat" w:hAnsi="Montserrat"/>
          <w:color w:val="595959" w:themeColor="text1" w:themeTint="A6"/>
          <w:sz w:val="20"/>
          <w:szCs w:val="20"/>
        </w:rPr>
        <w:t xml:space="preserve"> </w:t>
      </w:r>
    </w:p>
    <w:p w14:paraId="5635E89F" w14:textId="77777777" w:rsidR="007F07F9" w:rsidRPr="0040361C" w:rsidRDefault="00B82331" w:rsidP="006051FC">
      <w:pPr>
        <w:pStyle w:val="Prrafodelista"/>
        <w:numPr>
          <w:ilvl w:val="0"/>
          <w:numId w:val="174"/>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Si no quiero tener relaciones sexuales, siento que eso genera conflicto.</w:t>
      </w:r>
    </w:p>
    <w:p w14:paraId="63CE4178" w14:textId="671971F6" w:rsidR="00B82331" w:rsidRPr="0040361C" w:rsidRDefault="00B82331" w:rsidP="006051FC">
      <w:pPr>
        <w:pStyle w:val="Prrafodelista"/>
        <w:numPr>
          <w:ilvl w:val="0"/>
          <w:numId w:val="174"/>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Siento poca conexi</w:t>
      </w:r>
      <w:r w:rsidRPr="0040361C">
        <w:rPr>
          <w:rFonts w:ascii="Montserrat" w:hAnsi="Montserrat" w:cs="Montserrat"/>
          <w:color w:val="595959" w:themeColor="text1" w:themeTint="A6"/>
          <w:sz w:val="20"/>
          <w:szCs w:val="20"/>
        </w:rPr>
        <w:t>ó</w:t>
      </w:r>
      <w:r w:rsidRPr="0040361C">
        <w:rPr>
          <w:rFonts w:ascii="Montserrat" w:hAnsi="Montserrat"/>
          <w:color w:val="595959" w:themeColor="text1" w:themeTint="A6"/>
          <w:sz w:val="20"/>
          <w:szCs w:val="20"/>
        </w:rPr>
        <w:t>n emocional cuando tenemos relaciones sexuales.</w:t>
      </w:r>
    </w:p>
    <w:p w14:paraId="5D83E933" w14:textId="51EED306" w:rsidR="007F07F9" w:rsidRPr="0040361C" w:rsidRDefault="007F07F9" w:rsidP="006051FC">
      <w:pPr>
        <w:pStyle w:val="Prrafodelista"/>
        <w:numPr>
          <w:ilvl w:val="0"/>
          <w:numId w:val="174"/>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No solemos explorar distintas formas de placer y me gustaría que eso fuera diferente.</w:t>
      </w:r>
    </w:p>
    <w:p w14:paraId="7AB27953" w14:textId="06271439" w:rsidR="00B82331" w:rsidRPr="0040361C" w:rsidRDefault="00B82331" w:rsidP="00B82331">
      <w:pPr>
        <w:rPr>
          <w:rFonts w:ascii="Montserrat" w:hAnsi="Montserrat"/>
          <w:color w:val="595959" w:themeColor="text1" w:themeTint="A6"/>
          <w:sz w:val="20"/>
          <w:szCs w:val="20"/>
        </w:rPr>
      </w:pPr>
    </w:p>
    <w:p w14:paraId="2BE5521A" w14:textId="77777777" w:rsidR="00B82331" w:rsidRPr="0040361C" w:rsidRDefault="00B82331" w:rsidP="00B82331">
      <w:pPr>
        <w:rPr>
          <w:rFonts w:ascii="Montserrat" w:hAnsi="Montserrat"/>
          <w:b/>
          <w:bCs/>
          <w:color w:val="595959" w:themeColor="text1" w:themeTint="A6"/>
          <w:sz w:val="20"/>
          <w:szCs w:val="20"/>
        </w:rPr>
      </w:pPr>
      <w:r w:rsidRPr="0040361C">
        <w:rPr>
          <w:rFonts w:ascii="Montserrat" w:hAnsi="Montserrat"/>
          <w:b/>
          <w:bCs/>
          <w:color w:val="595959" w:themeColor="text1" w:themeTint="A6"/>
          <w:sz w:val="20"/>
          <w:szCs w:val="20"/>
        </w:rPr>
        <w:t>Pasión y atracción</w:t>
      </w:r>
    </w:p>
    <w:p w14:paraId="2F5259E9" w14:textId="77777777" w:rsidR="007F07F9" w:rsidRPr="0040361C" w:rsidRDefault="00B82331" w:rsidP="006051FC">
      <w:pPr>
        <w:pStyle w:val="Prrafodelista"/>
        <w:numPr>
          <w:ilvl w:val="0"/>
          <w:numId w:val="175"/>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lastRenderedPageBreak/>
        <w:t>Siento que la atracción o el deseo entre nosotros se ha debilitado.</w:t>
      </w:r>
    </w:p>
    <w:p w14:paraId="40FAD053" w14:textId="77777777" w:rsidR="007F07F9" w:rsidRPr="0040361C" w:rsidRDefault="00B82331" w:rsidP="006051FC">
      <w:pPr>
        <w:pStyle w:val="Prrafodelista"/>
        <w:numPr>
          <w:ilvl w:val="0"/>
          <w:numId w:val="175"/>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No me siento deseado/a por mi pareja.</w:t>
      </w:r>
    </w:p>
    <w:p w14:paraId="712E6D85" w14:textId="77777777" w:rsidR="007F07F9" w:rsidRPr="0040361C" w:rsidRDefault="00B82331" w:rsidP="006051FC">
      <w:pPr>
        <w:pStyle w:val="Prrafodelista"/>
        <w:numPr>
          <w:ilvl w:val="0"/>
          <w:numId w:val="175"/>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cuesta sentir ganas de acercarme sexualmente a mi pareja.</w:t>
      </w:r>
    </w:p>
    <w:p w14:paraId="178B671F" w14:textId="0AC2E095" w:rsidR="00B82331" w:rsidRPr="0040361C" w:rsidRDefault="00B82331" w:rsidP="006051FC">
      <w:pPr>
        <w:pStyle w:val="Prrafodelista"/>
        <w:numPr>
          <w:ilvl w:val="0"/>
          <w:numId w:val="175"/>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 xml:space="preserve"> Siento que se perdi</w:t>
      </w:r>
      <w:r w:rsidRPr="0040361C">
        <w:rPr>
          <w:rFonts w:ascii="Montserrat" w:hAnsi="Montserrat" w:cs="Montserrat"/>
          <w:color w:val="595959" w:themeColor="text1" w:themeTint="A6"/>
          <w:sz w:val="20"/>
          <w:szCs w:val="20"/>
        </w:rPr>
        <w:t>ó</w:t>
      </w:r>
      <w:r w:rsidRPr="0040361C">
        <w:rPr>
          <w:rFonts w:ascii="Montserrat" w:hAnsi="Montserrat"/>
          <w:color w:val="595959" w:themeColor="text1" w:themeTint="A6"/>
          <w:sz w:val="20"/>
          <w:szCs w:val="20"/>
        </w:rPr>
        <w:t xml:space="preserve"> el juego, la seducci</w:t>
      </w:r>
      <w:r w:rsidRPr="0040361C">
        <w:rPr>
          <w:rFonts w:ascii="Montserrat" w:hAnsi="Montserrat" w:cs="Montserrat"/>
          <w:color w:val="595959" w:themeColor="text1" w:themeTint="A6"/>
          <w:sz w:val="20"/>
          <w:szCs w:val="20"/>
        </w:rPr>
        <w:t>ó</w:t>
      </w:r>
      <w:r w:rsidRPr="0040361C">
        <w:rPr>
          <w:rFonts w:ascii="Montserrat" w:hAnsi="Montserrat"/>
          <w:color w:val="595959" w:themeColor="text1" w:themeTint="A6"/>
          <w:sz w:val="20"/>
          <w:szCs w:val="20"/>
        </w:rPr>
        <w:t>n o la energ</w:t>
      </w:r>
      <w:r w:rsidRPr="0040361C">
        <w:rPr>
          <w:rFonts w:ascii="Montserrat" w:hAnsi="Montserrat" w:cs="Montserrat"/>
          <w:color w:val="595959" w:themeColor="text1" w:themeTint="A6"/>
          <w:sz w:val="20"/>
          <w:szCs w:val="20"/>
        </w:rPr>
        <w:t>í</w:t>
      </w:r>
      <w:r w:rsidRPr="0040361C">
        <w:rPr>
          <w:rFonts w:ascii="Montserrat" w:hAnsi="Montserrat"/>
          <w:color w:val="595959" w:themeColor="text1" w:themeTint="A6"/>
          <w:sz w:val="20"/>
          <w:szCs w:val="20"/>
        </w:rPr>
        <w:t>a er</w:t>
      </w:r>
      <w:r w:rsidRPr="0040361C">
        <w:rPr>
          <w:rFonts w:ascii="Montserrat" w:hAnsi="Montserrat" w:cs="Montserrat"/>
          <w:color w:val="595959" w:themeColor="text1" w:themeTint="A6"/>
          <w:sz w:val="20"/>
          <w:szCs w:val="20"/>
        </w:rPr>
        <w:t>ó</w:t>
      </w:r>
      <w:r w:rsidRPr="0040361C">
        <w:rPr>
          <w:rFonts w:ascii="Montserrat" w:hAnsi="Montserrat"/>
          <w:color w:val="595959" w:themeColor="text1" w:themeTint="A6"/>
          <w:sz w:val="20"/>
          <w:szCs w:val="20"/>
        </w:rPr>
        <w:t>tica.</w:t>
      </w:r>
    </w:p>
    <w:p w14:paraId="59FFC22A" w14:textId="0DFF4715" w:rsidR="00B82331" w:rsidRPr="0040361C" w:rsidRDefault="00B82331" w:rsidP="00B82331">
      <w:pPr>
        <w:rPr>
          <w:rFonts w:ascii="Montserrat" w:hAnsi="Montserrat"/>
          <w:color w:val="595959" w:themeColor="text1" w:themeTint="A6"/>
          <w:sz w:val="20"/>
          <w:szCs w:val="20"/>
        </w:rPr>
      </w:pPr>
    </w:p>
    <w:p w14:paraId="43C89E0C" w14:textId="77777777" w:rsidR="00B82331" w:rsidRPr="0040361C" w:rsidRDefault="00B82331" w:rsidP="00B82331">
      <w:pPr>
        <w:rPr>
          <w:rFonts w:ascii="Montserrat" w:hAnsi="Montserrat"/>
          <w:b/>
          <w:bCs/>
          <w:color w:val="595959" w:themeColor="text1" w:themeTint="A6"/>
          <w:sz w:val="20"/>
          <w:szCs w:val="20"/>
        </w:rPr>
      </w:pPr>
      <w:r w:rsidRPr="0040361C">
        <w:rPr>
          <w:rFonts w:ascii="Montserrat" w:hAnsi="Montserrat"/>
          <w:b/>
          <w:bCs/>
          <w:color w:val="595959" w:themeColor="text1" w:themeTint="A6"/>
          <w:sz w:val="20"/>
          <w:szCs w:val="20"/>
        </w:rPr>
        <w:t>Comunicación y clima sexual</w:t>
      </w:r>
    </w:p>
    <w:p w14:paraId="29F3CEC0" w14:textId="77777777" w:rsidR="007F07F9" w:rsidRPr="0040361C" w:rsidRDefault="00B82331" w:rsidP="006051FC">
      <w:pPr>
        <w:pStyle w:val="Prrafodelista"/>
        <w:numPr>
          <w:ilvl w:val="0"/>
          <w:numId w:val="176"/>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Nos cuesta hablar de sexualidad de forma abierta y cuidada.</w:t>
      </w:r>
    </w:p>
    <w:p w14:paraId="25AD6DE5" w14:textId="65DEF543" w:rsidR="007F07F9" w:rsidRPr="0040361C" w:rsidRDefault="00B82331" w:rsidP="006051FC">
      <w:pPr>
        <w:pStyle w:val="Prrafodelista"/>
        <w:numPr>
          <w:ilvl w:val="0"/>
          <w:numId w:val="176"/>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 xml:space="preserve">Evitamos este </w:t>
      </w:r>
      <w:r w:rsidR="007F07F9" w:rsidRPr="0040361C">
        <w:rPr>
          <w:rFonts w:ascii="Montserrat" w:hAnsi="Montserrat"/>
          <w:color w:val="595959" w:themeColor="text1" w:themeTint="A6"/>
          <w:sz w:val="20"/>
          <w:szCs w:val="20"/>
        </w:rPr>
        <w:t>tema,</w:t>
      </w:r>
      <w:r w:rsidRPr="0040361C">
        <w:rPr>
          <w:rFonts w:ascii="Montserrat" w:hAnsi="Montserrat"/>
          <w:color w:val="595959" w:themeColor="text1" w:themeTint="A6"/>
          <w:sz w:val="20"/>
          <w:szCs w:val="20"/>
        </w:rPr>
        <w:t xml:space="preserve"> aunque sepamos que es importante.</w:t>
      </w:r>
    </w:p>
    <w:p w14:paraId="02641592" w14:textId="4B7D6C38" w:rsidR="00B82331" w:rsidRPr="0040361C" w:rsidRDefault="00B82331" w:rsidP="006051FC">
      <w:pPr>
        <w:pStyle w:val="Prrafodelista"/>
        <w:numPr>
          <w:ilvl w:val="0"/>
          <w:numId w:val="176"/>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Hay incomodidad, tensi</w:t>
      </w:r>
      <w:r w:rsidRPr="0040361C">
        <w:rPr>
          <w:rFonts w:ascii="Montserrat" w:hAnsi="Montserrat" w:cs="Montserrat"/>
          <w:color w:val="595959" w:themeColor="text1" w:themeTint="A6"/>
          <w:sz w:val="20"/>
          <w:szCs w:val="20"/>
        </w:rPr>
        <w:t>ó</w:t>
      </w:r>
      <w:r w:rsidRPr="0040361C">
        <w:rPr>
          <w:rFonts w:ascii="Montserrat" w:hAnsi="Montserrat"/>
          <w:color w:val="595959" w:themeColor="text1" w:themeTint="A6"/>
          <w:sz w:val="20"/>
          <w:szCs w:val="20"/>
        </w:rPr>
        <w:t>n o silencios dif</w:t>
      </w:r>
      <w:r w:rsidRPr="0040361C">
        <w:rPr>
          <w:rFonts w:ascii="Montserrat" w:hAnsi="Montserrat" w:cs="Montserrat"/>
          <w:color w:val="595959" w:themeColor="text1" w:themeTint="A6"/>
          <w:sz w:val="20"/>
          <w:szCs w:val="20"/>
        </w:rPr>
        <w:t>í</w:t>
      </w:r>
      <w:r w:rsidRPr="0040361C">
        <w:rPr>
          <w:rFonts w:ascii="Montserrat" w:hAnsi="Montserrat"/>
          <w:color w:val="595959" w:themeColor="text1" w:themeTint="A6"/>
          <w:sz w:val="20"/>
          <w:szCs w:val="20"/>
        </w:rPr>
        <w:t>ciles alrededor de la sexualidad.</w:t>
      </w:r>
    </w:p>
    <w:p w14:paraId="549C2208" w14:textId="5FC46FBB" w:rsidR="00B82331" w:rsidRPr="0040361C" w:rsidRDefault="00B82331" w:rsidP="00B82331">
      <w:pPr>
        <w:rPr>
          <w:rFonts w:ascii="Montserrat" w:hAnsi="Montserrat"/>
          <w:color w:val="595959" w:themeColor="text1" w:themeTint="A6"/>
          <w:sz w:val="20"/>
          <w:szCs w:val="20"/>
        </w:rPr>
      </w:pPr>
    </w:p>
    <w:p w14:paraId="04D27C42" w14:textId="77777777" w:rsidR="00B82331" w:rsidRPr="0040361C" w:rsidRDefault="00B82331" w:rsidP="00B82331">
      <w:pPr>
        <w:rPr>
          <w:rFonts w:ascii="Montserrat" w:hAnsi="Montserrat"/>
          <w:b/>
          <w:bCs/>
          <w:color w:val="595959" w:themeColor="text1" w:themeTint="A6"/>
          <w:sz w:val="20"/>
          <w:szCs w:val="20"/>
        </w:rPr>
      </w:pPr>
      <w:r w:rsidRPr="0040361C">
        <w:rPr>
          <w:rFonts w:ascii="Montserrat" w:hAnsi="Montserrat"/>
          <w:b/>
          <w:bCs/>
          <w:color w:val="595959" w:themeColor="text1" w:themeTint="A6"/>
          <w:sz w:val="20"/>
          <w:szCs w:val="20"/>
        </w:rPr>
        <w:t>Evaluación global del área</w:t>
      </w:r>
    </w:p>
    <w:p w14:paraId="1BBDE9F0" w14:textId="77777777" w:rsidR="007F07F9" w:rsidRPr="0040361C" w:rsidRDefault="00B82331" w:rsidP="006051FC">
      <w:pPr>
        <w:pStyle w:val="Prrafodelista"/>
        <w:numPr>
          <w:ilvl w:val="0"/>
          <w:numId w:val="177"/>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En este momento no percibo un problema significativo en esta área.</w:t>
      </w:r>
    </w:p>
    <w:p w14:paraId="19F590F3" w14:textId="346B8444" w:rsidR="00B82331" w:rsidRPr="0040361C" w:rsidRDefault="00B82331" w:rsidP="006051FC">
      <w:pPr>
        <w:pStyle w:val="Prrafodelista"/>
        <w:numPr>
          <w:ilvl w:val="0"/>
          <w:numId w:val="177"/>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Siento que este es un tema importante que necesita ser trabajado en la terapia</w:t>
      </w:r>
    </w:p>
    <w:p w14:paraId="7FD3E3B5" w14:textId="77777777" w:rsidR="00CF4185" w:rsidRPr="0040361C" w:rsidRDefault="00CF4185" w:rsidP="0096649D">
      <w:pPr>
        <w:rPr>
          <w:rFonts w:ascii="Montserrat" w:hAnsi="Montserrat"/>
          <w:color w:val="595959" w:themeColor="text1" w:themeTint="A6"/>
          <w:sz w:val="20"/>
          <w:szCs w:val="20"/>
        </w:rPr>
      </w:pPr>
    </w:p>
    <w:p w14:paraId="5FF984CE" w14:textId="12CBE524" w:rsidR="000F6165" w:rsidRPr="001B3FA9" w:rsidRDefault="006051FC" w:rsidP="000F6165">
      <w:pPr>
        <w:jc w:val="center"/>
        <w:rPr>
          <w:rFonts w:ascii="Montserrat" w:hAnsi="Montserrat" w:cstheme="majorHAnsi"/>
          <w:b/>
          <w:bCs/>
          <w:color w:val="009999"/>
          <w:sz w:val="20"/>
          <w:szCs w:val="20"/>
        </w:rPr>
      </w:pPr>
      <w:bookmarkStart w:id="7" w:name="_Hlk202983943"/>
      <w:bookmarkStart w:id="8" w:name="_Hlk200994872"/>
      <w:bookmarkEnd w:id="6"/>
      <w:r w:rsidRPr="001B3FA9">
        <w:rPr>
          <w:rFonts w:ascii="Montserrat" w:hAnsi="Montserrat" w:cstheme="majorHAnsi"/>
          <w:b/>
          <w:bCs/>
          <w:color w:val="009999"/>
          <w:sz w:val="20"/>
          <w:szCs w:val="20"/>
        </w:rPr>
        <w:t xml:space="preserve">9. </w:t>
      </w:r>
      <w:r w:rsidR="000F6165" w:rsidRPr="001B3FA9">
        <w:rPr>
          <w:rFonts w:ascii="Montserrat" w:hAnsi="Montserrat" w:cstheme="majorHAnsi"/>
          <w:b/>
          <w:bCs/>
          <w:color w:val="009999"/>
          <w:sz w:val="20"/>
          <w:szCs w:val="20"/>
        </w:rPr>
        <w:t>RELACIÓN CON LAS EMOCIONES (META-EMOCIÓN)</w:t>
      </w:r>
    </w:p>
    <w:p w14:paraId="0268C5C8" w14:textId="77777777" w:rsidR="000F6165" w:rsidRPr="0040361C" w:rsidRDefault="000F6165" w:rsidP="000F6165">
      <w:p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br/>
        <w:t>Lea las siguientes descripciones y marque aquellas con las que se identifique.</w:t>
      </w:r>
    </w:p>
    <w:p w14:paraId="05B76B16" w14:textId="77777777" w:rsidR="000F6165" w:rsidRPr="0040361C" w:rsidRDefault="000F6165" w:rsidP="000F6165">
      <w:pPr>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A. Tendencia a minimizar o evitar las propias emociones</w:t>
      </w:r>
    </w:p>
    <w:p w14:paraId="6893CDE6" w14:textId="77777777" w:rsidR="000F6165" w:rsidRPr="0040361C" w:rsidRDefault="000F6165" w:rsidP="000F6165">
      <w:p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Suelo seguir adelante sin detenerme demasiado en lo que siento. Prefiero no profundizar en las emociones porque siento que no aportan soluciones o que podrían desbordarme.</w:t>
      </w:r>
    </w:p>
    <w:p w14:paraId="3A7BE917" w14:textId="77777777" w:rsidR="000F6165" w:rsidRPr="0040361C" w:rsidRDefault="000F6165" w:rsidP="000F6165">
      <w:pPr>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B. Dificultad para identificar y poner en palabras lo que siento</w:t>
      </w:r>
    </w:p>
    <w:p w14:paraId="3EA9FC6F" w14:textId="77777777" w:rsidR="000F6165" w:rsidRPr="0040361C" w:rsidRDefault="000F6165" w:rsidP="000F6165">
      <w:p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Muchas veces sé que algo me pasa, pero me cuesta identificar qué emoción es o expresarla con claridad.</w:t>
      </w:r>
    </w:p>
    <w:p w14:paraId="66DAFFFD" w14:textId="77777777" w:rsidR="000F6165" w:rsidRPr="0040361C" w:rsidRDefault="000F6165" w:rsidP="000F6165">
      <w:pPr>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C. Predominio de lo racional sobre lo emocional</w:t>
      </w:r>
    </w:p>
    <w:p w14:paraId="7A9B87DD" w14:textId="77777777" w:rsidR="000F6165" w:rsidRPr="0040361C" w:rsidRDefault="000F6165" w:rsidP="000F6165">
      <w:p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Me resulta más natural analizar, entender o razonar lo que me pasa que conectarme emocionalmente con eso.</w:t>
      </w:r>
    </w:p>
    <w:p w14:paraId="057EB6FA" w14:textId="77777777" w:rsidR="000F6165" w:rsidRPr="0040361C" w:rsidRDefault="000F6165" w:rsidP="000F6165">
      <w:pPr>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D. Incomodidad con la expresión emocional propia</w:t>
      </w:r>
    </w:p>
    <w:p w14:paraId="693E4A8B" w14:textId="77777777" w:rsidR="000F6165" w:rsidRPr="0040361C" w:rsidRDefault="000F6165" w:rsidP="000F6165">
      <w:p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lastRenderedPageBreak/>
        <w:t>Prefiero no expresar abiertamente mis emociones y suelo mantenerlas en el ámbito privado.</w:t>
      </w:r>
    </w:p>
    <w:p w14:paraId="16756B2C" w14:textId="77777777" w:rsidR="000F6165" w:rsidRPr="0040361C" w:rsidRDefault="000F6165" w:rsidP="000F6165">
      <w:pPr>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E. Evitación activa de emociones desagradables</w:t>
      </w:r>
    </w:p>
    <w:p w14:paraId="319D25D1" w14:textId="77777777" w:rsidR="000F6165" w:rsidRPr="0040361C" w:rsidRDefault="000F6165" w:rsidP="000F6165">
      <w:p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Cuando me siento mal, tiendo a distraerme, minimizar o seguir como si nada pasara para no conectar con eso.</w:t>
      </w:r>
    </w:p>
    <w:p w14:paraId="5231D368" w14:textId="77777777" w:rsidR="000F6165" w:rsidRPr="0040361C" w:rsidRDefault="000F6165" w:rsidP="000F6165">
      <w:pPr>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F. Dificultad frente a las emociones intensas del otro</w:t>
      </w:r>
    </w:p>
    <w:p w14:paraId="5C882A06" w14:textId="77777777" w:rsidR="000F6165" w:rsidRPr="0040361C" w:rsidRDefault="000F6165" w:rsidP="000F6165">
      <w:p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Me siento incómodo/a, impaciente o sin saber qué hacer cuando otras personas —especialmente mi pareja— expresan emociones intensas.</w:t>
      </w:r>
    </w:p>
    <w:p w14:paraId="65C40938" w14:textId="77777777" w:rsidR="000F6165" w:rsidRPr="0040361C" w:rsidRDefault="000F6165" w:rsidP="000F6165">
      <w:pPr>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G. Creencias negativas sobre las emociones</w:t>
      </w:r>
    </w:p>
    <w:p w14:paraId="2CA2A415" w14:textId="77777777" w:rsidR="000F6165" w:rsidRPr="0040361C" w:rsidRDefault="000F6165" w:rsidP="000F6165">
      <w:p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Creo que las emociones suelen exagerarse, complican los problemas o generan más conflicto que soluciones.</w:t>
      </w:r>
    </w:p>
    <w:p w14:paraId="458A4E13" w14:textId="77777777" w:rsidR="000F6165" w:rsidRPr="0040361C" w:rsidRDefault="000F6165" w:rsidP="000F6165">
      <w:pPr>
        <w:rPr>
          <w:rFonts w:ascii="Montserrat" w:hAnsi="Montserrat" w:cstheme="majorHAnsi"/>
          <w:color w:val="595959" w:themeColor="text1" w:themeTint="A6"/>
          <w:sz w:val="20"/>
          <w:szCs w:val="20"/>
        </w:rPr>
      </w:pPr>
    </w:p>
    <w:p w14:paraId="65E2090A" w14:textId="77777777" w:rsidR="000F6165" w:rsidRPr="0040361C" w:rsidRDefault="000F6165" w:rsidP="000F6165">
      <w:p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¿Hay algo en tu relación con las emociones —propias o del otro— que creas que influye en tus problemas de pareja?</w:t>
      </w:r>
    </w:p>
    <w:p w14:paraId="01CEE0FB" w14:textId="77777777" w:rsidR="006051FC" w:rsidRPr="0040361C" w:rsidRDefault="006051FC" w:rsidP="000F6165">
      <w:pPr>
        <w:rPr>
          <w:rFonts w:ascii="Montserrat" w:hAnsi="Montserrat" w:cstheme="majorHAnsi"/>
          <w:color w:val="595959" w:themeColor="text1" w:themeTint="A6"/>
          <w:sz w:val="20"/>
          <w:szCs w:val="20"/>
        </w:rPr>
      </w:pPr>
    </w:p>
    <w:p w14:paraId="37C6DA10" w14:textId="77777777" w:rsidR="006051FC" w:rsidRPr="0040361C" w:rsidRDefault="006051FC" w:rsidP="000F6165">
      <w:pPr>
        <w:rPr>
          <w:rFonts w:ascii="Montserrat" w:hAnsi="Montserrat" w:cstheme="majorHAnsi"/>
          <w:color w:val="595959" w:themeColor="text1" w:themeTint="A6"/>
          <w:sz w:val="20"/>
          <w:szCs w:val="20"/>
        </w:rPr>
      </w:pPr>
    </w:p>
    <w:bookmarkEnd w:id="7"/>
    <w:p w14:paraId="2B81B22E" w14:textId="526422EC" w:rsidR="000F6165" w:rsidRPr="001B3FA9" w:rsidRDefault="00D50BDE" w:rsidP="00D50BDE">
      <w:pPr>
        <w:pStyle w:val="Prrafodelista"/>
        <w:ind w:left="2160"/>
        <w:rPr>
          <w:rFonts w:ascii="Montserrat" w:hAnsi="Montserrat" w:cstheme="majorHAnsi"/>
          <w:b/>
          <w:bCs/>
          <w:color w:val="009999"/>
          <w:sz w:val="20"/>
          <w:szCs w:val="20"/>
        </w:rPr>
      </w:pPr>
      <w:r w:rsidRPr="001B3FA9">
        <w:rPr>
          <w:rFonts w:ascii="Montserrat" w:hAnsi="Montserrat" w:cstheme="majorHAnsi"/>
          <w:b/>
          <w:bCs/>
          <w:color w:val="009999"/>
          <w:sz w:val="20"/>
          <w:szCs w:val="20"/>
        </w:rPr>
        <w:t xml:space="preserve">10. </w:t>
      </w:r>
      <w:r w:rsidR="000F6165" w:rsidRPr="001B3FA9">
        <w:rPr>
          <w:rFonts w:ascii="Montserrat" w:hAnsi="Montserrat" w:cstheme="majorHAnsi"/>
          <w:b/>
          <w:bCs/>
          <w:color w:val="009999"/>
          <w:sz w:val="20"/>
          <w:szCs w:val="20"/>
        </w:rPr>
        <w:t>CAOS PERCIBIDO EN LA RELACIÓN</w:t>
      </w:r>
    </w:p>
    <w:p w14:paraId="299D579E" w14:textId="77777777" w:rsidR="000F6165" w:rsidRPr="0040361C" w:rsidRDefault="000F6165" w:rsidP="000F6165">
      <w:pPr>
        <w:rPr>
          <w:rFonts w:ascii="Montserrat" w:hAnsi="Montserrat" w:cstheme="majorHAnsi"/>
          <w:bCs/>
          <w:color w:val="595959" w:themeColor="text1" w:themeTint="A6"/>
          <w:sz w:val="20"/>
          <w:szCs w:val="20"/>
        </w:rPr>
      </w:pPr>
      <w:r w:rsidRPr="0040361C">
        <w:rPr>
          <w:rFonts w:ascii="Montserrat" w:hAnsi="Montserrat" w:cstheme="majorHAnsi"/>
          <w:b/>
          <w:color w:val="595959" w:themeColor="text1" w:themeTint="A6"/>
          <w:sz w:val="20"/>
          <w:szCs w:val="20"/>
        </w:rPr>
        <w:br/>
      </w:r>
      <w:r w:rsidRPr="0040361C">
        <w:rPr>
          <w:rFonts w:ascii="Montserrat" w:hAnsi="Montserrat" w:cstheme="majorHAnsi"/>
          <w:bCs/>
          <w:color w:val="595959" w:themeColor="text1" w:themeTint="A6"/>
          <w:sz w:val="20"/>
          <w:szCs w:val="20"/>
        </w:rPr>
        <w:t>Lea las siguientes afirmaciones y marque aquellas que representen cómo percibe su relación en este momento.</w:t>
      </w:r>
    </w:p>
    <w:p w14:paraId="14371820" w14:textId="77777777" w:rsidR="000F6165" w:rsidRPr="0040361C" w:rsidRDefault="000F6165" w:rsidP="000F6165">
      <w:pPr>
        <w:jc w:val="center"/>
        <w:rPr>
          <w:rFonts w:ascii="Montserrat" w:hAnsi="Montserrat" w:cstheme="majorHAnsi"/>
          <w:b/>
          <w:color w:val="595959" w:themeColor="text1" w:themeTint="A6"/>
          <w:sz w:val="20"/>
          <w:szCs w:val="20"/>
        </w:rPr>
      </w:pPr>
    </w:p>
    <w:p w14:paraId="20A5414B" w14:textId="77777777" w:rsidR="000F6165" w:rsidRPr="0040361C" w:rsidRDefault="000F6165" w:rsidP="00D50BDE">
      <w:pPr>
        <w:pStyle w:val="Prrafodelista"/>
        <w:numPr>
          <w:ilvl w:val="0"/>
          <w:numId w:val="178"/>
        </w:numPr>
        <w:rPr>
          <w:rFonts w:ascii="Montserrat" w:hAnsi="Montserrat" w:cstheme="majorHAnsi"/>
          <w:bCs/>
          <w:color w:val="595959" w:themeColor="text1" w:themeTint="A6"/>
          <w:sz w:val="20"/>
          <w:szCs w:val="20"/>
        </w:rPr>
      </w:pPr>
      <w:r w:rsidRPr="0040361C">
        <w:rPr>
          <w:rFonts w:ascii="Montserrat" w:hAnsi="Montserrat" w:cstheme="majorHAnsi"/>
          <w:bCs/>
          <w:color w:val="595959" w:themeColor="text1" w:themeTint="A6"/>
          <w:sz w:val="20"/>
          <w:szCs w:val="20"/>
        </w:rPr>
        <w:t>Siento que como pareja vivimos reaccionando a lo que pasa, más que tomando decisiones con calma y anticipación.</w:t>
      </w:r>
    </w:p>
    <w:p w14:paraId="7EC6A086" w14:textId="77777777" w:rsidR="000F6165" w:rsidRPr="0040361C" w:rsidRDefault="000F6165" w:rsidP="00D50BDE">
      <w:pPr>
        <w:pStyle w:val="Prrafodelista"/>
        <w:numPr>
          <w:ilvl w:val="0"/>
          <w:numId w:val="178"/>
        </w:numPr>
        <w:rPr>
          <w:rFonts w:ascii="Montserrat" w:hAnsi="Montserrat" w:cstheme="majorHAnsi"/>
          <w:bCs/>
          <w:color w:val="595959" w:themeColor="text1" w:themeTint="A6"/>
          <w:sz w:val="20"/>
          <w:szCs w:val="20"/>
        </w:rPr>
      </w:pPr>
      <w:r w:rsidRPr="0040361C">
        <w:rPr>
          <w:rFonts w:ascii="Montserrat" w:hAnsi="Montserrat" w:cstheme="majorHAnsi"/>
          <w:bCs/>
          <w:color w:val="595959" w:themeColor="text1" w:themeTint="A6"/>
          <w:sz w:val="20"/>
          <w:szCs w:val="20"/>
        </w:rPr>
        <w:t>Tengo la sensación de que las situaciones se acumulan y nos desbordan, y nos cuesta ordenarlas o manejarlas bien.</w:t>
      </w:r>
    </w:p>
    <w:p w14:paraId="2509436C" w14:textId="77777777" w:rsidR="000F6165" w:rsidRPr="0040361C" w:rsidRDefault="000F6165" w:rsidP="00D50BDE">
      <w:pPr>
        <w:pStyle w:val="Prrafodelista"/>
        <w:numPr>
          <w:ilvl w:val="0"/>
          <w:numId w:val="178"/>
        </w:numPr>
        <w:rPr>
          <w:rFonts w:ascii="Montserrat" w:hAnsi="Montserrat" w:cstheme="majorHAnsi"/>
          <w:bCs/>
          <w:color w:val="595959" w:themeColor="text1" w:themeTint="A6"/>
          <w:sz w:val="20"/>
          <w:szCs w:val="20"/>
        </w:rPr>
      </w:pPr>
      <w:r w:rsidRPr="0040361C">
        <w:rPr>
          <w:rFonts w:ascii="Montserrat" w:hAnsi="Montserrat" w:cstheme="majorHAnsi"/>
          <w:bCs/>
          <w:color w:val="595959" w:themeColor="text1" w:themeTint="A6"/>
          <w:sz w:val="20"/>
          <w:szCs w:val="20"/>
        </w:rPr>
        <w:t>Me cuesta sentir estabilidad, previsibilidad o una base tranquila en la relación.</w:t>
      </w:r>
    </w:p>
    <w:p w14:paraId="6F6C3AC2" w14:textId="77777777" w:rsidR="000F6165" w:rsidRPr="0040361C" w:rsidRDefault="000F6165" w:rsidP="00D50BDE">
      <w:pPr>
        <w:pStyle w:val="Prrafodelista"/>
        <w:numPr>
          <w:ilvl w:val="0"/>
          <w:numId w:val="178"/>
        </w:numPr>
        <w:rPr>
          <w:rFonts w:ascii="Montserrat" w:hAnsi="Montserrat" w:cstheme="majorHAnsi"/>
          <w:bCs/>
          <w:color w:val="595959" w:themeColor="text1" w:themeTint="A6"/>
          <w:sz w:val="20"/>
          <w:szCs w:val="20"/>
        </w:rPr>
      </w:pPr>
      <w:r w:rsidRPr="0040361C">
        <w:rPr>
          <w:rFonts w:ascii="Montserrat" w:hAnsi="Montserrat" w:cstheme="majorHAnsi"/>
          <w:bCs/>
          <w:color w:val="595959" w:themeColor="text1" w:themeTint="A6"/>
          <w:sz w:val="20"/>
          <w:szCs w:val="20"/>
        </w:rPr>
        <w:t>En los últimos tiempos han ocurrido demasiadas situaciones estresantes seguidas, y eso impacta en la relación.</w:t>
      </w:r>
    </w:p>
    <w:p w14:paraId="26170AFB" w14:textId="77777777" w:rsidR="000F6165" w:rsidRPr="0040361C" w:rsidRDefault="000F6165" w:rsidP="00D50BDE">
      <w:pPr>
        <w:pStyle w:val="Prrafodelista"/>
        <w:numPr>
          <w:ilvl w:val="0"/>
          <w:numId w:val="178"/>
        </w:numPr>
        <w:rPr>
          <w:rFonts w:ascii="Montserrat" w:hAnsi="Montserrat" w:cstheme="majorHAnsi"/>
          <w:bCs/>
          <w:color w:val="595959" w:themeColor="text1" w:themeTint="A6"/>
          <w:sz w:val="20"/>
          <w:szCs w:val="20"/>
        </w:rPr>
      </w:pPr>
      <w:r w:rsidRPr="0040361C">
        <w:rPr>
          <w:rFonts w:ascii="Montserrat" w:hAnsi="Montserrat" w:cstheme="majorHAnsi"/>
          <w:bCs/>
          <w:color w:val="595959" w:themeColor="text1" w:themeTint="A6"/>
          <w:sz w:val="20"/>
          <w:szCs w:val="20"/>
        </w:rPr>
        <w:t>Percibo la relación como intensa, cambiante o inestable, con pocos espacios de calma o respiro.</w:t>
      </w:r>
    </w:p>
    <w:p w14:paraId="5D0D053D" w14:textId="77777777" w:rsidR="000F6165" w:rsidRPr="0040361C" w:rsidRDefault="000F6165" w:rsidP="00D50BDE">
      <w:pPr>
        <w:pStyle w:val="Prrafodelista"/>
        <w:numPr>
          <w:ilvl w:val="0"/>
          <w:numId w:val="178"/>
        </w:numPr>
        <w:rPr>
          <w:rFonts w:ascii="Montserrat" w:hAnsi="Montserrat" w:cstheme="majorHAnsi"/>
          <w:bCs/>
          <w:color w:val="595959" w:themeColor="text1" w:themeTint="A6"/>
          <w:sz w:val="20"/>
          <w:szCs w:val="20"/>
        </w:rPr>
      </w:pPr>
      <w:r w:rsidRPr="0040361C">
        <w:rPr>
          <w:rFonts w:ascii="Montserrat" w:hAnsi="Montserrat" w:cstheme="majorHAnsi"/>
          <w:bCs/>
          <w:color w:val="595959" w:themeColor="text1" w:themeTint="A6"/>
          <w:sz w:val="20"/>
          <w:szCs w:val="20"/>
        </w:rPr>
        <w:lastRenderedPageBreak/>
        <w:t>El nivel de caos o desorganización que siento en la relación afecta mi bienestar o mi funcionamiento en otras áreas de mi vida.</w:t>
      </w:r>
    </w:p>
    <w:p w14:paraId="578EEEFE" w14:textId="77777777" w:rsidR="000F6165" w:rsidRPr="0040361C" w:rsidRDefault="000F6165" w:rsidP="00D50BDE">
      <w:pPr>
        <w:pStyle w:val="Prrafodelista"/>
        <w:numPr>
          <w:ilvl w:val="0"/>
          <w:numId w:val="178"/>
        </w:numPr>
        <w:rPr>
          <w:rFonts w:ascii="Montserrat" w:hAnsi="Montserrat" w:cstheme="majorHAnsi"/>
          <w:bCs/>
          <w:color w:val="595959" w:themeColor="text1" w:themeTint="A6"/>
          <w:sz w:val="20"/>
          <w:szCs w:val="20"/>
        </w:rPr>
      </w:pPr>
      <w:r w:rsidRPr="0040361C">
        <w:rPr>
          <w:rFonts w:ascii="Montserrat" w:hAnsi="Montserrat" w:cstheme="majorHAnsi"/>
          <w:bCs/>
          <w:color w:val="595959" w:themeColor="text1" w:themeTint="A6"/>
          <w:sz w:val="20"/>
          <w:szCs w:val="20"/>
        </w:rPr>
        <w:t>No siento que el caos sea un problema significativo en nuestra relación en este momento.</w:t>
      </w:r>
    </w:p>
    <w:p w14:paraId="68A0DD55" w14:textId="77777777" w:rsidR="0096649D" w:rsidRPr="0040361C" w:rsidRDefault="0096649D" w:rsidP="0096649D">
      <w:pPr>
        <w:jc w:val="center"/>
        <w:rPr>
          <w:rFonts w:ascii="Montserrat" w:hAnsi="Montserrat" w:cstheme="majorHAnsi"/>
          <w:b/>
          <w:color w:val="595959" w:themeColor="text1" w:themeTint="A6"/>
          <w:sz w:val="20"/>
          <w:szCs w:val="20"/>
        </w:rPr>
      </w:pPr>
    </w:p>
    <w:p w14:paraId="3EC3FE93" w14:textId="77777777" w:rsidR="00CB23F9" w:rsidRPr="0040361C" w:rsidRDefault="00CB23F9" w:rsidP="0096649D">
      <w:pPr>
        <w:pStyle w:val="Prrafodelista"/>
        <w:rPr>
          <w:rFonts w:ascii="Montserrat" w:hAnsi="Montserrat"/>
          <w:color w:val="595959" w:themeColor="text1" w:themeTint="A6"/>
          <w:sz w:val="20"/>
          <w:szCs w:val="20"/>
        </w:rPr>
      </w:pPr>
      <w:bookmarkStart w:id="9" w:name="_Hlk201004156"/>
      <w:bookmarkEnd w:id="8"/>
    </w:p>
    <w:bookmarkEnd w:id="9"/>
    <w:p w14:paraId="039A2C83" w14:textId="77777777" w:rsidR="0096649D" w:rsidRPr="0040361C" w:rsidRDefault="0096649D" w:rsidP="0096649D">
      <w:pPr>
        <w:pStyle w:val="Prrafodelista"/>
        <w:ind w:left="360"/>
        <w:jc w:val="center"/>
        <w:rPr>
          <w:rFonts w:ascii="Montserrat" w:hAnsi="Montserrat" w:cstheme="majorHAnsi"/>
          <w:b/>
          <w:color w:val="595959" w:themeColor="text1" w:themeTint="A6"/>
          <w:sz w:val="20"/>
          <w:szCs w:val="20"/>
        </w:rPr>
      </w:pPr>
    </w:p>
    <w:p w14:paraId="4CAA4860" w14:textId="2244586F" w:rsidR="0096649D" w:rsidRPr="001B3FA9" w:rsidRDefault="0096649D" w:rsidP="00D50BDE">
      <w:pPr>
        <w:pStyle w:val="Prrafodelista"/>
        <w:numPr>
          <w:ilvl w:val="0"/>
          <w:numId w:val="61"/>
        </w:numPr>
        <w:jc w:val="center"/>
        <w:rPr>
          <w:rFonts w:ascii="Montserrat" w:hAnsi="Montserrat" w:cstheme="majorHAnsi"/>
          <w:b/>
          <w:color w:val="009999"/>
          <w:sz w:val="20"/>
          <w:szCs w:val="20"/>
        </w:rPr>
      </w:pPr>
      <w:r w:rsidRPr="001B3FA9">
        <w:rPr>
          <w:rFonts w:ascii="Montserrat" w:hAnsi="Montserrat" w:cstheme="majorHAnsi"/>
          <w:b/>
          <w:color w:val="009999"/>
          <w:sz w:val="20"/>
          <w:szCs w:val="20"/>
        </w:rPr>
        <w:t>HISTORIA FAMILIAR Y EXPERIENCIAS TEMPRANAS</w:t>
      </w:r>
    </w:p>
    <w:p w14:paraId="3BA759DA" w14:textId="77777777" w:rsidR="0096649D" w:rsidRPr="0040361C" w:rsidRDefault="0096649D" w:rsidP="0096649D">
      <w:pPr>
        <w:pStyle w:val="Listaconnmeros"/>
        <w:numPr>
          <w:ilvl w:val="0"/>
          <w:numId w:val="0"/>
        </w:numPr>
        <w:ind w:left="360" w:hanging="360"/>
        <w:jc w:val="center"/>
        <w:rPr>
          <w:rFonts w:ascii="Montserrat" w:hAnsi="Montserrat" w:cstheme="majorHAnsi"/>
          <w:b/>
          <w:color w:val="595959" w:themeColor="text1" w:themeTint="A6"/>
          <w:sz w:val="20"/>
          <w:szCs w:val="20"/>
        </w:rPr>
      </w:pPr>
    </w:p>
    <w:p w14:paraId="1E2EC4E8" w14:textId="77777777" w:rsidR="0096649D" w:rsidRPr="0040361C" w:rsidRDefault="0096649D" w:rsidP="0096649D">
      <w:pPr>
        <w:pStyle w:val="Listaconnmeros"/>
        <w:numPr>
          <w:ilvl w:val="0"/>
          <w:numId w:val="0"/>
        </w:numPr>
        <w:ind w:left="360" w:hanging="360"/>
        <w:rPr>
          <w:rFonts w:ascii="Montserrat" w:hAnsi="Montserrat"/>
          <w:color w:val="595959" w:themeColor="text1" w:themeTint="A6"/>
          <w:sz w:val="20"/>
          <w:szCs w:val="20"/>
        </w:rPr>
      </w:pPr>
      <w:r w:rsidRPr="0040361C">
        <w:rPr>
          <w:rFonts w:ascii="Montserrat" w:hAnsi="Montserrat"/>
          <w:color w:val="595959" w:themeColor="text1" w:themeTint="A6"/>
          <w:sz w:val="20"/>
          <w:szCs w:val="20"/>
        </w:rPr>
        <w:t>Lea cada frase y marque aquellas con las cuales se sienta representado/a</w:t>
      </w:r>
    </w:p>
    <w:p w14:paraId="0344C16A" w14:textId="77777777" w:rsidR="0096649D" w:rsidRPr="0040361C" w:rsidRDefault="0096649D" w:rsidP="0096649D">
      <w:pPr>
        <w:pStyle w:val="Listaconnmeros"/>
        <w:numPr>
          <w:ilvl w:val="0"/>
          <w:numId w:val="0"/>
        </w:numPr>
        <w:ind w:left="360" w:hanging="360"/>
        <w:rPr>
          <w:rFonts w:ascii="Montserrat" w:hAnsi="Montserrat"/>
          <w:color w:val="595959" w:themeColor="text1" w:themeTint="A6"/>
          <w:sz w:val="20"/>
          <w:szCs w:val="20"/>
        </w:rPr>
      </w:pPr>
    </w:p>
    <w:p w14:paraId="7FBCBDC5" w14:textId="77777777" w:rsidR="0096649D" w:rsidRPr="0040361C" w:rsidRDefault="0096649D" w:rsidP="0096649D">
      <w:pPr>
        <w:pStyle w:val="Listaconnmeros"/>
        <w:numPr>
          <w:ilvl w:val="0"/>
          <w:numId w:val="0"/>
        </w:numPr>
        <w:ind w:left="360" w:hanging="360"/>
        <w:rPr>
          <w:rFonts w:ascii="Montserrat" w:hAnsi="Montserrat"/>
          <w:b/>
          <w:bCs/>
          <w:color w:val="595959" w:themeColor="text1" w:themeTint="A6"/>
          <w:sz w:val="20"/>
          <w:szCs w:val="20"/>
        </w:rPr>
      </w:pPr>
      <w:r w:rsidRPr="0040361C">
        <w:rPr>
          <w:rFonts w:ascii="Montserrat" w:hAnsi="Montserrat" w:cstheme="majorHAnsi"/>
          <w:b/>
          <w:bCs/>
          <w:color w:val="595959" w:themeColor="text1" w:themeTint="A6"/>
          <w:sz w:val="20"/>
          <w:szCs w:val="20"/>
        </w:rPr>
        <w:t>VÍNCULO CON LOS CUIDADORES</w:t>
      </w:r>
    </w:p>
    <w:p w14:paraId="06C92C9A"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me sentí emocionalmente acompañado/a por mis padres.</w:t>
      </w:r>
    </w:p>
    <w:p w14:paraId="6EC0C810"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me sentí querido/a ni valorado/a por quienes me criaron.</w:t>
      </w:r>
    </w:p>
    <w:p w14:paraId="74C80FE3"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podía hablar con mis padres de lo que me pasaba o sentía.</w:t>
      </w:r>
    </w:p>
    <w:p w14:paraId="3A165DE4"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sentía que podía contar con mis padres cuando tenía un problema.</w:t>
      </w:r>
    </w:p>
    <w:p w14:paraId="071CD95C"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Me sentí ignorado/a o emocionalmente invisible durante mi infancia.</w:t>
      </w:r>
    </w:p>
    <w:p w14:paraId="78CB569D" w14:textId="77777777" w:rsidR="0096649D" w:rsidRPr="0040361C" w:rsidRDefault="0096649D" w:rsidP="0096649D">
      <w:pPr>
        <w:pStyle w:val="Listaconvietas"/>
        <w:numPr>
          <w:ilvl w:val="0"/>
          <w:numId w:val="0"/>
        </w:numPr>
        <w:ind w:left="360"/>
        <w:rPr>
          <w:rFonts w:ascii="Montserrat" w:hAnsi="Montserrat" w:cstheme="majorHAnsi"/>
          <w:color w:val="595959" w:themeColor="text1" w:themeTint="A6"/>
          <w:sz w:val="20"/>
          <w:szCs w:val="20"/>
        </w:rPr>
      </w:pPr>
    </w:p>
    <w:p w14:paraId="2BC6CE15" w14:textId="77777777" w:rsidR="0096649D" w:rsidRPr="0040361C" w:rsidRDefault="0096649D" w:rsidP="0096649D">
      <w:pPr>
        <w:pStyle w:val="Listaconvietas"/>
        <w:numPr>
          <w:ilvl w:val="0"/>
          <w:numId w:val="0"/>
        </w:numPr>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ENTORNO FAMILIAR</w:t>
      </w:r>
    </w:p>
    <w:p w14:paraId="04DCB7A7"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Mi casa era un ambiente caótico o impredecible.</w:t>
      </w:r>
    </w:p>
    <w:p w14:paraId="227E21BD"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En mi familia había muchos gritos, tensión o violencia verbal.</w:t>
      </w:r>
    </w:p>
    <w:p w14:paraId="5BE11F9B"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Hubo conflictos intensos entre los adultos con los que vivía.</w:t>
      </w:r>
    </w:p>
    <w:p w14:paraId="6686763E"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Sentía que debía cuidar emocionalmente a alguno de mis padres.</w:t>
      </w:r>
    </w:p>
    <w:p w14:paraId="4F7308CE"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Las necesidades de los adultos solían estar por encima de las mías.</w:t>
      </w:r>
    </w:p>
    <w:p w14:paraId="0B25B057" w14:textId="77777777" w:rsidR="0096649D" w:rsidRPr="0040361C" w:rsidRDefault="0096649D" w:rsidP="0096649D">
      <w:pPr>
        <w:pStyle w:val="Listaconvietas"/>
        <w:numPr>
          <w:ilvl w:val="0"/>
          <w:numId w:val="0"/>
        </w:numPr>
        <w:ind w:left="360"/>
        <w:rPr>
          <w:rFonts w:ascii="Montserrat" w:hAnsi="Montserrat" w:cstheme="majorHAnsi"/>
          <w:color w:val="595959" w:themeColor="text1" w:themeTint="A6"/>
          <w:sz w:val="20"/>
          <w:szCs w:val="20"/>
        </w:rPr>
      </w:pPr>
    </w:p>
    <w:p w14:paraId="3FEAA37E" w14:textId="77777777" w:rsidR="0096649D" w:rsidRPr="0040361C" w:rsidRDefault="0096649D" w:rsidP="0096649D">
      <w:pPr>
        <w:pStyle w:val="Listaconvietas"/>
        <w:numPr>
          <w:ilvl w:val="0"/>
          <w:numId w:val="0"/>
        </w:numPr>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EXPERIENCIAS TRAUMÁTICAS</w:t>
      </w:r>
    </w:p>
    <w:p w14:paraId="278EE0DB"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Fui testigo de situaciones violentas o traumáticas en mi hogar.</w:t>
      </w:r>
    </w:p>
    <w:p w14:paraId="2F55015C"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Fui víctima de abuso físico, emocional o sexual durante la infancia.</w:t>
      </w:r>
    </w:p>
    <w:p w14:paraId="6B21EB0E"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Alguien importante para mí fue violento o me hizo sentir miedo.</w:t>
      </w:r>
    </w:p>
    <w:p w14:paraId="0F43609D"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Viví experiencias de negligencia o abandono afectivo.</w:t>
      </w:r>
    </w:p>
    <w:p w14:paraId="26DE2980"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A veces dudo de si lo que viví fue normal o fue una forma de maltrato.</w:t>
      </w:r>
    </w:p>
    <w:p w14:paraId="33EACB66" w14:textId="77777777" w:rsidR="0096649D" w:rsidRPr="0040361C" w:rsidRDefault="0096649D" w:rsidP="0096649D">
      <w:pPr>
        <w:pStyle w:val="Listaconvietas"/>
        <w:numPr>
          <w:ilvl w:val="0"/>
          <w:numId w:val="0"/>
        </w:numPr>
        <w:ind w:left="360"/>
        <w:rPr>
          <w:rFonts w:ascii="Montserrat" w:hAnsi="Montserrat" w:cstheme="majorHAnsi"/>
          <w:color w:val="595959" w:themeColor="text1" w:themeTint="A6"/>
          <w:sz w:val="20"/>
          <w:szCs w:val="20"/>
        </w:rPr>
      </w:pPr>
    </w:p>
    <w:p w14:paraId="5189CEDC" w14:textId="77777777" w:rsidR="0096649D" w:rsidRPr="0040361C" w:rsidRDefault="0096649D" w:rsidP="0096649D">
      <w:pPr>
        <w:pStyle w:val="Listaconvietas"/>
        <w:numPr>
          <w:ilvl w:val="0"/>
          <w:numId w:val="0"/>
        </w:numPr>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RESTRICCIONES Y CONTROL</w:t>
      </w:r>
    </w:p>
    <w:p w14:paraId="2ED1C0B7"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se me permitía expresar lo que sentía o pensaba libremente.</w:t>
      </w:r>
    </w:p>
    <w:p w14:paraId="3FDAEA72"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Las normas familiares eran estrictas o punitivas.</w:t>
      </w:r>
    </w:p>
    <w:p w14:paraId="4C60F992"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se respetaba mi privacidad o mis necesidades individuales.</w:t>
      </w:r>
    </w:p>
    <w:p w14:paraId="3F532DEE"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Mis errores eran tratados con críticas o castigos excesivos.</w:t>
      </w:r>
    </w:p>
    <w:p w14:paraId="7515DFC5"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lastRenderedPageBreak/>
        <w:t>Sentía que no podía ser yo mismo/a en mi familia.</w:t>
      </w:r>
    </w:p>
    <w:p w14:paraId="63368060" w14:textId="77777777" w:rsidR="0096649D" w:rsidRPr="0040361C" w:rsidRDefault="0096649D" w:rsidP="0096649D">
      <w:pPr>
        <w:pStyle w:val="Listaconvietas"/>
        <w:numPr>
          <w:ilvl w:val="0"/>
          <w:numId w:val="0"/>
        </w:numPr>
        <w:ind w:left="360"/>
        <w:rPr>
          <w:rFonts w:ascii="Montserrat" w:hAnsi="Montserrat" w:cstheme="majorHAnsi"/>
          <w:color w:val="595959" w:themeColor="text1" w:themeTint="A6"/>
          <w:sz w:val="20"/>
          <w:szCs w:val="20"/>
        </w:rPr>
      </w:pPr>
    </w:p>
    <w:p w14:paraId="3CE7CDCC" w14:textId="77777777" w:rsidR="0096649D" w:rsidRPr="0040361C" w:rsidRDefault="0096649D" w:rsidP="0096649D">
      <w:pPr>
        <w:pStyle w:val="Listaconvietas"/>
        <w:numPr>
          <w:ilvl w:val="0"/>
          <w:numId w:val="0"/>
        </w:numPr>
        <w:ind w:left="360" w:hanging="360"/>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AMBIENTE ESCOLAR Y SOCIAL</w:t>
      </w:r>
    </w:p>
    <w:p w14:paraId="23CEECAB"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me sentí aceptado/a por mis pares mientras crecía.</w:t>
      </w:r>
    </w:p>
    <w:p w14:paraId="545A22A1"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Me sentí solo/a o sin apoyo emocional también fuera del hogar.</w:t>
      </w:r>
    </w:p>
    <w:p w14:paraId="20EF5168"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Sufrí acoso o maltrato en la escuela sin que los adultos lo registraran.</w:t>
      </w:r>
    </w:p>
    <w:p w14:paraId="1812D13C" w14:textId="77777777" w:rsidR="0096649D" w:rsidRPr="0040361C" w:rsidRDefault="0096649D" w:rsidP="0096649D">
      <w:pPr>
        <w:pStyle w:val="Listaconvietas"/>
        <w:tabs>
          <w:tab w:val="num" w:pos="360"/>
        </w:tabs>
        <w:ind w:left="360" w:hanging="360"/>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tuve adultos de referencia fuera de mi familia que me cuidaran o contuvieran.</w:t>
      </w:r>
    </w:p>
    <w:p w14:paraId="28C770EC" w14:textId="2BC2BB8F" w:rsidR="005603C2" w:rsidRPr="0040361C" w:rsidRDefault="005603C2" w:rsidP="005603C2">
      <w:pPr>
        <w:pStyle w:val="Listaconvietas"/>
        <w:numPr>
          <w:ilvl w:val="0"/>
          <w:numId w:val="0"/>
        </w:numPr>
        <w:rPr>
          <w:rFonts w:ascii="Montserrat" w:hAnsi="Montserrat" w:cstheme="majorHAnsi"/>
          <w:color w:val="595959" w:themeColor="text1" w:themeTint="A6"/>
          <w:sz w:val="20"/>
          <w:szCs w:val="20"/>
        </w:rPr>
      </w:pPr>
    </w:p>
    <w:p w14:paraId="65574955" w14:textId="300940E9" w:rsidR="0096649D" w:rsidRPr="0040361C" w:rsidRDefault="0096649D" w:rsidP="00707866">
      <w:pPr>
        <w:rPr>
          <w:rFonts w:ascii="Montserrat" w:hAnsi="Montserrat"/>
          <w:color w:val="595959" w:themeColor="text1" w:themeTint="A6"/>
          <w:sz w:val="20"/>
          <w:szCs w:val="20"/>
        </w:rPr>
      </w:pPr>
      <w:r w:rsidRPr="0040361C">
        <w:rPr>
          <w:rFonts w:ascii="Montserrat" w:hAnsi="Montserrat" w:cstheme="majorHAnsi"/>
          <w:color w:val="595959" w:themeColor="text1" w:themeTint="A6"/>
          <w:sz w:val="20"/>
          <w:szCs w:val="20"/>
        </w:rPr>
        <w:t xml:space="preserve"> ¿Hay algo de tu historia familiar o de infancia que creas se relaciona de algún modo con los problemas que se presentan en la pareja</w:t>
      </w:r>
      <w:r w:rsidRPr="0040361C">
        <w:rPr>
          <w:rFonts w:ascii="Montserrat" w:hAnsi="Montserrat"/>
          <w:color w:val="595959" w:themeColor="text1" w:themeTint="A6"/>
          <w:sz w:val="20"/>
          <w:szCs w:val="20"/>
        </w:rPr>
        <w:t>?</w:t>
      </w:r>
    </w:p>
    <w:p w14:paraId="60A523E2" w14:textId="77777777" w:rsidR="0096649D" w:rsidRPr="0040361C" w:rsidRDefault="0096649D" w:rsidP="005603C2">
      <w:pPr>
        <w:pStyle w:val="Listaconnmeros"/>
        <w:numPr>
          <w:ilvl w:val="0"/>
          <w:numId w:val="0"/>
        </w:numPr>
        <w:ind w:left="360" w:hanging="360"/>
        <w:jc w:val="center"/>
        <w:rPr>
          <w:rFonts w:ascii="Montserrat" w:hAnsi="Montserrat" w:cstheme="majorHAnsi"/>
          <w:b/>
          <w:color w:val="595959" w:themeColor="text1" w:themeTint="A6"/>
          <w:sz w:val="20"/>
          <w:szCs w:val="20"/>
        </w:rPr>
      </w:pPr>
    </w:p>
    <w:p w14:paraId="3A5E856B" w14:textId="7ED4102F" w:rsidR="0096649D" w:rsidRPr="0040361C" w:rsidRDefault="0096649D" w:rsidP="005603C2">
      <w:pPr>
        <w:pStyle w:val="Listaconnmeros"/>
        <w:numPr>
          <w:ilvl w:val="0"/>
          <w:numId w:val="0"/>
        </w:numPr>
        <w:ind w:left="360" w:hanging="360"/>
        <w:jc w:val="center"/>
        <w:rPr>
          <w:rFonts w:ascii="Montserrat" w:hAnsi="Montserrat" w:cstheme="majorHAnsi"/>
          <w:b/>
          <w:color w:val="595959" w:themeColor="text1" w:themeTint="A6"/>
          <w:sz w:val="20"/>
          <w:szCs w:val="20"/>
        </w:rPr>
      </w:pPr>
    </w:p>
    <w:p w14:paraId="4903BBD8" w14:textId="5835BD29" w:rsidR="0096649D" w:rsidRPr="001B3FA9" w:rsidRDefault="00173FE1" w:rsidP="00173FE1">
      <w:pPr>
        <w:pStyle w:val="Prrafodelista"/>
        <w:numPr>
          <w:ilvl w:val="0"/>
          <w:numId w:val="61"/>
        </w:numPr>
        <w:jc w:val="center"/>
        <w:rPr>
          <w:rFonts w:ascii="Montserrat" w:hAnsi="Montserrat" w:cstheme="majorHAnsi"/>
          <w:b/>
          <w:color w:val="009999"/>
          <w:sz w:val="20"/>
          <w:szCs w:val="20"/>
        </w:rPr>
      </w:pPr>
      <w:r w:rsidRPr="001B3FA9">
        <w:rPr>
          <w:rFonts w:ascii="Montserrat" w:hAnsi="Montserrat" w:cstheme="majorHAnsi"/>
          <w:b/>
          <w:color w:val="009999"/>
          <w:sz w:val="20"/>
          <w:szCs w:val="20"/>
        </w:rPr>
        <w:t>SCI</w:t>
      </w:r>
    </w:p>
    <w:p w14:paraId="54A2592F" w14:textId="079E49A3" w:rsidR="00173FE1" w:rsidRPr="0040361C" w:rsidRDefault="00173FE1" w:rsidP="00173FE1">
      <w:pPr>
        <w:rPr>
          <w:rFonts w:ascii="Montserrat" w:hAnsi="Montserrat"/>
          <w:color w:val="595959" w:themeColor="text1" w:themeTint="A6"/>
          <w:sz w:val="20"/>
          <w:szCs w:val="20"/>
        </w:rPr>
      </w:pPr>
      <w:r w:rsidRPr="0040361C">
        <w:rPr>
          <w:rFonts w:ascii="Montserrat" w:hAnsi="Montserrat"/>
          <w:color w:val="595959" w:themeColor="text1" w:themeTint="A6"/>
          <w:sz w:val="20"/>
          <w:szCs w:val="20"/>
        </w:rPr>
        <w:t>Le</w:t>
      </w:r>
      <w:r w:rsidRPr="0040361C">
        <w:rPr>
          <w:rFonts w:ascii="Montserrat" w:hAnsi="Montserrat"/>
          <w:color w:val="595959" w:themeColor="text1" w:themeTint="A6"/>
          <w:sz w:val="20"/>
          <w:szCs w:val="20"/>
        </w:rPr>
        <w:t>e</w:t>
      </w:r>
      <w:r w:rsidRPr="0040361C">
        <w:rPr>
          <w:rFonts w:ascii="Montserrat" w:hAnsi="Montserrat"/>
          <w:color w:val="595959" w:themeColor="text1" w:themeTint="A6"/>
          <w:sz w:val="20"/>
          <w:szCs w:val="20"/>
        </w:rPr>
        <w:t xml:space="preserve"> cada afirmación y marc</w:t>
      </w:r>
      <w:r w:rsidRPr="0040361C">
        <w:rPr>
          <w:rFonts w:ascii="Montserrat" w:hAnsi="Montserrat"/>
          <w:color w:val="595959" w:themeColor="text1" w:themeTint="A6"/>
          <w:sz w:val="20"/>
          <w:szCs w:val="20"/>
        </w:rPr>
        <w:t>a</w:t>
      </w:r>
      <w:r w:rsidRPr="0040361C">
        <w:rPr>
          <w:rFonts w:ascii="Montserrat" w:hAnsi="Montserrat"/>
          <w:color w:val="595959" w:themeColor="text1" w:themeTint="A6"/>
          <w:sz w:val="20"/>
          <w:szCs w:val="20"/>
        </w:rPr>
        <w:t xml:space="preserve"> aquellas que reflejen cómo te </w:t>
      </w:r>
      <w:r w:rsidRPr="0040361C">
        <w:rPr>
          <w:rFonts w:ascii="Montserrat" w:hAnsi="Montserrat"/>
          <w:color w:val="595959" w:themeColor="text1" w:themeTint="A6"/>
          <w:sz w:val="20"/>
          <w:szCs w:val="20"/>
        </w:rPr>
        <w:t>sientes</w:t>
      </w:r>
      <w:r w:rsidRPr="0040361C">
        <w:rPr>
          <w:rFonts w:ascii="Montserrat" w:hAnsi="Montserrat"/>
          <w:color w:val="595959" w:themeColor="text1" w:themeTint="A6"/>
          <w:sz w:val="20"/>
          <w:szCs w:val="20"/>
        </w:rPr>
        <w:t xml:space="preserve"> o cómo s</w:t>
      </w:r>
      <w:r w:rsidRPr="0040361C">
        <w:rPr>
          <w:rFonts w:ascii="Montserrat" w:hAnsi="Montserrat"/>
          <w:color w:val="595959" w:themeColor="text1" w:themeTint="A6"/>
          <w:sz w:val="20"/>
          <w:szCs w:val="20"/>
        </w:rPr>
        <w:t xml:space="preserve">ueles </w:t>
      </w:r>
      <w:r w:rsidRPr="0040361C">
        <w:rPr>
          <w:rFonts w:ascii="Montserrat" w:hAnsi="Montserrat"/>
          <w:color w:val="595959" w:themeColor="text1" w:themeTint="A6"/>
          <w:sz w:val="20"/>
          <w:szCs w:val="20"/>
        </w:rPr>
        <w:t xml:space="preserve">experimentar las cosas. </w:t>
      </w:r>
    </w:p>
    <w:p w14:paraId="73444560" w14:textId="5E7BAA2F" w:rsidR="00173FE1" w:rsidRPr="0040361C" w:rsidRDefault="00173FE1" w:rsidP="00173FE1">
      <w:pPr>
        <w:pStyle w:val="Prrafodelista"/>
        <w:ind w:left="360"/>
        <w:rPr>
          <w:rFonts w:ascii="Montserrat" w:hAnsi="Montserrat"/>
          <w:color w:val="595959" w:themeColor="text1" w:themeTint="A6"/>
          <w:sz w:val="20"/>
          <w:szCs w:val="20"/>
        </w:rPr>
      </w:pPr>
    </w:p>
    <w:p w14:paraId="1D2663E5" w14:textId="77777777" w:rsidR="00173FE1" w:rsidRPr="0040361C" w:rsidRDefault="00173FE1" w:rsidP="00173FE1">
      <w:pPr>
        <w:pStyle w:val="Prrafodelista"/>
        <w:ind w:left="360"/>
        <w:rPr>
          <w:rFonts w:ascii="Montserrat" w:hAnsi="Montserrat"/>
          <w:b/>
          <w:bCs/>
          <w:color w:val="595959" w:themeColor="text1" w:themeTint="A6"/>
          <w:sz w:val="20"/>
          <w:szCs w:val="20"/>
        </w:rPr>
      </w:pPr>
      <w:r w:rsidRPr="0040361C">
        <w:rPr>
          <w:rFonts w:ascii="Montserrat" w:hAnsi="Montserrat"/>
          <w:b/>
          <w:bCs/>
          <w:color w:val="595959" w:themeColor="text1" w:themeTint="A6"/>
          <w:sz w:val="20"/>
          <w:szCs w:val="20"/>
        </w:rPr>
        <w:t>A</w:t>
      </w:r>
    </w:p>
    <w:p w14:paraId="0449EC2E" w14:textId="77777777" w:rsidR="00173FE1" w:rsidRPr="0040361C" w:rsidRDefault="00173FE1" w:rsidP="00173FE1">
      <w:pPr>
        <w:pStyle w:val="Prrafodelista"/>
        <w:numPr>
          <w:ilvl w:val="0"/>
          <w:numId w:val="184"/>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cuesta disfrutar de cosas que antes me resultaban placenteras.</w:t>
      </w:r>
    </w:p>
    <w:p w14:paraId="638B6CB6" w14:textId="77777777" w:rsidR="00173FE1" w:rsidRPr="0040361C" w:rsidRDefault="00173FE1" w:rsidP="00173FE1">
      <w:pPr>
        <w:pStyle w:val="Prrafodelista"/>
        <w:numPr>
          <w:ilvl w:val="0"/>
          <w:numId w:val="184"/>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siento triste o apagado/a gran parte del tiempo.</w:t>
      </w:r>
    </w:p>
    <w:p w14:paraId="353586C5" w14:textId="77777777" w:rsidR="00173FE1" w:rsidRPr="0040361C" w:rsidRDefault="00173FE1" w:rsidP="00173FE1">
      <w:pPr>
        <w:pStyle w:val="Prrafodelista"/>
        <w:numPr>
          <w:ilvl w:val="0"/>
          <w:numId w:val="184"/>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A veces siento un vac</w:t>
      </w:r>
      <w:r w:rsidRPr="0040361C">
        <w:rPr>
          <w:rFonts w:ascii="Montserrat" w:hAnsi="Montserrat" w:cs="Calibri"/>
          <w:color w:val="595959" w:themeColor="text1" w:themeTint="A6"/>
          <w:sz w:val="20"/>
          <w:szCs w:val="20"/>
        </w:rPr>
        <w:t>í</w:t>
      </w:r>
      <w:r w:rsidRPr="0040361C">
        <w:rPr>
          <w:rFonts w:ascii="Montserrat" w:hAnsi="Montserrat"/>
          <w:color w:val="595959" w:themeColor="text1" w:themeTint="A6"/>
          <w:sz w:val="20"/>
          <w:szCs w:val="20"/>
        </w:rPr>
        <w:t>o interno dif</w:t>
      </w:r>
      <w:r w:rsidRPr="0040361C">
        <w:rPr>
          <w:rFonts w:ascii="Montserrat" w:hAnsi="Montserrat" w:cs="Calibri"/>
          <w:color w:val="595959" w:themeColor="text1" w:themeTint="A6"/>
          <w:sz w:val="20"/>
          <w:szCs w:val="20"/>
        </w:rPr>
        <w:t>í</w:t>
      </w:r>
      <w:r w:rsidRPr="0040361C">
        <w:rPr>
          <w:rFonts w:ascii="Montserrat" w:hAnsi="Montserrat"/>
          <w:color w:val="595959" w:themeColor="text1" w:themeTint="A6"/>
          <w:sz w:val="20"/>
          <w:szCs w:val="20"/>
        </w:rPr>
        <w:t>cil de explicar.</w:t>
      </w:r>
    </w:p>
    <w:p w14:paraId="7801F9CE" w14:textId="77777777" w:rsidR="00173FE1" w:rsidRPr="0040361C" w:rsidRDefault="00173FE1" w:rsidP="00173FE1">
      <w:pPr>
        <w:pStyle w:val="Prrafodelista"/>
        <w:numPr>
          <w:ilvl w:val="0"/>
          <w:numId w:val="184"/>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cuesta encontrar esperanza o entusiasmo por el futuro.</w:t>
      </w:r>
    </w:p>
    <w:p w14:paraId="64D310F2" w14:textId="0780EC9D" w:rsidR="00173FE1" w:rsidRPr="0040361C" w:rsidRDefault="00173FE1" w:rsidP="00173FE1">
      <w:pPr>
        <w:pStyle w:val="Prrafodelista"/>
        <w:numPr>
          <w:ilvl w:val="0"/>
          <w:numId w:val="184"/>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Hay d</w:t>
      </w:r>
      <w:r w:rsidRPr="0040361C">
        <w:rPr>
          <w:rFonts w:ascii="Montserrat" w:hAnsi="Montserrat" w:cs="Calibri"/>
          <w:color w:val="595959" w:themeColor="text1" w:themeTint="A6"/>
          <w:sz w:val="20"/>
          <w:szCs w:val="20"/>
        </w:rPr>
        <w:t>í</w:t>
      </w:r>
      <w:r w:rsidRPr="0040361C">
        <w:rPr>
          <w:rFonts w:ascii="Montserrat" w:hAnsi="Montserrat"/>
          <w:color w:val="595959" w:themeColor="text1" w:themeTint="A6"/>
          <w:sz w:val="20"/>
          <w:szCs w:val="20"/>
        </w:rPr>
        <w:t>as en los que me cuesta mucho arrancar o sostener el d</w:t>
      </w:r>
      <w:r w:rsidRPr="0040361C">
        <w:rPr>
          <w:rFonts w:ascii="Montserrat" w:hAnsi="Montserrat" w:cs="Calibri"/>
          <w:color w:val="595959" w:themeColor="text1" w:themeTint="A6"/>
          <w:sz w:val="20"/>
          <w:szCs w:val="20"/>
        </w:rPr>
        <w:t>í</w:t>
      </w:r>
      <w:r w:rsidRPr="0040361C">
        <w:rPr>
          <w:rFonts w:ascii="Montserrat" w:hAnsi="Montserrat"/>
          <w:color w:val="595959" w:themeColor="text1" w:themeTint="A6"/>
          <w:sz w:val="20"/>
          <w:szCs w:val="20"/>
        </w:rPr>
        <w:t>a.</w:t>
      </w:r>
    </w:p>
    <w:p w14:paraId="103DFC11" w14:textId="4B3A6B09" w:rsidR="00173FE1" w:rsidRPr="0040361C" w:rsidRDefault="00173FE1" w:rsidP="00173FE1">
      <w:pPr>
        <w:pStyle w:val="Prrafodelista"/>
        <w:ind w:left="360"/>
        <w:rPr>
          <w:rFonts w:ascii="Montserrat" w:hAnsi="Montserrat"/>
          <w:color w:val="595959" w:themeColor="text1" w:themeTint="A6"/>
          <w:sz w:val="20"/>
          <w:szCs w:val="20"/>
        </w:rPr>
      </w:pPr>
    </w:p>
    <w:p w14:paraId="34FBDE16" w14:textId="77777777" w:rsidR="00173FE1" w:rsidRPr="0040361C" w:rsidRDefault="00173FE1" w:rsidP="00173FE1">
      <w:pPr>
        <w:pStyle w:val="Prrafodelista"/>
        <w:ind w:left="360"/>
        <w:rPr>
          <w:rFonts w:ascii="Montserrat" w:hAnsi="Montserrat"/>
          <w:b/>
          <w:bCs/>
          <w:color w:val="595959" w:themeColor="text1" w:themeTint="A6"/>
          <w:sz w:val="20"/>
          <w:szCs w:val="20"/>
        </w:rPr>
      </w:pPr>
      <w:r w:rsidRPr="0040361C">
        <w:rPr>
          <w:rFonts w:ascii="Montserrat" w:hAnsi="Montserrat"/>
          <w:b/>
          <w:bCs/>
          <w:color w:val="595959" w:themeColor="text1" w:themeTint="A6"/>
          <w:sz w:val="20"/>
          <w:szCs w:val="20"/>
        </w:rPr>
        <w:t>B</w:t>
      </w:r>
    </w:p>
    <w:p w14:paraId="081E234C" w14:textId="77777777" w:rsidR="00173FE1" w:rsidRPr="0040361C" w:rsidRDefault="00173FE1" w:rsidP="00173FE1">
      <w:pPr>
        <w:pStyle w:val="Prrafodelista"/>
        <w:numPr>
          <w:ilvl w:val="0"/>
          <w:numId w:val="185"/>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preocupo constantemente por muchas cosas.</w:t>
      </w:r>
    </w:p>
    <w:p w14:paraId="465E7C5B" w14:textId="77777777" w:rsidR="00173FE1" w:rsidRPr="0040361C" w:rsidRDefault="00173FE1" w:rsidP="00173FE1">
      <w:pPr>
        <w:pStyle w:val="Prrafodelista"/>
        <w:numPr>
          <w:ilvl w:val="0"/>
          <w:numId w:val="185"/>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cuesta relajarme o bajar el nivel de tensi</w:t>
      </w:r>
      <w:r w:rsidRPr="0040361C">
        <w:rPr>
          <w:rFonts w:ascii="Montserrat" w:hAnsi="Montserrat" w:cs="Calibri"/>
          <w:color w:val="595959" w:themeColor="text1" w:themeTint="A6"/>
          <w:sz w:val="20"/>
          <w:szCs w:val="20"/>
        </w:rPr>
        <w:t>ó</w:t>
      </w:r>
      <w:r w:rsidRPr="0040361C">
        <w:rPr>
          <w:rFonts w:ascii="Montserrat" w:hAnsi="Montserrat"/>
          <w:color w:val="595959" w:themeColor="text1" w:themeTint="A6"/>
          <w:sz w:val="20"/>
          <w:szCs w:val="20"/>
        </w:rPr>
        <w:t>n.</w:t>
      </w:r>
    </w:p>
    <w:p w14:paraId="00FB9220" w14:textId="77777777" w:rsidR="00173FE1" w:rsidRPr="0040361C" w:rsidRDefault="00173FE1" w:rsidP="00173FE1">
      <w:pPr>
        <w:pStyle w:val="Prrafodelista"/>
        <w:numPr>
          <w:ilvl w:val="0"/>
          <w:numId w:val="185"/>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siento ansioso/a en situaciones sociales nuevas o con otras personas.</w:t>
      </w:r>
    </w:p>
    <w:p w14:paraId="375CEF85" w14:textId="77777777" w:rsidR="00173FE1" w:rsidRPr="0040361C" w:rsidRDefault="00173FE1" w:rsidP="00173FE1">
      <w:pPr>
        <w:pStyle w:val="Prrafodelista"/>
        <w:numPr>
          <w:ilvl w:val="0"/>
          <w:numId w:val="185"/>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Evito situaciones por miedo a que algo salga mal.</w:t>
      </w:r>
    </w:p>
    <w:p w14:paraId="22374AB2" w14:textId="77777777" w:rsidR="00173FE1" w:rsidRPr="0040361C" w:rsidRDefault="00173FE1" w:rsidP="00173FE1">
      <w:pPr>
        <w:pStyle w:val="Prrafodelista"/>
        <w:numPr>
          <w:ilvl w:val="0"/>
          <w:numId w:val="185"/>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angustia separarme de personas importantes o quedarme sin apoyo.</w:t>
      </w:r>
    </w:p>
    <w:p w14:paraId="3D83B787" w14:textId="7C74A6FE" w:rsidR="00173FE1" w:rsidRPr="0040361C" w:rsidRDefault="00173FE1" w:rsidP="00173FE1">
      <w:pPr>
        <w:pStyle w:val="Prrafodelista"/>
        <w:numPr>
          <w:ilvl w:val="0"/>
          <w:numId w:val="185"/>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Vivo anticipando escenarios negativos.</w:t>
      </w:r>
    </w:p>
    <w:p w14:paraId="01247F1A" w14:textId="3E396236" w:rsidR="00173FE1" w:rsidRPr="0040361C" w:rsidRDefault="00173FE1" w:rsidP="00173FE1">
      <w:pPr>
        <w:pStyle w:val="Prrafodelista"/>
        <w:ind w:left="360"/>
        <w:rPr>
          <w:rFonts w:ascii="Montserrat" w:hAnsi="Montserrat"/>
          <w:color w:val="595959" w:themeColor="text1" w:themeTint="A6"/>
          <w:sz w:val="20"/>
          <w:szCs w:val="20"/>
        </w:rPr>
      </w:pPr>
    </w:p>
    <w:p w14:paraId="702CBFBD" w14:textId="77777777" w:rsidR="00173FE1" w:rsidRPr="0040361C" w:rsidRDefault="00173FE1" w:rsidP="00173FE1">
      <w:pPr>
        <w:pStyle w:val="Prrafodelista"/>
        <w:ind w:left="360"/>
        <w:rPr>
          <w:rFonts w:ascii="Montserrat" w:hAnsi="Montserrat"/>
          <w:b/>
          <w:bCs/>
          <w:color w:val="595959" w:themeColor="text1" w:themeTint="A6"/>
          <w:sz w:val="20"/>
          <w:szCs w:val="20"/>
        </w:rPr>
      </w:pPr>
      <w:r w:rsidRPr="0040361C">
        <w:rPr>
          <w:rFonts w:ascii="Montserrat" w:hAnsi="Montserrat"/>
          <w:b/>
          <w:bCs/>
          <w:color w:val="595959" w:themeColor="text1" w:themeTint="A6"/>
          <w:sz w:val="20"/>
          <w:szCs w:val="20"/>
        </w:rPr>
        <w:t>C</w:t>
      </w:r>
    </w:p>
    <w:p w14:paraId="63E145C3" w14:textId="77777777" w:rsidR="00173FE1" w:rsidRPr="0040361C" w:rsidRDefault="00173FE1" w:rsidP="00173FE1">
      <w:pPr>
        <w:pStyle w:val="Prrafodelista"/>
        <w:numPr>
          <w:ilvl w:val="0"/>
          <w:numId w:val="186"/>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Mis reacciones emocionales suelen ser muy intensas.</w:t>
      </w:r>
    </w:p>
    <w:p w14:paraId="3FF8A879" w14:textId="77777777" w:rsidR="00173FE1" w:rsidRPr="0040361C" w:rsidRDefault="00173FE1" w:rsidP="00173FE1">
      <w:pPr>
        <w:pStyle w:val="Prrafodelista"/>
        <w:numPr>
          <w:ilvl w:val="0"/>
          <w:numId w:val="186"/>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cuesta calmarme cuando me enojo o me pongo triste.</w:t>
      </w:r>
    </w:p>
    <w:p w14:paraId="56D69D25" w14:textId="77777777" w:rsidR="00173FE1" w:rsidRPr="0040361C" w:rsidRDefault="00173FE1" w:rsidP="00173FE1">
      <w:pPr>
        <w:pStyle w:val="Prrafodelista"/>
        <w:numPr>
          <w:ilvl w:val="0"/>
          <w:numId w:val="186"/>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A veces reacciono impulsivamente cuando me siento desbordado/a.</w:t>
      </w:r>
    </w:p>
    <w:p w14:paraId="724A8711" w14:textId="77777777" w:rsidR="00173FE1" w:rsidRPr="0040361C" w:rsidRDefault="00173FE1" w:rsidP="00173FE1">
      <w:pPr>
        <w:pStyle w:val="Prrafodelista"/>
        <w:numPr>
          <w:ilvl w:val="0"/>
          <w:numId w:val="186"/>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Paso r</w:t>
      </w:r>
      <w:r w:rsidRPr="0040361C">
        <w:rPr>
          <w:rFonts w:ascii="Montserrat" w:hAnsi="Montserrat" w:cs="Calibri"/>
          <w:color w:val="595959" w:themeColor="text1" w:themeTint="A6"/>
          <w:sz w:val="20"/>
          <w:szCs w:val="20"/>
        </w:rPr>
        <w:t>á</w:t>
      </w:r>
      <w:r w:rsidRPr="0040361C">
        <w:rPr>
          <w:rFonts w:ascii="Montserrat" w:hAnsi="Montserrat"/>
          <w:color w:val="595959" w:themeColor="text1" w:themeTint="A6"/>
          <w:sz w:val="20"/>
          <w:szCs w:val="20"/>
        </w:rPr>
        <w:t>pidamente de una emoci</w:t>
      </w:r>
      <w:r w:rsidRPr="0040361C">
        <w:rPr>
          <w:rFonts w:ascii="Montserrat" w:hAnsi="Montserrat" w:cs="Calibri"/>
          <w:color w:val="595959" w:themeColor="text1" w:themeTint="A6"/>
          <w:sz w:val="20"/>
          <w:szCs w:val="20"/>
        </w:rPr>
        <w:t>ó</w:t>
      </w:r>
      <w:r w:rsidRPr="0040361C">
        <w:rPr>
          <w:rFonts w:ascii="Montserrat" w:hAnsi="Montserrat"/>
          <w:color w:val="595959" w:themeColor="text1" w:themeTint="A6"/>
          <w:sz w:val="20"/>
          <w:szCs w:val="20"/>
        </w:rPr>
        <w:t>n a otra.</w:t>
      </w:r>
    </w:p>
    <w:p w14:paraId="6FE7FA4A" w14:textId="77777777" w:rsidR="00173FE1" w:rsidRPr="0040361C" w:rsidRDefault="00173FE1" w:rsidP="00173FE1">
      <w:pPr>
        <w:pStyle w:val="Prrafodelista"/>
        <w:numPr>
          <w:ilvl w:val="0"/>
          <w:numId w:val="186"/>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enojo por cosas peque</w:t>
      </w:r>
      <w:r w:rsidRPr="0040361C">
        <w:rPr>
          <w:rFonts w:ascii="Montserrat" w:hAnsi="Montserrat" w:cs="Calibri"/>
          <w:color w:val="595959" w:themeColor="text1" w:themeTint="A6"/>
          <w:sz w:val="20"/>
          <w:szCs w:val="20"/>
        </w:rPr>
        <w:t>ñ</w:t>
      </w:r>
      <w:r w:rsidRPr="0040361C">
        <w:rPr>
          <w:rFonts w:ascii="Montserrat" w:hAnsi="Montserrat"/>
          <w:color w:val="595959" w:themeColor="text1" w:themeTint="A6"/>
          <w:sz w:val="20"/>
          <w:szCs w:val="20"/>
        </w:rPr>
        <w:t>as.</w:t>
      </w:r>
    </w:p>
    <w:p w14:paraId="7FC4B7CF" w14:textId="48EAB9D5" w:rsidR="00173FE1" w:rsidRPr="0040361C" w:rsidRDefault="00173FE1" w:rsidP="00173FE1">
      <w:pPr>
        <w:pStyle w:val="Prrafodelista"/>
        <w:numPr>
          <w:ilvl w:val="0"/>
          <w:numId w:val="186"/>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lastRenderedPageBreak/>
        <w:t>Siento que me cuesta mucho manejar mis emociones.</w:t>
      </w:r>
    </w:p>
    <w:p w14:paraId="38CC7936" w14:textId="3179E7E3" w:rsidR="00173FE1" w:rsidRPr="0040361C" w:rsidRDefault="00173FE1" w:rsidP="00173FE1">
      <w:pPr>
        <w:pStyle w:val="Prrafodelista"/>
        <w:ind w:left="360"/>
        <w:rPr>
          <w:rFonts w:ascii="Montserrat" w:hAnsi="Montserrat"/>
          <w:color w:val="595959" w:themeColor="text1" w:themeTint="A6"/>
          <w:sz w:val="20"/>
          <w:szCs w:val="20"/>
        </w:rPr>
      </w:pPr>
    </w:p>
    <w:p w14:paraId="1752CD95" w14:textId="77777777" w:rsidR="00173FE1" w:rsidRPr="0040361C" w:rsidRDefault="00173FE1" w:rsidP="00173FE1">
      <w:pPr>
        <w:pStyle w:val="Prrafodelista"/>
        <w:ind w:left="360"/>
        <w:rPr>
          <w:rFonts w:ascii="Montserrat" w:hAnsi="Montserrat"/>
          <w:b/>
          <w:bCs/>
          <w:color w:val="595959" w:themeColor="text1" w:themeTint="A6"/>
          <w:sz w:val="20"/>
          <w:szCs w:val="20"/>
        </w:rPr>
      </w:pPr>
      <w:r w:rsidRPr="0040361C">
        <w:rPr>
          <w:rFonts w:ascii="Montserrat" w:hAnsi="Montserrat"/>
          <w:b/>
          <w:bCs/>
          <w:color w:val="595959" w:themeColor="text1" w:themeTint="A6"/>
          <w:sz w:val="20"/>
          <w:szCs w:val="20"/>
        </w:rPr>
        <w:t>D</w:t>
      </w:r>
    </w:p>
    <w:p w14:paraId="7736CFEC" w14:textId="77777777" w:rsidR="00173FE1" w:rsidRPr="0040361C" w:rsidRDefault="00173FE1" w:rsidP="00173FE1">
      <w:pPr>
        <w:pStyle w:val="Prrafodelista"/>
        <w:numPr>
          <w:ilvl w:val="0"/>
          <w:numId w:val="187"/>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cuesta tolerar la incertidumbre o no tener todo bajo control.</w:t>
      </w:r>
    </w:p>
    <w:p w14:paraId="75750522" w14:textId="77777777" w:rsidR="00173FE1" w:rsidRPr="0040361C" w:rsidRDefault="00173FE1" w:rsidP="00173FE1">
      <w:pPr>
        <w:pStyle w:val="Prrafodelista"/>
        <w:numPr>
          <w:ilvl w:val="0"/>
          <w:numId w:val="187"/>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Tengo pensamientos que se repiten y no puedo sacar de mi cabeza.</w:t>
      </w:r>
    </w:p>
    <w:p w14:paraId="22AABF79" w14:textId="77777777" w:rsidR="00173FE1" w:rsidRPr="0040361C" w:rsidRDefault="00173FE1" w:rsidP="00173FE1">
      <w:pPr>
        <w:pStyle w:val="Prrafodelista"/>
        <w:numPr>
          <w:ilvl w:val="0"/>
          <w:numId w:val="187"/>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Reviso o compruebo cosas varias veces.</w:t>
      </w:r>
    </w:p>
    <w:p w14:paraId="7280DAF1" w14:textId="77777777" w:rsidR="00173FE1" w:rsidRPr="0040361C" w:rsidRDefault="00173FE1" w:rsidP="00173FE1">
      <w:pPr>
        <w:pStyle w:val="Prrafodelista"/>
        <w:numPr>
          <w:ilvl w:val="0"/>
          <w:numId w:val="187"/>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exijo demasiado y me cuesta aceptar errores.</w:t>
      </w:r>
    </w:p>
    <w:p w14:paraId="7207C95C" w14:textId="77777777" w:rsidR="00173FE1" w:rsidRPr="0040361C" w:rsidRDefault="00173FE1" w:rsidP="00173FE1">
      <w:pPr>
        <w:pStyle w:val="Prrafodelista"/>
        <w:numPr>
          <w:ilvl w:val="0"/>
          <w:numId w:val="187"/>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Evito empezar algo si no estoy seguro/a de hacerlo bien.</w:t>
      </w:r>
    </w:p>
    <w:p w14:paraId="5EA5931C" w14:textId="46101523" w:rsidR="00173FE1" w:rsidRPr="0040361C" w:rsidRDefault="00173FE1" w:rsidP="00173FE1">
      <w:pPr>
        <w:pStyle w:val="Prrafodelista"/>
        <w:numPr>
          <w:ilvl w:val="0"/>
          <w:numId w:val="187"/>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Necesito que las cosas est</w:t>
      </w:r>
      <w:r w:rsidRPr="0040361C">
        <w:rPr>
          <w:rFonts w:ascii="Montserrat" w:hAnsi="Montserrat" w:cs="Calibri"/>
          <w:color w:val="595959" w:themeColor="text1" w:themeTint="A6"/>
          <w:sz w:val="20"/>
          <w:szCs w:val="20"/>
        </w:rPr>
        <w:t>é</w:t>
      </w:r>
      <w:r w:rsidRPr="0040361C">
        <w:rPr>
          <w:rFonts w:ascii="Montserrat" w:hAnsi="Montserrat"/>
          <w:color w:val="595959" w:themeColor="text1" w:themeTint="A6"/>
          <w:sz w:val="20"/>
          <w:szCs w:val="20"/>
        </w:rPr>
        <w:t xml:space="preserve">n </w:t>
      </w:r>
      <w:r w:rsidRPr="0040361C">
        <w:rPr>
          <w:rFonts w:ascii="Montserrat" w:hAnsi="Montserrat" w:cs="Calibri"/>
          <w:color w:val="595959" w:themeColor="text1" w:themeTint="A6"/>
          <w:sz w:val="20"/>
          <w:szCs w:val="20"/>
        </w:rPr>
        <w:t>“</w:t>
      </w:r>
      <w:r w:rsidRPr="0040361C">
        <w:rPr>
          <w:rFonts w:ascii="Montserrat" w:hAnsi="Montserrat"/>
          <w:color w:val="595959" w:themeColor="text1" w:themeTint="A6"/>
          <w:sz w:val="20"/>
          <w:szCs w:val="20"/>
        </w:rPr>
        <w:t>como deben estar</w:t>
      </w:r>
      <w:r w:rsidRPr="0040361C">
        <w:rPr>
          <w:rFonts w:ascii="Montserrat" w:hAnsi="Montserrat" w:cs="Calibri"/>
          <w:color w:val="595959" w:themeColor="text1" w:themeTint="A6"/>
          <w:sz w:val="20"/>
          <w:szCs w:val="20"/>
        </w:rPr>
        <w:t>”</w:t>
      </w:r>
      <w:r w:rsidRPr="0040361C">
        <w:rPr>
          <w:rFonts w:ascii="Montserrat" w:hAnsi="Montserrat"/>
          <w:color w:val="595959" w:themeColor="text1" w:themeTint="A6"/>
          <w:sz w:val="20"/>
          <w:szCs w:val="20"/>
        </w:rPr>
        <w:t xml:space="preserve"> para poder estar tranquilo/a.</w:t>
      </w:r>
    </w:p>
    <w:p w14:paraId="52BA22CC" w14:textId="77777777" w:rsidR="0040361C" w:rsidRPr="0040361C" w:rsidRDefault="0040361C" w:rsidP="00173FE1">
      <w:pPr>
        <w:pStyle w:val="Prrafodelista"/>
        <w:ind w:left="360"/>
        <w:rPr>
          <w:rFonts w:ascii="Montserrat" w:hAnsi="Montserrat"/>
          <w:b/>
          <w:bCs/>
          <w:color w:val="595959" w:themeColor="text1" w:themeTint="A6"/>
          <w:sz w:val="20"/>
          <w:szCs w:val="20"/>
        </w:rPr>
      </w:pPr>
    </w:p>
    <w:p w14:paraId="364E2091" w14:textId="6EF89D5E" w:rsidR="00173FE1" w:rsidRPr="0040361C" w:rsidRDefault="00173FE1" w:rsidP="00173FE1">
      <w:pPr>
        <w:pStyle w:val="Prrafodelista"/>
        <w:ind w:left="360"/>
        <w:rPr>
          <w:rFonts w:ascii="Montserrat" w:hAnsi="Montserrat"/>
          <w:b/>
          <w:bCs/>
          <w:color w:val="595959" w:themeColor="text1" w:themeTint="A6"/>
          <w:sz w:val="20"/>
          <w:szCs w:val="20"/>
        </w:rPr>
      </w:pPr>
      <w:r w:rsidRPr="0040361C">
        <w:rPr>
          <w:rFonts w:ascii="Montserrat" w:hAnsi="Montserrat"/>
          <w:b/>
          <w:bCs/>
          <w:color w:val="595959" w:themeColor="text1" w:themeTint="A6"/>
          <w:sz w:val="20"/>
          <w:szCs w:val="20"/>
        </w:rPr>
        <w:t>E</w:t>
      </w:r>
    </w:p>
    <w:p w14:paraId="61F11C1C" w14:textId="77777777" w:rsidR="00173FE1" w:rsidRPr="0040361C" w:rsidRDefault="00173FE1" w:rsidP="00173FE1">
      <w:pPr>
        <w:pStyle w:val="Prrafodelista"/>
        <w:numPr>
          <w:ilvl w:val="0"/>
          <w:numId w:val="188"/>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siento fácilmente herido/a por comentarios o actitudes de los demás.</w:t>
      </w:r>
    </w:p>
    <w:p w14:paraId="4B804A5C" w14:textId="77777777" w:rsidR="00173FE1" w:rsidRPr="0040361C" w:rsidRDefault="00173FE1" w:rsidP="00173FE1">
      <w:pPr>
        <w:pStyle w:val="Prrafodelista"/>
        <w:numPr>
          <w:ilvl w:val="0"/>
          <w:numId w:val="188"/>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preocupa mucho lo que otros puedan pensar de m</w:t>
      </w:r>
      <w:r w:rsidRPr="0040361C">
        <w:rPr>
          <w:rFonts w:ascii="Montserrat" w:hAnsi="Montserrat" w:cs="Calibri"/>
          <w:color w:val="595959" w:themeColor="text1" w:themeTint="A6"/>
          <w:sz w:val="20"/>
          <w:szCs w:val="20"/>
        </w:rPr>
        <w:t>í</w:t>
      </w:r>
      <w:r w:rsidRPr="0040361C">
        <w:rPr>
          <w:rFonts w:ascii="Montserrat" w:hAnsi="Montserrat"/>
          <w:color w:val="595959" w:themeColor="text1" w:themeTint="A6"/>
          <w:sz w:val="20"/>
          <w:szCs w:val="20"/>
        </w:rPr>
        <w:t>.</w:t>
      </w:r>
    </w:p>
    <w:p w14:paraId="369340FE" w14:textId="77777777" w:rsidR="00173FE1" w:rsidRPr="0040361C" w:rsidRDefault="00173FE1" w:rsidP="00173FE1">
      <w:pPr>
        <w:pStyle w:val="Prrafodelista"/>
        <w:numPr>
          <w:ilvl w:val="0"/>
          <w:numId w:val="188"/>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cuesta confiar incluso en personas cercanas.</w:t>
      </w:r>
    </w:p>
    <w:p w14:paraId="1FEE4FA8" w14:textId="77777777" w:rsidR="00173FE1" w:rsidRPr="0040361C" w:rsidRDefault="00173FE1" w:rsidP="00173FE1">
      <w:pPr>
        <w:pStyle w:val="Prrafodelista"/>
        <w:numPr>
          <w:ilvl w:val="0"/>
          <w:numId w:val="188"/>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Temo ser rechazado/a o no aceptado/a.</w:t>
      </w:r>
    </w:p>
    <w:p w14:paraId="4227F5F6" w14:textId="77777777" w:rsidR="00173FE1" w:rsidRPr="0040361C" w:rsidRDefault="00173FE1" w:rsidP="00173FE1">
      <w:pPr>
        <w:pStyle w:val="Prrafodelista"/>
        <w:numPr>
          <w:ilvl w:val="0"/>
          <w:numId w:val="188"/>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cuesta pedir lo que necesito por miedo a molestar.</w:t>
      </w:r>
    </w:p>
    <w:p w14:paraId="6E4438B5" w14:textId="251F7067" w:rsidR="00173FE1" w:rsidRPr="0040361C" w:rsidRDefault="00173FE1" w:rsidP="00173FE1">
      <w:pPr>
        <w:pStyle w:val="Prrafodelista"/>
        <w:numPr>
          <w:ilvl w:val="0"/>
          <w:numId w:val="188"/>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siento muy afectado/a cuando percibo distancia o frialdad.</w:t>
      </w:r>
    </w:p>
    <w:p w14:paraId="4A407662" w14:textId="1213B058" w:rsidR="00173FE1" w:rsidRPr="0040361C" w:rsidRDefault="00173FE1" w:rsidP="00173FE1">
      <w:pPr>
        <w:pStyle w:val="Prrafodelista"/>
        <w:ind w:left="360"/>
        <w:rPr>
          <w:rFonts w:ascii="Montserrat" w:hAnsi="Montserrat"/>
          <w:color w:val="595959" w:themeColor="text1" w:themeTint="A6"/>
          <w:sz w:val="20"/>
          <w:szCs w:val="20"/>
        </w:rPr>
      </w:pPr>
    </w:p>
    <w:p w14:paraId="260A668B" w14:textId="77777777" w:rsidR="00173FE1" w:rsidRPr="0040361C" w:rsidRDefault="00173FE1" w:rsidP="00173FE1">
      <w:pPr>
        <w:pStyle w:val="Prrafodelista"/>
        <w:ind w:left="360"/>
        <w:rPr>
          <w:rFonts w:ascii="Montserrat" w:hAnsi="Montserrat"/>
          <w:b/>
          <w:bCs/>
          <w:color w:val="595959" w:themeColor="text1" w:themeTint="A6"/>
          <w:sz w:val="20"/>
          <w:szCs w:val="20"/>
        </w:rPr>
      </w:pPr>
      <w:r w:rsidRPr="0040361C">
        <w:rPr>
          <w:rFonts w:ascii="Montserrat" w:hAnsi="Montserrat"/>
          <w:b/>
          <w:bCs/>
          <w:color w:val="595959" w:themeColor="text1" w:themeTint="A6"/>
          <w:sz w:val="20"/>
          <w:szCs w:val="20"/>
        </w:rPr>
        <w:t>F</w:t>
      </w:r>
    </w:p>
    <w:p w14:paraId="13883740" w14:textId="77777777" w:rsidR="00173FE1" w:rsidRPr="0040361C" w:rsidRDefault="00173FE1" w:rsidP="00173FE1">
      <w:pPr>
        <w:pStyle w:val="Prrafodelista"/>
        <w:numPr>
          <w:ilvl w:val="0"/>
          <w:numId w:val="189"/>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Prefiero estar solo/a y me aparto de los demás.</w:t>
      </w:r>
    </w:p>
    <w:p w14:paraId="4EBA2739" w14:textId="77777777" w:rsidR="00173FE1" w:rsidRPr="0040361C" w:rsidRDefault="00173FE1" w:rsidP="00173FE1">
      <w:pPr>
        <w:pStyle w:val="Prrafodelista"/>
        <w:numPr>
          <w:ilvl w:val="0"/>
          <w:numId w:val="189"/>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El contacto social me resulta agotador o poco necesario.</w:t>
      </w:r>
    </w:p>
    <w:p w14:paraId="3E08ECBB" w14:textId="77777777" w:rsidR="00173FE1" w:rsidRPr="0040361C" w:rsidRDefault="00173FE1" w:rsidP="00173FE1">
      <w:pPr>
        <w:pStyle w:val="Prrafodelista"/>
        <w:numPr>
          <w:ilvl w:val="0"/>
          <w:numId w:val="189"/>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cuesta conectar emocionalmente con otras personas.</w:t>
      </w:r>
    </w:p>
    <w:p w14:paraId="3060C761" w14:textId="77777777" w:rsidR="00173FE1" w:rsidRPr="0040361C" w:rsidRDefault="00173FE1" w:rsidP="00173FE1">
      <w:pPr>
        <w:pStyle w:val="Prrafodelista"/>
        <w:numPr>
          <w:ilvl w:val="0"/>
          <w:numId w:val="189"/>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A veces me siento desconectado/a de los v</w:t>
      </w:r>
      <w:r w:rsidRPr="0040361C">
        <w:rPr>
          <w:rFonts w:ascii="Montserrat" w:hAnsi="Montserrat" w:cs="Calibri"/>
          <w:color w:val="595959" w:themeColor="text1" w:themeTint="A6"/>
          <w:sz w:val="20"/>
          <w:szCs w:val="20"/>
        </w:rPr>
        <w:t>í</w:t>
      </w:r>
      <w:r w:rsidRPr="0040361C">
        <w:rPr>
          <w:rFonts w:ascii="Montserrat" w:hAnsi="Montserrat"/>
          <w:color w:val="595959" w:themeColor="text1" w:themeTint="A6"/>
          <w:sz w:val="20"/>
          <w:szCs w:val="20"/>
        </w:rPr>
        <w:t>nculos.</w:t>
      </w:r>
    </w:p>
    <w:p w14:paraId="780CAD45" w14:textId="147A3C1C" w:rsidR="00173FE1" w:rsidRPr="0040361C" w:rsidRDefault="00173FE1" w:rsidP="00173FE1">
      <w:pPr>
        <w:pStyle w:val="Prrafodelista"/>
        <w:numPr>
          <w:ilvl w:val="0"/>
          <w:numId w:val="189"/>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Puedo pasar mucho tiempo sin contacto social y no lo extra</w:t>
      </w:r>
      <w:r w:rsidRPr="0040361C">
        <w:rPr>
          <w:rFonts w:ascii="Montserrat" w:hAnsi="Montserrat" w:cs="Calibri"/>
          <w:color w:val="595959" w:themeColor="text1" w:themeTint="A6"/>
          <w:sz w:val="20"/>
          <w:szCs w:val="20"/>
        </w:rPr>
        <w:t>ñ</w:t>
      </w:r>
      <w:r w:rsidRPr="0040361C">
        <w:rPr>
          <w:rFonts w:ascii="Montserrat" w:hAnsi="Montserrat"/>
          <w:color w:val="595959" w:themeColor="text1" w:themeTint="A6"/>
          <w:sz w:val="20"/>
          <w:szCs w:val="20"/>
        </w:rPr>
        <w:t>o.</w:t>
      </w:r>
    </w:p>
    <w:p w14:paraId="19603AE9" w14:textId="0BCD997A" w:rsidR="00173FE1" w:rsidRPr="0040361C" w:rsidRDefault="00173FE1" w:rsidP="00173FE1">
      <w:pPr>
        <w:pStyle w:val="Prrafodelista"/>
        <w:ind w:left="360"/>
        <w:rPr>
          <w:rFonts w:ascii="Montserrat" w:hAnsi="Montserrat"/>
          <w:color w:val="595959" w:themeColor="text1" w:themeTint="A6"/>
          <w:sz w:val="20"/>
          <w:szCs w:val="20"/>
        </w:rPr>
      </w:pPr>
    </w:p>
    <w:p w14:paraId="1BC0C674" w14:textId="77777777" w:rsidR="00173FE1" w:rsidRPr="0040361C" w:rsidRDefault="00173FE1" w:rsidP="00173FE1">
      <w:pPr>
        <w:pStyle w:val="Prrafodelista"/>
        <w:ind w:left="360"/>
        <w:rPr>
          <w:rFonts w:ascii="Montserrat" w:hAnsi="Montserrat"/>
          <w:b/>
          <w:bCs/>
          <w:color w:val="595959" w:themeColor="text1" w:themeTint="A6"/>
          <w:sz w:val="20"/>
          <w:szCs w:val="20"/>
        </w:rPr>
      </w:pPr>
      <w:r w:rsidRPr="0040361C">
        <w:rPr>
          <w:rFonts w:ascii="Montserrat" w:hAnsi="Montserrat"/>
          <w:b/>
          <w:bCs/>
          <w:color w:val="595959" w:themeColor="text1" w:themeTint="A6"/>
          <w:sz w:val="20"/>
          <w:szCs w:val="20"/>
        </w:rPr>
        <w:t>G</w:t>
      </w:r>
    </w:p>
    <w:p w14:paraId="181F4A41" w14:textId="77777777" w:rsidR="00173FE1" w:rsidRPr="0040361C" w:rsidRDefault="00173FE1" w:rsidP="00173FE1">
      <w:pPr>
        <w:pStyle w:val="Prrafodelista"/>
        <w:numPr>
          <w:ilvl w:val="0"/>
          <w:numId w:val="190"/>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A veces me siento desconectado/a de mi cuerpo o de lo que me rodea.</w:t>
      </w:r>
    </w:p>
    <w:p w14:paraId="464C0D39" w14:textId="77777777" w:rsidR="00173FE1" w:rsidRPr="0040361C" w:rsidRDefault="00173FE1" w:rsidP="00173FE1">
      <w:pPr>
        <w:pStyle w:val="Prrafodelista"/>
        <w:numPr>
          <w:ilvl w:val="0"/>
          <w:numId w:val="190"/>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Tengo momentos en los que todo se siente irreal, como en un sueño.</w:t>
      </w:r>
    </w:p>
    <w:p w14:paraId="596C74E0" w14:textId="77777777" w:rsidR="00173FE1" w:rsidRPr="0040361C" w:rsidRDefault="00173FE1" w:rsidP="00173FE1">
      <w:pPr>
        <w:pStyle w:val="Prrafodelista"/>
        <w:numPr>
          <w:ilvl w:val="0"/>
          <w:numId w:val="190"/>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 xml:space="preserve">Me ocurre </w:t>
      </w:r>
      <w:r w:rsidRPr="0040361C">
        <w:rPr>
          <w:rFonts w:ascii="Montserrat" w:hAnsi="Montserrat" w:cs="Calibri"/>
          <w:color w:val="595959" w:themeColor="text1" w:themeTint="A6"/>
          <w:sz w:val="20"/>
          <w:szCs w:val="20"/>
        </w:rPr>
        <w:t>“</w:t>
      </w:r>
      <w:r w:rsidRPr="0040361C">
        <w:rPr>
          <w:rFonts w:ascii="Montserrat" w:hAnsi="Montserrat"/>
          <w:color w:val="595959" w:themeColor="text1" w:themeTint="A6"/>
          <w:sz w:val="20"/>
          <w:szCs w:val="20"/>
        </w:rPr>
        <w:t>perderme</w:t>
      </w:r>
      <w:r w:rsidRPr="0040361C">
        <w:rPr>
          <w:rFonts w:ascii="Montserrat" w:hAnsi="Montserrat" w:cs="Calibri"/>
          <w:color w:val="595959" w:themeColor="text1" w:themeTint="A6"/>
          <w:sz w:val="20"/>
          <w:szCs w:val="20"/>
        </w:rPr>
        <w:t>”</w:t>
      </w:r>
      <w:r w:rsidRPr="0040361C">
        <w:rPr>
          <w:rFonts w:ascii="Montserrat" w:hAnsi="Montserrat"/>
          <w:color w:val="595959" w:themeColor="text1" w:themeTint="A6"/>
          <w:sz w:val="20"/>
          <w:szCs w:val="20"/>
        </w:rPr>
        <w:t xml:space="preserve"> en el tiempo o no recordar bien qu</w:t>
      </w:r>
      <w:r w:rsidRPr="0040361C">
        <w:rPr>
          <w:rFonts w:ascii="Montserrat" w:hAnsi="Montserrat" w:cs="Calibri"/>
          <w:color w:val="595959" w:themeColor="text1" w:themeTint="A6"/>
          <w:sz w:val="20"/>
          <w:szCs w:val="20"/>
        </w:rPr>
        <w:t>é</w:t>
      </w:r>
      <w:r w:rsidRPr="0040361C">
        <w:rPr>
          <w:rFonts w:ascii="Montserrat" w:hAnsi="Montserrat"/>
          <w:color w:val="595959" w:themeColor="text1" w:themeTint="A6"/>
          <w:sz w:val="20"/>
          <w:szCs w:val="20"/>
        </w:rPr>
        <w:t xml:space="preserve"> hice.</w:t>
      </w:r>
    </w:p>
    <w:p w14:paraId="54135C57" w14:textId="77777777" w:rsidR="00173FE1" w:rsidRPr="0040361C" w:rsidRDefault="00173FE1" w:rsidP="00173FE1">
      <w:pPr>
        <w:pStyle w:val="Prrafodelista"/>
        <w:numPr>
          <w:ilvl w:val="0"/>
          <w:numId w:val="190"/>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A veces me siento como un espectador de m</w:t>
      </w:r>
      <w:r w:rsidRPr="0040361C">
        <w:rPr>
          <w:rFonts w:ascii="Montserrat" w:hAnsi="Montserrat" w:cs="Calibri"/>
          <w:color w:val="595959" w:themeColor="text1" w:themeTint="A6"/>
          <w:sz w:val="20"/>
          <w:szCs w:val="20"/>
        </w:rPr>
        <w:t>í</w:t>
      </w:r>
      <w:r w:rsidRPr="0040361C">
        <w:rPr>
          <w:rFonts w:ascii="Montserrat" w:hAnsi="Montserrat"/>
          <w:color w:val="595959" w:themeColor="text1" w:themeTint="A6"/>
          <w:sz w:val="20"/>
          <w:szCs w:val="20"/>
        </w:rPr>
        <w:t xml:space="preserve"> mismo/a.</w:t>
      </w:r>
    </w:p>
    <w:p w14:paraId="4D8A0065" w14:textId="27BB3600" w:rsidR="00173FE1" w:rsidRPr="0040361C" w:rsidRDefault="00173FE1" w:rsidP="00173FE1">
      <w:pPr>
        <w:pStyle w:val="Prrafodelista"/>
        <w:numPr>
          <w:ilvl w:val="0"/>
          <w:numId w:val="190"/>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Hay momentos en los que mis emociones desaparecen y quedo en blanco.</w:t>
      </w:r>
    </w:p>
    <w:p w14:paraId="423DFBA2" w14:textId="05CA6B3F" w:rsidR="00173FE1" w:rsidRPr="0040361C" w:rsidRDefault="00173FE1" w:rsidP="00173FE1">
      <w:pPr>
        <w:pStyle w:val="Prrafodelista"/>
        <w:ind w:left="360"/>
        <w:rPr>
          <w:rFonts w:ascii="Montserrat" w:hAnsi="Montserrat"/>
          <w:color w:val="595959" w:themeColor="text1" w:themeTint="A6"/>
          <w:sz w:val="20"/>
          <w:szCs w:val="20"/>
        </w:rPr>
      </w:pPr>
    </w:p>
    <w:p w14:paraId="5EEB40A1" w14:textId="77777777" w:rsidR="00173FE1" w:rsidRPr="0040361C" w:rsidRDefault="00173FE1" w:rsidP="00173FE1">
      <w:pPr>
        <w:pStyle w:val="Prrafodelista"/>
        <w:ind w:left="360"/>
        <w:rPr>
          <w:rFonts w:ascii="Montserrat" w:hAnsi="Montserrat"/>
          <w:b/>
          <w:bCs/>
          <w:color w:val="595959" w:themeColor="text1" w:themeTint="A6"/>
          <w:sz w:val="20"/>
          <w:szCs w:val="20"/>
        </w:rPr>
      </w:pPr>
      <w:r w:rsidRPr="0040361C">
        <w:rPr>
          <w:rFonts w:ascii="Montserrat" w:hAnsi="Montserrat"/>
          <w:b/>
          <w:bCs/>
          <w:color w:val="595959" w:themeColor="text1" w:themeTint="A6"/>
          <w:sz w:val="20"/>
          <w:szCs w:val="20"/>
        </w:rPr>
        <w:t>H</w:t>
      </w:r>
    </w:p>
    <w:p w14:paraId="25D3027D" w14:textId="77777777" w:rsidR="00173FE1" w:rsidRPr="0040361C" w:rsidRDefault="00173FE1" w:rsidP="00173FE1">
      <w:pPr>
        <w:pStyle w:val="Prrafodelista"/>
        <w:numPr>
          <w:ilvl w:val="0"/>
          <w:numId w:val="191"/>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Suelo desconfiar de las intenciones de los demás.</w:t>
      </w:r>
    </w:p>
    <w:p w14:paraId="6BF1B8CF" w14:textId="77777777" w:rsidR="00173FE1" w:rsidRPr="0040361C" w:rsidRDefault="00173FE1" w:rsidP="00173FE1">
      <w:pPr>
        <w:pStyle w:val="Prrafodelista"/>
        <w:numPr>
          <w:ilvl w:val="0"/>
          <w:numId w:val="191"/>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A veces siento que otros hablan de m</w:t>
      </w:r>
      <w:r w:rsidRPr="0040361C">
        <w:rPr>
          <w:rFonts w:ascii="Montserrat" w:hAnsi="Montserrat" w:cs="Calibri"/>
          <w:color w:val="595959" w:themeColor="text1" w:themeTint="A6"/>
          <w:sz w:val="20"/>
          <w:szCs w:val="20"/>
        </w:rPr>
        <w:t>í</w:t>
      </w:r>
      <w:r w:rsidRPr="0040361C">
        <w:rPr>
          <w:rFonts w:ascii="Montserrat" w:hAnsi="Montserrat"/>
          <w:color w:val="595959" w:themeColor="text1" w:themeTint="A6"/>
          <w:sz w:val="20"/>
          <w:szCs w:val="20"/>
        </w:rPr>
        <w:t xml:space="preserve"> o me juzgan.</w:t>
      </w:r>
    </w:p>
    <w:p w14:paraId="478A6A4A" w14:textId="77777777" w:rsidR="00173FE1" w:rsidRPr="0040361C" w:rsidRDefault="00173FE1" w:rsidP="00173FE1">
      <w:pPr>
        <w:pStyle w:val="Prrafodelista"/>
        <w:numPr>
          <w:ilvl w:val="0"/>
          <w:numId w:val="191"/>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Percibo rechazo donde otros no lo ven.</w:t>
      </w:r>
    </w:p>
    <w:p w14:paraId="352F0649" w14:textId="77777777" w:rsidR="00173FE1" w:rsidRPr="0040361C" w:rsidRDefault="00173FE1" w:rsidP="00173FE1">
      <w:pPr>
        <w:pStyle w:val="Prrafodelista"/>
        <w:numPr>
          <w:ilvl w:val="0"/>
          <w:numId w:val="191"/>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Siento que algunas personas quieren perjudicarme.</w:t>
      </w:r>
    </w:p>
    <w:p w14:paraId="021B44F9" w14:textId="49E6C561" w:rsidR="00173FE1" w:rsidRPr="0040361C" w:rsidRDefault="00173FE1" w:rsidP="00173FE1">
      <w:pPr>
        <w:pStyle w:val="Prrafodelista"/>
        <w:numPr>
          <w:ilvl w:val="0"/>
          <w:numId w:val="191"/>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He tenido creencias o percepciones que otros cuestionan.</w:t>
      </w:r>
    </w:p>
    <w:p w14:paraId="6B31A7D2" w14:textId="6810F582" w:rsidR="00173FE1" w:rsidRPr="0040361C" w:rsidRDefault="00173FE1" w:rsidP="00173FE1">
      <w:pPr>
        <w:pStyle w:val="Prrafodelista"/>
        <w:ind w:left="360"/>
        <w:rPr>
          <w:rFonts w:ascii="Montserrat" w:hAnsi="Montserrat"/>
          <w:color w:val="595959" w:themeColor="text1" w:themeTint="A6"/>
          <w:sz w:val="20"/>
          <w:szCs w:val="20"/>
        </w:rPr>
      </w:pPr>
    </w:p>
    <w:p w14:paraId="6B00194D" w14:textId="77777777" w:rsidR="00173FE1" w:rsidRPr="0040361C" w:rsidRDefault="00173FE1" w:rsidP="00173FE1">
      <w:pPr>
        <w:pStyle w:val="Prrafodelista"/>
        <w:ind w:left="360"/>
        <w:rPr>
          <w:rFonts w:ascii="Montserrat" w:hAnsi="Montserrat"/>
          <w:b/>
          <w:bCs/>
          <w:color w:val="595959" w:themeColor="text1" w:themeTint="A6"/>
          <w:sz w:val="20"/>
          <w:szCs w:val="20"/>
        </w:rPr>
      </w:pPr>
      <w:r w:rsidRPr="0040361C">
        <w:rPr>
          <w:rFonts w:ascii="Montserrat" w:hAnsi="Montserrat"/>
          <w:b/>
          <w:bCs/>
          <w:color w:val="595959" w:themeColor="text1" w:themeTint="A6"/>
          <w:sz w:val="20"/>
          <w:szCs w:val="20"/>
        </w:rPr>
        <w:lastRenderedPageBreak/>
        <w:t>I</w:t>
      </w:r>
    </w:p>
    <w:p w14:paraId="2EF6BA08" w14:textId="77777777" w:rsidR="00173FE1" w:rsidRPr="0040361C" w:rsidRDefault="00173FE1" w:rsidP="00173FE1">
      <w:pPr>
        <w:pStyle w:val="Prrafodelista"/>
        <w:numPr>
          <w:ilvl w:val="0"/>
          <w:numId w:val="192"/>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cuesta bajar el ritmo, aunque esté cansado/a.</w:t>
      </w:r>
    </w:p>
    <w:p w14:paraId="733FFD77" w14:textId="77777777" w:rsidR="00173FE1" w:rsidRPr="0040361C" w:rsidRDefault="00173FE1" w:rsidP="00173FE1">
      <w:pPr>
        <w:pStyle w:val="Prrafodelista"/>
        <w:numPr>
          <w:ilvl w:val="0"/>
          <w:numId w:val="192"/>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Siento que mi mente va muy acelerada.</w:t>
      </w:r>
    </w:p>
    <w:p w14:paraId="56E30547" w14:textId="77777777" w:rsidR="00173FE1" w:rsidRPr="0040361C" w:rsidRDefault="00173FE1" w:rsidP="00173FE1">
      <w:pPr>
        <w:pStyle w:val="Prrafodelista"/>
        <w:numPr>
          <w:ilvl w:val="0"/>
          <w:numId w:val="192"/>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resulta dif</w:t>
      </w:r>
      <w:r w:rsidRPr="0040361C">
        <w:rPr>
          <w:rFonts w:ascii="Montserrat" w:hAnsi="Montserrat" w:cs="Calibri"/>
          <w:color w:val="595959" w:themeColor="text1" w:themeTint="A6"/>
          <w:sz w:val="20"/>
          <w:szCs w:val="20"/>
        </w:rPr>
        <w:t>í</w:t>
      </w:r>
      <w:r w:rsidRPr="0040361C">
        <w:rPr>
          <w:rFonts w:ascii="Montserrat" w:hAnsi="Montserrat"/>
          <w:color w:val="595959" w:themeColor="text1" w:themeTint="A6"/>
          <w:sz w:val="20"/>
          <w:szCs w:val="20"/>
        </w:rPr>
        <w:t>cil frenar o quedarme quieto/a.</w:t>
      </w:r>
    </w:p>
    <w:p w14:paraId="232086E1" w14:textId="77777777" w:rsidR="00173FE1" w:rsidRPr="0040361C" w:rsidRDefault="00173FE1" w:rsidP="00173FE1">
      <w:pPr>
        <w:pStyle w:val="Prrafodelista"/>
        <w:numPr>
          <w:ilvl w:val="0"/>
          <w:numId w:val="192"/>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Me siento inquieto/a o agitado/a gran parte del tiempo.</w:t>
      </w:r>
    </w:p>
    <w:p w14:paraId="7DD79308" w14:textId="1A755A93" w:rsidR="00173FE1" w:rsidRPr="0040361C" w:rsidRDefault="00173FE1" w:rsidP="00173FE1">
      <w:pPr>
        <w:pStyle w:val="Prrafodelista"/>
        <w:numPr>
          <w:ilvl w:val="0"/>
          <w:numId w:val="192"/>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Mi energ</w:t>
      </w:r>
      <w:r w:rsidRPr="0040361C">
        <w:rPr>
          <w:rFonts w:ascii="Montserrat" w:hAnsi="Montserrat" w:cs="Calibri"/>
          <w:color w:val="595959" w:themeColor="text1" w:themeTint="A6"/>
          <w:sz w:val="20"/>
          <w:szCs w:val="20"/>
        </w:rPr>
        <w:t>í</w:t>
      </w:r>
      <w:r w:rsidRPr="0040361C">
        <w:rPr>
          <w:rFonts w:ascii="Montserrat" w:hAnsi="Montserrat"/>
          <w:color w:val="595959" w:themeColor="text1" w:themeTint="A6"/>
          <w:sz w:val="20"/>
          <w:szCs w:val="20"/>
        </w:rPr>
        <w:t>a cambia bruscamente.</w:t>
      </w:r>
    </w:p>
    <w:p w14:paraId="5230A80B" w14:textId="31E33889" w:rsidR="00173FE1" w:rsidRPr="0040361C" w:rsidRDefault="00173FE1" w:rsidP="00173FE1">
      <w:pPr>
        <w:pStyle w:val="Prrafodelista"/>
        <w:ind w:left="360"/>
        <w:rPr>
          <w:rFonts w:ascii="Montserrat" w:hAnsi="Montserrat"/>
          <w:color w:val="595959" w:themeColor="text1" w:themeTint="A6"/>
          <w:sz w:val="20"/>
          <w:szCs w:val="20"/>
        </w:rPr>
      </w:pPr>
    </w:p>
    <w:p w14:paraId="2635BA6C" w14:textId="77777777" w:rsidR="0040361C" w:rsidRPr="0040361C" w:rsidRDefault="0040361C" w:rsidP="0040361C">
      <w:pPr>
        <w:pStyle w:val="Prrafodelista"/>
        <w:ind w:left="360"/>
        <w:rPr>
          <w:rFonts w:ascii="Montserrat" w:hAnsi="Montserrat"/>
          <w:b/>
          <w:bCs/>
          <w:color w:val="595959" w:themeColor="text1" w:themeTint="A6"/>
          <w:sz w:val="20"/>
          <w:szCs w:val="20"/>
        </w:rPr>
      </w:pPr>
    </w:p>
    <w:p w14:paraId="2FAB9DDE" w14:textId="7FA6346A" w:rsidR="00173FE1" w:rsidRPr="0040361C" w:rsidRDefault="00173FE1" w:rsidP="0040361C">
      <w:pPr>
        <w:pStyle w:val="Prrafodelista"/>
        <w:ind w:left="360"/>
        <w:rPr>
          <w:rFonts w:ascii="Montserrat" w:hAnsi="Montserrat"/>
          <w:b/>
          <w:bCs/>
          <w:color w:val="595959" w:themeColor="text1" w:themeTint="A6"/>
          <w:sz w:val="20"/>
          <w:szCs w:val="20"/>
        </w:rPr>
      </w:pPr>
      <w:r w:rsidRPr="0040361C">
        <w:rPr>
          <w:rFonts w:ascii="Montserrat" w:hAnsi="Montserrat"/>
          <w:b/>
          <w:bCs/>
          <w:color w:val="595959" w:themeColor="text1" w:themeTint="A6"/>
          <w:sz w:val="20"/>
          <w:szCs w:val="20"/>
        </w:rPr>
        <w:t>Observaciones finales (opcional)</w:t>
      </w:r>
    </w:p>
    <w:p w14:paraId="65D40864" w14:textId="6DB2CE6E" w:rsidR="00173FE1" w:rsidRPr="0040361C" w:rsidRDefault="0040361C" w:rsidP="0040361C">
      <w:pPr>
        <w:pStyle w:val="Prrafodelista"/>
        <w:ind w:left="360"/>
        <w:rPr>
          <w:rFonts w:ascii="Montserrat" w:hAnsi="Montserrat"/>
          <w:color w:val="595959" w:themeColor="text1" w:themeTint="A6"/>
          <w:sz w:val="20"/>
          <w:szCs w:val="20"/>
        </w:rPr>
      </w:pPr>
      <w:r w:rsidRPr="0040361C">
        <w:rPr>
          <w:rFonts w:ascii="Montserrat" w:hAnsi="Montserrat"/>
          <w:color w:val="595959" w:themeColor="text1" w:themeTint="A6"/>
          <w:sz w:val="20"/>
          <w:szCs w:val="20"/>
        </w:rPr>
        <w:t>¿</w:t>
      </w:r>
      <w:r w:rsidR="00173FE1" w:rsidRPr="0040361C">
        <w:rPr>
          <w:rFonts w:ascii="Montserrat" w:hAnsi="Montserrat"/>
          <w:color w:val="595959" w:themeColor="text1" w:themeTint="A6"/>
          <w:sz w:val="20"/>
          <w:szCs w:val="20"/>
        </w:rPr>
        <w:t>Hay algo importante que no aparece en estas frases y me gustaría comentarlo</w:t>
      </w:r>
      <w:r w:rsidRPr="0040361C">
        <w:rPr>
          <w:rFonts w:ascii="Montserrat" w:hAnsi="Montserrat"/>
          <w:color w:val="595959" w:themeColor="text1" w:themeTint="A6"/>
          <w:sz w:val="20"/>
          <w:szCs w:val="20"/>
        </w:rPr>
        <w:t>?</w:t>
      </w:r>
    </w:p>
    <w:p w14:paraId="1746F055" w14:textId="77777777" w:rsidR="00173FE1" w:rsidRPr="0040361C" w:rsidRDefault="00173FE1" w:rsidP="00173FE1">
      <w:pPr>
        <w:pStyle w:val="Prrafodelista"/>
        <w:ind w:left="360"/>
        <w:rPr>
          <w:rFonts w:ascii="Montserrat" w:hAnsi="Montserrat" w:cstheme="majorHAnsi"/>
          <w:b/>
          <w:color w:val="595959" w:themeColor="text1" w:themeTint="A6"/>
          <w:sz w:val="20"/>
          <w:szCs w:val="20"/>
        </w:rPr>
      </w:pPr>
    </w:p>
    <w:p w14:paraId="1D3E63EA" w14:textId="77777777" w:rsidR="00173FE1" w:rsidRPr="0040361C" w:rsidRDefault="00173FE1" w:rsidP="00173FE1">
      <w:pPr>
        <w:pStyle w:val="Prrafodelista"/>
        <w:ind w:left="360"/>
        <w:rPr>
          <w:rFonts w:ascii="Montserrat" w:hAnsi="Montserrat" w:cstheme="majorHAnsi"/>
          <w:b/>
          <w:color w:val="595959" w:themeColor="text1" w:themeTint="A6"/>
          <w:sz w:val="20"/>
          <w:szCs w:val="20"/>
        </w:rPr>
      </w:pPr>
    </w:p>
    <w:p w14:paraId="2F4A176D" w14:textId="77777777" w:rsidR="0096649D" w:rsidRPr="0040361C" w:rsidRDefault="0096649D" w:rsidP="0096649D">
      <w:pPr>
        <w:jc w:val="center"/>
        <w:rPr>
          <w:rFonts w:ascii="Montserrat" w:hAnsi="Montserrat" w:cstheme="majorHAnsi"/>
          <w:b/>
          <w:color w:val="595959" w:themeColor="text1" w:themeTint="A6"/>
          <w:sz w:val="20"/>
          <w:szCs w:val="20"/>
        </w:rPr>
      </w:pPr>
    </w:p>
    <w:p w14:paraId="73A94B3C" w14:textId="4C290358" w:rsidR="0096649D" w:rsidRPr="001B3FA9" w:rsidRDefault="0096649D" w:rsidP="00D50BDE">
      <w:pPr>
        <w:pStyle w:val="Prrafodelista"/>
        <w:numPr>
          <w:ilvl w:val="0"/>
          <w:numId w:val="61"/>
        </w:numPr>
        <w:jc w:val="center"/>
        <w:rPr>
          <w:rFonts w:ascii="Montserrat" w:hAnsi="Montserrat" w:cstheme="majorHAnsi"/>
          <w:b/>
          <w:color w:val="009999"/>
          <w:sz w:val="20"/>
          <w:szCs w:val="20"/>
        </w:rPr>
      </w:pPr>
      <w:bookmarkStart w:id="10" w:name="_Hlk201010096"/>
      <w:r w:rsidRPr="001B3FA9">
        <w:rPr>
          <w:rFonts w:ascii="Montserrat" w:hAnsi="Montserrat" w:cstheme="majorHAnsi"/>
          <w:b/>
          <w:color w:val="009999"/>
          <w:sz w:val="20"/>
          <w:szCs w:val="20"/>
        </w:rPr>
        <w:t xml:space="preserve"> DAE</w:t>
      </w:r>
    </w:p>
    <w:bookmarkEnd w:id="10"/>
    <w:p w14:paraId="40B82938" w14:textId="5C189825" w:rsidR="0096649D" w:rsidRPr="0040361C" w:rsidRDefault="00764A26" w:rsidP="0096649D">
      <w:p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Lea las siguientes afirmaciones y marque aquellas que representen situaciones que ha vivido o vive actualmente en su relación de pareja.</w:t>
      </w:r>
    </w:p>
    <w:p w14:paraId="35A291D8" w14:textId="77777777" w:rsidR="00764A26" w:rsidRPr="0040361C" w:rsidRDefault="00764A26" w:rsidP="0096649D">
      <w:pPr>
        <w:rPr>
          <w:rFonts w:ascii="Montserrat" w:hAnsi="Montserrat" w:cstheme="majorHAnsi"/>
          <w:color w:val="595959" w:themeColor="text1" w:themeTint="A6"/>
          <w:sz w:val="20"/>
          <w:szCs w:val="20"/>
        </w:rPr>
      </w:pPr>
    </w:p>
    <w:p w14:paraId="717D0030" w14:textId="77777777" w:rsidR="00D50BDE" w:rsidRPr="0040361C" w:rsidRDefault="00764A26" w:rsidP="00D50BDE">
      <w:pPr>
        <w:pStyle w:val="Prrafodelista"/>
        <w:numPr>
          <w:ilvl w:val="0"/>
          <w:numId w:val="17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Mi pareja me acusa reiteradamente de ser infiel o de coquetear con otras personas, incluso sin motivos claros.</w:t>
      </w:r>
    </w:p>
    <w:p w14:paraId="6370E366" w14:textId="3B316859" w:rsidR="00764A26" w:rsidRPr="0040361C" w:rsidRDefault="00764A26" w:rsidP="00D50BDE">
      <w:pPr>
        <w:pStyle w:val="Prrafodelista"/>
        <w:numPr>
          <w:ilvl w:val="0"/>
          <w:numId w:val="17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Siento que vivo bajo sospecha, control o vigilancia en la relación.</w:t>
      </w:r>
    </w:p>
    <w:p w14:paraId="7CD0AC06" w14:textId="77777777" w:rsidR="00764A26" w:rsidRPr="0040361C" w:rsidRDefault="00764A26" w:rsidP="00D50BDE">
      <w:pPr>
        <w:pStyle w:val="Prrafodelista"/>
        <w:numPr>
          <w:ilvl w:val="0"/>
          <w:numId w:val="17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Siento que mi autonomía (amistades, familia, actividades, dinero o decisiones personales) es limitada, cuestionada o controlada por mi pareja.</w:t>
      </w:r>
    </w:p>
    <w:p w14:paraId="6C645890" w14:textId="77777777" w:rsidR="00764A26" w:rsidRPr="0040361C" w:rsidRDefault="00764A26" w:rsidP="00D50BDE">
      <w:pPr>
        <w:pStyle w:val="Prrafodelista"/>
        <w:numPr>
          <w:ilvl w:val="0"/>
          <w:numId w:val="17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Mi pareja desacredita mi forma de ser o de sentir, haciéndome dudar de mí mismo/a o de mi percepción de las cosas.</w:t>
      </w:r>
    </w:p>
    <w:p w14:paraId="60A68C37" w14:textId="77777777" w:rsidR="00764A26" w:rsidRPr="0040361C" w:rsidRDefault="00764A26" w:rsidP="00D50BDE">
      <w:pPr>
        <w:pStyle w:val="Prrafodelista"/>
        <w:numPr>
          <w:ilvl w:val="0"/>
          <w:numId w:val="17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Siento que mis opiniones, emociones o necesidades son minimizadas, ridiculizadas o no tomadas en cuenta.</w:t>
      </w:r>
    </w:p>
    <w:p w14:paraId="705DF637" w14:textId="77777777" w:rsidR="00764A26" w:rsidRPr="0040361C" w:rsidRDefault="00764A26" w:rsidP="00D50BDE">
      <w:pPr>
        <w:pStyle w:val="Prrafodelista"/>
        <w:numPr>
          <w:ilvl w:val="0"/>
          <w:numId w:val="17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Mi pareja me critica o descalifica de manera hiriente o constante.</w:t>
      </w:r>
    </w:p>
    <w:p w14:paraId="5FBB8CD2" w14:textId="77777777" w:rsidR="00764A26" w:rsidRPr="0040361C" w:rsidRDefault="00764A26" w:rsidP="00D50BDE">
      <w:pPr>
        <w:pStyle w:val="Prrafodelista"/>
        <w:numPr>
          <w:ilvl w:val="0"/>
          <w:numId w:val="17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Durante discusiones, mi pareja me insulta, humilla o degrada.</w:t>
      </w:r>
    </w:p>
    <w:p w14:paraId="39164369" w14:textId="77777777" w:rsidR="00764A26" w:rsidRPr="0040361C" w:rsidRDefault="00764A26" w:rsidP="00D50BDE">
      <w:pPr>
        <w:pStyle w:val="Prrafodelista"/>
        <w:numPr>
          <w:ilvl w:val="0"/>
          <w:numId w:val="17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Mi pareja utiliza el silencio, la indiferencia o la frialdad emocional como forma de castigo.</w:t>
      </w:r>
    </w:p>
    <w:p w14:paraId="2624D4EF" w14:textId="77777777" w:rsidR="00764A26" w:rsidRPr="0040361C" w:rsidRDefault="00764A26" w:rsidP="00D50BDE">
      <w:pPr>
        <w:pStyle w:val="Prrafodelista"/>
        <w:numPr>
          <w:ilvl w:val="0"/>
          <w:numId w:val="17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Evito hablar de ciertos temas por miedo a las reacciones de mi pareja.</w:t>
      </w:r>
    </w:p>
    <w:p w14:paraId="6E099ABB" w14:textId="77777777" w:rsidR="00764A26" w:rsidRPr="0040361C" w:rsidRDefault="00764A26" w:rsidP="00D50BDE">
      <w:pPr>
        <w:pStyle w:val="Prrafodelista"/>
        <w:numPr>
          <w:ilvl w:val="0"/>
          <w:numId w:val="17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Me cuesta expresar mis necesidades o desacuerdos por temor a burlas, enojo, desprecio o represalias.</w:t>
      </w:r>
    </w:p>
    <w:p w14:paraId="0181E3D6" w14:textId="77777777" w:rsidR="00764A26" w:rsidRPr="0040361C" w:rsidRDefault="00764A26" w:rsidP="00D50BDE">
      <w:pPr>
        <w:pStyle w:val="Prrafodelista"/>
        <w:numPr>
          <w:ilvl w:val="0"/>
          <w:numId w:val="17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Mi pareja me hace sentir responsable de sus enojos, frustraciones o malestar emocional.</w:t>
      </w:r>
    </w:p>
    <w:p w14:paraId="6F0E2B6E" w14:textId="77777777" w:rsidR="00764A26" w:rsidRPr="0040361C" w:rsidRDefault="00764A26" w:rsidP="00D50BDE">
      <w:pPr>
        <w:pStyle w:val="Prrafodelista"/>
        <w:numPr>
          <w:ilvl w:val="0"/>
          <w:numId w:val="17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Mi pareja me desacredita o habla mal de mí delante de otras personas.</w:t>
      </w:r>
    </w:p>
    <w:p w14:paraId="0DA51EFD" w14:textId="77777777" w:rsidR="00764A26" w:rsidRPr="0040361C" w:rsidRDefault="00764A26" w:rsidP="00D50BDE">
      <w:pPr>
        <w:pStyle w:val="Prrafodelista"/>
        <w:numPr>
          <w:ilvl w:val="0"/>
          <w:numId w:val="17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Mi pareja degrada, insulta o ataca a personas importantes para mí.</w:t>
      </w:r>
    </w:p>
    <w:p w14:paraId="12A290E0" w14:textId="77777777" w:rsidR="00764A26" w:rsidRPr="0040361C" w:rsidRDefault="00764A26" w:rsidP="00D50BDE">
      <w:pPr>
        <w:pStyle w:val="Prrafodelista"/>
        <w:numPr>
          <w:ilvl w:val="0"/>
          <w:numId w:val="17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lastRenderedPageBreak/>
        <w:t>He sentido que mi pareja intenta intimidarme o asustarme de manera intencional.</w:t>
      </w:r>
    </w:p>
    <w:p w14:paraId="6A408908" w14:textId="77777777" w:rsidR="00764A26" w:rsidRPr="0040361C" w:rsidRDefault="00764A26" w:rsidP="00D50BDE">
      <w:pPr>
        <w:pStyle w:val="Prrafodelista"/>
        <w:numPr>
          <w:ilvl w:val="0"/>
          <w:numId w:val="17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Mi pareja ha amenazado con hacerme daño a mí, a personas importantes para mí o a mis pertenencias.</w:t>
      </w:r>
    </w:p>
    <w:p w14:paraId="48D5E17B" w14:textId="77777777" w:rsidR="00764A26" w:rsidRPr="0040361C" w:rsidRDefault="00764A26" w:rsidP="00D50BDE">
      <w:pPr>
        <w:pStyle w:val="Prrafodelista"/>
        <w:numPr>
          <w:ilvl w:val="0"/>
          <w:numId w:val="17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He visto a mi pareja tener conductas crueles hacia animales o hacia personas indefensas.</w:t>
      </w:r>
    </w:p>
    <w:p w14:paraId="0CF3B64E" w14:textId="4659B4BD" w:rsidR="00764A26" w:rsidRPr="0040361C" w:rsidRDefault="00764A26" w:rsidP="00D50BDE">
      <w:pPr>
        <w:pStyle w:val="Prrafodelista"/>
        <w:numPr>
          <w:ilvl w:val="0"/>
          <w:numId w:val="179"/>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siento que estas situaciones estén presentes en mi relación.</w:t>
      </w:r>
    </w:p>
    <w:p w14:paraId="5D693B49" w14:textId="77777777" w:rsidR="0096649D" w:rsidRPr="0040361C" w:rsidRDefault="0096649D" w:rsidP="0096649D">
      <w:pPr>
        <w:jc w:val="center"/>
        <w:rPr>
          <w:rFonts w:ascii="Montserrat" w:hAnsi="Montserrat" w:cstheme="majorHAnsi"/>
          <w:b/>
          <w:bCs/>
          <w:color w:val="595959" w:themeColor="text1" w:themeTint="A6"/>
          <w:sz w:val="20"/>
          <w:szCs w:val="20"/>
        </w:rPr>
      </w:pPr>
      <w:bookmarkStart w:id="11" w:name="_Hlk196477750"/>
    </w:p>
    <w:p w14:paraId="61D97391" w14:textId="77777777" w:rsidR="0096649D" w:rsidRPr="001B3FA9" w:rsidRDefault="0096649D" w:rsidP="00764A26">
      <w:pPr>
        <w:jc w:val="center"/>
        <w:rPr>
          <w:rFonts w:ascii="Montserrat" w:hAnsi="Montserrat" w:cstheme="majorHAnsi"/>
          <w:b/>
          <w:bCs/>
          <w:color w:val="009999"/>
          <w:sz w:val="20"/>
          <w:szCs w:val="20"/>
        </w:rPr>
      </w:pPr>
    </w:p>
    <w:p w14:paraId="3B5D113E" w14:textId="0A64680F" w:rsidR="0096649D" w:rsidRPr="001B3FA9" w:rsidRDefault="0096649D" w:rsidP="00D50BDE">
      <w:pPr>
        <w:pStyle w:val="Listaconnmeros"/>
        <w:numPr>
          <w:ilvl w:val="0"/>
          <w:numId w:val="61"/>
        </w:numPr>
        <w:jc w:val="center"/>
        <w:rPr>
          <w:rFonts w:ascii="Montserrat" w:hAnsi="Montserrat"/>
          <w:b/>
          <w:bCs/>
          <w:color w:val="009999"/>
          <w:sz w:val="20"/>
          <w:szCs w:val="20"/>
        </w:rPr>
      </w:pPr>
      <w:r w:rsidRPr="001B3FA9">
        <w:rPr>
          <w:rFonts w:ascii="Montserrat" w:hAnsi="Montserrat"/>
          <w:b/>
          <w:bCs/>
          <w:color w:val="009999"/>
          <w:sz w:val="20"/>
          <w:szCs w:val="20"/>
        </w:rPr>
        <w:t>USO DE SUSTANCIAS Y CONDUCTAS ADICTIVAS</w:t>
      </w:r>
    </w:p>
    <w:p w14:paraId="2DC00704" w14:textId="77777777" w:rsidR="00D50BDE" w:rsidRPr="0040361C" w:rsidRDefault="00D50BDE" w:rsidP="00D50BDE">
      <w:pPr>
        <w:pStyle w:val="Listaconnmeros"/>
        <w:numPr>
          <w:ilvl w:val="0"/>
          <w:numId w:val="0"/>
        </w:numPr>
        <w:ind w:left="360"/>
        <w:rPr>
          <w:rFonts w:ascii="Montserrat" w:hAnsi="Montserrat"/>
          <w:b/>
          <w:bCs/>
          <w:color w:val="595959" w:themeColor="text1" w:themeTint="A6"/>
          <w:sz w:val="20"/>
          <w:szCs w:val="20"/>
        </w:rPr>
      </w:pPr>
    </w:p>
    <w:p w14:paraId="5A705355" w14:textId="5D2D4E49" w:rsidR="00764A26" w:rsidRPr="0040361C" w:rsidRDefault="00764A26" w:rsidP="00764A26">
      <w:pPr>
        <w:pStyle w:val="Listaconnmeros"/>
        <w:numPr>
          <w:ilvl w:val="0"/>
          <w:numId w:val="0"/>
        </w:numPr>
        <w:rPr>
          <w:rFonts w:ascii="Montserrat" w:hAnsi="Montserrat"/>
          <w:color w:val="595959" w:themeColor="text1" w:themeTint="A6"/>
          <w:sz w:val="20"/>
          <w:szCs w:val="20"/>
        </w:rPr>
      </w:pPr>
      <w:r w:rsidRPr="0040361C">
        <w:rPr>
          <w:rFonts w:ascii="Montserrat" w:hAnsi="Montserrat"/>
          <w:color w:val="595959" w:themeColor="text1" w:themeTint="A6"/>
          <w:sz w:val="20"/>
          <w:szCs w:val="20"/>
        </w:rPr>
        <w:t>Lea cada afirmación y marque aquellas que reflejen su experiencia actual.</w:t>
      </w:r>
      <w:r w:rsidRPr="0040361C">
        <w:rPr>
          <w:rFonts w:ascii="Montserrat" w:hAnsi="Montserrat"/>
          <w:color w:val="595959" w:themeColor="text1" w:themeTint="A6"/>
          <w:sz w:val="20"/>
          <w:szCs w:val="20"/>
        </w:rPr>
        <w:br/>
        <w:t>Puede marcar más de una opción o dejar en blanco las que no se identifiquen con lo que vive.</w:t>
      </w:r>
    </w:p>
    <w:p w14:paraId="48A0F28F" w14:textId="15E865A6" w:rsidR="00764A26" w:rsidRPr="0040361C" w:rsidRDefault="00764A26" w:rsidP="00764A26">
      <w:pPr>
        <w:pStyle w:val="Listaconnmeros"/>
        <w:numPr>
          <w:ilvl w:val="0"/>
          <w:numId w:val="0"/>
        </w:numPr>
        <w:rPr>
          <w:rFonts w:ascii="Montserrat" w:hAnsi="Montserrat"/>
          <w:color w:val="595959" w:themeColor="text1" w:themeTint="A6"/>
          <w:sz w:val="20"/>
          <w:szCs w:val="20"/>
        </w:rPr>
      </w:pPr>
    </w:p>
    <w:bookmarkEnd w:id="11"/>
    <w:p w14:paraId="090B9FEB" w14:textId="77777777" w:rsidR="00764A26" w:rsidRPr="0040361C" w:rsidRDefault="00764A26" w:rsidP="00764A26">
      <w:pPr>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Parte 1 – Uso de sustancias (alcohol, medicación, cannabis u otras)</w:t>
      </w:r>
    </w:p>
    <w:p w14:paraId="5CDB6A17" w14:textId="77777777" w:rsidR="00764A26" w:rsidRPr="0040361C" w:rsidRDefault="00764A26" w:rsidP="00764A26">
      <w:pPr>
        <w:numPr>
          <w:ilvl w:val="0"/>
          <w:numId w:val="156"/>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Siento que, en algún momento, debería reducir mi consumo.</w:t>
      </w:r>
    </w:p>
    <w:p w14:paraId="1E02AADA" w14:textId="04BCDF9E" w:rsidR="00764A26" w:rsidRPr="0040361C" w:rsidRDefault="00764A26" w:rsidP="00764A26">
      <w:pPr>
        <w:ind w:left="720"/>
        <w:rPr>
          <w:rFonts w:ascii="Montserrat" w:hAnsi="Montserrat" w:cstheme="majorHAnsi"/>
          <w:color w:val="595959" w:themeColor="text1" w:themeTint="A6"/>
          <w:sz w:val="20"/>
          <w:szCs w:val="20"/>
        </w:rPr>
      </w:pPr>
      <w:r w:rsidRPr="0040361C">
        <w:rPr>
          <w:rFonts w:ascii="Montserrat" w:hAnsi="Montserrat" w:cs="Montserrat"/>
          <w:color w:val="595959" w:themeColor="text1" w:themeTint="A6"/>
          <w:sz w:val="20"/>
          <w:szCs w:val="20"/>
        </w:rPr>
        <w:t>¿</w:t>
      </w:r>
      <w:r w:rsidRPr="0040361C">
        <w:rPr>
          <w:rFonts w:ascii="Montserrat" w:hAnsi="Montserrat" w:cstheme="majorHAnsi"/>
          <w:color w:val="595959" w:themeColor="text1" w:themeTint="A6"/>
          <w:sz w:val="20"/>
          <w:szCs w:val="20"/>
        </w:rPr>
        <w:t>A qu</w:t>
      </w:r>
      <w:r w:rsidRPr="0040361C">
        <w:rPr>
          <w:rFonts w:ascii="Montserrat" w:hAnsi="Montserrat" w:cs="Montserrat"/>
          <w:color w:val="595959" w:themeColor="text1" w:themeTint="A6"/>
          <w:sz w:val="20"/>
          <w:szCs w:val="20"/>
        </w:rPr>
        <w:t>é</w:t>
      </w:r>
      <w:r w:rsidRPr="0040361C">
        <w:rPr>
          <w:rFonts w:ascii="Montserrat" w:hAnsi="Montserrat" w:cstheme="majorHAnsi"/>
          <w:color w:val="595959" w:themeColor="text1" w:themeTint="A6"/>
          <w:sz w:val="20"/>
          <w:szCs w:val="20"/>
        </w:rPr>
        <w:t xml:space="preserve"> sustancia? _________</w:t>
      </w:r>
    </w:p>
    <w:p w14:paraId="676134AD" w14:textId="6FDB2FCD" w:rsidR="00764A26" w:rsidRPr="0040361C" w:rsidRDefault="00764A26" w:rsidP="00764A26">
      <w:pPr>
        <w:numPr>
          <w:ilvl w:val="0"/>
          <w:numId w:val="156"/>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Uso esta sustancia para relajarme, calmarme o manejar emociones difíciles.</w:t>
      </w:r>
      <w:r w:rsidRPr="0040361C">
        <w:rPr>
          <w:rFonts w:ascii="Montserrat" w:hAnsi="Montserrat" w:cstheme="majorHAnsi"/>
          <w:color w:val="595959" w:themeColor="text1" w:themeTint="A6"/>
          <w:sz w:val="20"/>
          <w:szCs w:val="20"/>
        </w:rPr>
        <w:br/>
      </w:r>
      <w:r w:rsidRPr="0040361C">
        <w:rPr>
          <w:rFonts w:ascii="Montserrat" w:hAnsi="Montserrat" w:cstheme="majorHAnsi"/>
          <w:color w:val="595959" w:themeColor="text1" w:themeTint="A6"/>
          <w:sz w:val="20"/>
          <w:szCs w:val="20"/>
        </w:rPr>
        <w:br/>
      </w:r>
      <w:r w:rsidRPr="0040361C">
        <w:rPr>
          <w:rFonts w:ascii="Montserrat" w:hAnsi="Montserrat" w:cs="Montserrat"/>
          <w:color w:val="595959" w:themeColor="text1" w:themeTint="A6"/>
          <w:sz w:val="20"/>
          <w:szCs w:val="20"/>
        </w:rPr>
        <w:t>¿</w:t>
      </w:r>
      <w:r w:rsidRPr="0040361C">
        <w:rPr>
          <w:rFonts w:ascii="Montserrat" w:hAnsi="Montserrat" w:cstheme="majorHAnsi"/>
          <w:color w:val="595959" w:themeColor="text1" w:themeTint="A6"/>
          <w:sz w:val="20"/>
          <w:szCs w:val="20"/>
        </w:rPr>
        <w:t>A qu</w:t>
      </w:r>
      <w:r w:rsidRPr="0040361C">
        <w:rPr>
          <w:rFonts w:ascii="Montserrat" w:hAnsi="Montserrat" w:cs="Montserrat"/>
          <w:color w:val="595959" w:themeColor="text1" w:themeTint="A6"/>
          <w:sz w:val="20"/>
          <w:szCs w:val="20"/>
        </w:rPr>
        <w:t>é</w:t>
      </w:r>
      <w:r w:rsidRPr="0040361C">
        <w:rPr>
          <w:rFonts w:ascii="Montserrat" w:hAnsi="Montserrat" w:cstheme="majorHAnsi"/>
          <w:color w:val="595959" w:themeColor="text1" w:themeTint="A6"/>
          <w:sz w:val="20"/>
          <w:szCs w:val="20"/>
        </w:rPr>
        <w:t xml:space="preserve"> sustancia? _________</w:t>
      </w:r>
    </w:p>
    <w:p w14:paraId="172EB5A1" w14:textId="46C5CC33" w:rsidR="00764A26" w:rsidRPr="0040361C" w:rsidRDefault="00764A26" w:rsidP="00764A26">
      <w:pPr>
        <w:numPr>
          <w:ilvl w:val="0"/>
          <w:numId w:val="156"/>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He intentado reducir o dejar el consumo y me ha costado hacerlo.</w:t>
      </w:r>
      <w:r w:rsidRPr="0040361C">
        <w:rPr>
          <w:rFonts w:ascii="Montserrat" w:hAnsi="Montserrat" w:cstheme="majorHAnsi"/>
          <w:color w:val="595959" w:themeColor="text1" w:themeTint="A6"/>
          <w:sz w:val="20"/>
          <w:szCs w:val="20"/>
        </w:rPr>
        <w:br/>
      </w:r>
      <w:r w:rsidRPr="0040361C">
        <w:rPr>
          <w:rFonts w:ascii="Montserrat" w:hAnsi="Montserrat" w:cstheme="majorHAnsi"/>
          <w:color w:val="595959" w:themeColor="text1" w:themeTint="A6"/>
          <w:sz w:val="20"/>
          <w:szCs w:val="20"/>
        </w:rPr>
        <w:br/>
      </w:r>
      <w:r w:rsidRPr="0040361C">
        <w:rPr>
          <w:rFonts w:ascii="Montserrat" w:hAnsi="Montserrat" w:cs="Montserrat"/>
          <w:color w:val="595959" w:themeColor="text1" w:themeTint="A6"/>
          <w:sz w:val="20"/>
          <w:szCs w:val="20"/>
        </w:rPr>
        <w:t>¿</w:t>
      </w:r>
      <w:r w:rsidRPr="0040361C">
        <w:rPr>
          <w:rFonts w:ascii="Montserrat" w:hAnsi="Montserrat" w:cstheme="majorHAnsi"/>
          <w:color w:val="595959" w:themeColor="text1" w:themeTint="A6"/>
          <w:sz w:val="20"/>
          <w:szCs w:val="20"/>
        </w:rPr>
        <w:t>A qu</w:t>
      </w:r>
      <w:r w:rsidRPr="0040361C">
        <w:rPr>
          <w:rFonts w:ascii="Montserrat" w:hAnsi="Montserrat" w:cs="Montserrat"/>
          <w:color w:val="595959" w:themeColor="text1" w:themeTint="A6"/>
          <w:sz w:val="20"/>
          <w:szCs w:val="20"/>
        </w:rPr>
        <w:t>é</w:t>
      </w:r>
      <w:r w:rsidRPr="0040361C">
        <w:rPr>
          <w:rFonts w:ascii="Montserrat" w:hAnsi="Montserrat" w:cstheme="majorHAnsi"/>
          <w:color w:val="595959" w:themeColor="text1" w:themeTint="A6"/>
          <w:sz w:val="20"/>
          <w:szCs w:val="20"/>
        </w:rPr>
        <w:t xml:space="preserve"> sustancia? _________</w:t>
      </w:r>
    </w:p>
    <w:p w14:paraId="75FAA0BA" w14:textId="2D379CC4" w:rsidR="00764A26" w:rsidRPr="0040361C" w:rsidRDefault="00764A26" w:rsidP="00764A26">
      <w:pPr>
        <w:numPr>
          <w:ilvl w:val="0"/>
          <w:numId w:val="156"/>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Mi consumo ha sido motivo de discusiones, preocupación o tensión en la pareja.</w:t>
      </w:r>
      <w:r w:rsidRPr="0040361C">
        <w:rPr>
          <w:rFonts w:ascii="Montserrat" w:hAnsi="Montserrat" w:cstheme="majorHAnsi"/>
          <w:color w:val="595959" w:themeColor="text1" w:themeTint="A6"/>
          <w:sz w:val="20"/>
          <w:szCs w:val="20"/>
        </w:rPr>
        <w:br/>
      </w:r>
      <w:r w:rsidRPr="0040361C">
        <w:rPr>
          <w:rFonts w:ascii="Montserrat" w:hAnsi="Montserrat" w:cstheme="majorHAnsi"/>
          <w:color w:val="595959" w:themeColor="text1" w:themeTint="A6"/>
          <w:sz w:val="20"/>
          <w:szCs w:val="20"/>
        </w:rPr>
        <w:br/>
      </w:r>
      <w:r w:rsidRPr="0040361C">
        <w:rPr>
          <w:rFonts w:ascii="Montserrat" w:hAnsi="Montserrat" w:cs="Montserrat"/>
          <w:color w:val="595959" w:themeColor="text1" w:themeTint="A6"/>
          <w:sz w:val="20"/>
          <w:szCs w:val="20"/>
        </w:rPr>
        <w:t>¿</w:t>
      </w:r>
      <w:r w:rsidRPr="0040361C">
        <w:rPr>
          <w:rFonts w:ascii="Montserrat" w:hAnsi="Montserrat" w:cstheme="majorHAnsi"/>
          <w:color w:val="595959" w:themeColor="text1" w:themeTint="A6"/>
          <w:sz w:val="20"/>
          <w:szCs w:val="20"/>
        </w:rPr>
        <w:t>A qu</w:t>
      </w:r>
      <w:r w:rsidRPr="0040361C">
        <w:rPr>
          <w:rFonts w:ascii="Montserrat" w:hAnsi="Montserrat" w:cs="Montserrat"/>
          <w:color w:val="595959" w:themeColor="text1" w:themeTint="A6"/>
          <w:sz w:val="20"/>
          <w:szCs w:val="20"/>
        </w:rPr>
        <w:t>é</w:t>
      </w:r>
      <w:r w:rsidRPr="0040361C">
        <w:rPr>
          <w:rFonts w:ascii="Montserrat" w:hAnsi="Montserrat" w:cstheme="majorHAnsi"/>
          <w:color w:val="595959" w:themeColor="text1" w:themeTint="A6"/>
          <w:sz w:val="20"/>
          <w:szCs w:val="20"/>
        </w:rPr>
        <w:t xml:space="preserve"> sustancia? _________</w:t>
      </w:r>
    </w:p>
    <w:p w14:paraId="2AF4E51A" w14:textId="4985D5AE" w:rsidR="00764A26" w:rsidRPr="0040361C" w:rsidRDefault="00764A26" w:rsidP="00764A26">
      <w:pPr>
        <w:numPr>
          <w:ilvl w:val="0"/>
          <w:numId w:val="156"/>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A veces oculto, minimizo o evito hablar de cuánto o cuándo consumo.</w:t>
      </w:r>
      <w:r w:rsidRPr="0040361C">
        <w:rPr>
          <w:rFonts w:ascii="Montserrat" w:hAnsi="Montserrat" w:cstheme="majorHAnsi"/>
          <w:color w:val="595959" w:themeColor="text1" w:themeTint="A6"/>
          <w:sz w:val="20"/>
          <w:szCs w:val="20"/>
        </w:rPr>
        <w:br/>
      </w:r>
      <w:r w:rsidRPr="0040361C">
        <w:rPr>
          <w:rFonts w:ascii="Montserrat" w:hAnsi="Montserrat" w:cstheme="majorHAnsi"/>
          <w:color w:val="595959" w:themeColor="text1" w:themeTint="A6"/>
          <w:sz w:val="20"/>
          <w:szCs w:val="20"/>
        </w:rPr>
        <w:br/>
      </w:r>
      <w:r w:rsidRPr="0040361C">
        <w:rPr>
          <w:rFonts w:ascii="Montserrat" w:hAnsi="Montserrat" w:cs="Montserrat"/>
          <w:color w:val="595959" w:themeColor="text1" w:themeTint="A6"/>
          <w:sz w:val="20"/>
          <w:szCs w:val="20"/>
        </w:rPr>
        <w:t>¿</w:t>
      </w:r>
      <w:r w:rsidRPr="0040361C">
        <w:rPr>
          <w:rFonts w:ascii="Montserrat" w:hAnsi="Montserrat" w:cstheme="majorHAnsi"/>
          <w:color w:val="595959" w:themeColor="text1" w:themeTint="A6"/>
          <w:sz w:val="20"/>
          <w:szCs w:val="20"/>
        </w:rPr>
        <w:t>A qu</w:t>
      </w:r>
      <w:r w:rsidRPr="0040361C">
        <w:rPr>
          <w:rFonts w:ascii="Montserrat" w:hAnsi="Montserrat" w:cs="Montserrat"/>
          <w:color w:val="595959" w:themeColor="text1" w:themeTint="A6"/>
          <w:sz w:val="20"/>
          <w:szCs w:val="20"/>
        </w:rPr>
        <w:t>é</w:t>
      </w:r>
      <w:r w:rsidRPr="0040361C">
        <w:rPr>
          <w:rFonts w:ascii="Montserrat" w:hAnsi="Montserrat" w:cstheme="majorHAnsi"/>
          <w:color w:val="595959" w:themeColor="text1" w:themeTint="A6"/>
          <w:sz w:val="20"/>
          <w:szCs w:val="20"/>
        </w:rPr>
        <w:t xml:space="preserve"> sustancia? _________</w:t>
      </w:r>
    </w:p>
    <w:p w14:paraId="1005CEB8" w14:textId="2E63632E" w:rsidR="00764A26" w:rsidRPr="0040361C" w:rsidRDefault="00764A26" w:rsidP="00764A26">
      <w:pPr>
        <w:numPr>
          <w:ilvl w:val="0"/>
          <w:numId w:val="156"/>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Alguien cercano (pareja u otros) me ha expresado preocupación por mi consumo.</w:t>
      </w:r>
      <w:r w:rsidRPr="0040361C">
        <w:rPr>
          <w:rFonts w:ascii="Montserrat" w:hAnsi="Montserrat" w:cstheme="majorHAnsi"/>
          <w:color w:val="595959" w:themeColor="text1" w:themeTint="A6"/>
          <w:sz w:val="20"/>
          <w:szCs w:val="20"/>
        </w:rPr>
        <w:br/>
      </w:r>
      <w:r w:rsidRPr="0040361C">
        <w:rPr>
          <w:rFonts w:ascii="Montserrat" w:hAnsi="Montserrat" w:cstheme="majorHAnsi"/>
          <w:color w:val="595959" w:themeColor="text1" w:themeTint="A6"/>
          <w:sz w:val="20"/>
          <w:szCs w:val="20"/>
        </w:rPr>
        <w:lastRenderedPageBreak/>
        <w:br/>
      </w:r>
      <w:r w:rsidRPr="0040361C">
        <w:rPr>
          <w:rFonts w:ascii="Montserrat" w:hAnsi="Montserrat" w:cs="Montserrat"/>
          <w:color w:val="595959" w:themeColor="text1" w:themeTint="A6"/>
          <w:sz w:val="20"/>
          <w:szCs w:val="20"/>
        </w:rPr>
        <w:t>¿</w:t>
      </w:r>
      <w:r w:rsidRPr="0040361C">
        <w:rPr>
          <w:rFonts w:ascii="Montserrat" w:hAnsi="Montserrat" w:cstheme="majorHAnsi"/>
          <w:color w:val="595959" w:themeColor="text1" w:themeTint="A6"/>
          <w:sz w:val="20"/>
          <w:szCs w:val="20"/>
        </w:rPr>
        <w:t>A qu</w:t>
      </w:r>
      <w:r w:rsidRPr="0040361C">
        <w:rPr>
          <w:rFonts w:ascii="Montserrat" w:hAnsi="Montserrat" w:cs="Montserrat"/>
          <w:color w:val="595959" w:themeColor="text1" w:themeTint="A6"/>
          <w:sz w:val="20"/>
          <w:szCs w:val="20"/>
        </w:rPr>
        <w:t>é</w:t>
      </w:r>
      <w:r w:rsidRPr="0040361C">
        <w:rPr>
          <w:rFonts w:ascii="Montserrat" w:hAnsi="Montserrat" w:cstheme="majorHAnsi"/>
          <w:color w:val="595959" w:themeColor="text1" w:themeTint="A6"/>
          <w:sz w:val="20"/>
          <w:szCs w:val="20"/>
        </w:rPr>
        <w:t xml:space="preserve"> sustancia? _________</w:t>
      </w:r>
    </w:p>
    <w:p w14:paraId="608CE312" w14:textId="77777777" w:rsidR="00764A26" w:rsidRPr="0040361C" w:rsidRDefault="00764A26" w:rsidP="00764A26">
      <w:pPr>
        <w:numPr>
          <w:ilvl w:val="0"/>
          <w:numId w:val="157"/>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Mi consumo ha afectado mis responsabilidades (trabajo, estudio, cuidado personal o del hogar).</w:t>
      </w:r>
    </w:p>
    <w:p w14:paraId="0521CC2D" w14:textId="17F013CA" w:rsidR="00764A26" w:rsidRPr="0040361C" w:rsidRDefault="00764A26" w:rsidP="00764A26">
      <w:pPr>
        <w:ind w:left="720"/>
        <w:rPr>
          <w:rFonts w:ascii="Montserrat" w:hAnsi="Montserrat" w:cstheme="majorHAnsi"/>
          <w:color w:val="595959" w:themeColor="text1" w:themeTint="A6"/>
          <w:sz w:val="20"/>
          <w:szCs w:val="20"/>
        </w:rPr>
      </w:pPr>
      <w:r w:rsidRPr="0040361C">
        <w:rPr>
          <w:rFonts w:ascii="Montserrat" w:hAnsi="Montserrat" w:cs="Montserrat"/>
          <w:color w:val="595959" w:themeColor="text1" w:themeTint="A6"/>
          <w:sz w:val="20"/>
          <w:szCs w:val="20"/>
        </w:rPr>
        <w:t>¿</w:t>
      </w:r>
      <w:r w:rsidRPr="0040361C">
        <w:rPr>
          <w:rFonts w:ascii="Montserrat" w:hAnsi="Montserrat" w:cstheme="majorHAnsi"/>
          <w:color w:val="595959" w:themeColor="text1" w:themeTint="A6"/>
          <w:sz w:val="20"/>
          <w:szCs w:val="20"/>
        </w:rPr>
        <w:t>A qu</w:t>
      </w:r>
      <w:r w:rsidRPr="0040361C">
        <w:rPr>
          <w:rFonts w:ascii="Montserrat" w:hAnsi="Montserrat" w:cs="Montserrat"/>
          <w:color w:val="595959" w:themeColor="text1" w:themeTint="A6"/>
          <w:sz w:val="20"/>
          <w:szCs w:val="20"/>
        </w:rPr>
        <w:t>é</w:t>
      </w:r>
      <w:r w:rsidRPr="0040361C">
        <w:rPr>
          <w:rFonts w:ascii="Montserrat" w:hAnsi="Montserrat" w:cstheme="majorHAnsi"/>
          <w:color w:val="595959" w:themeColor="text1" w:themeTint="A6"/>
          <w:sz w:val="20"/>
          <w:szCs w:val="20"/>
        </w:rPr>
        <w:t xml:space="preserve"> sustancia? _________</w:t>
      </w:r>
      <w:r w:rsidRPr="0040361C">
        <w:rPr>
          <w:rFonts w:ascii="Montserrat" w:hAnsi="Montserrat" w:cstheme="majorHAnsi"/>
          <w:color w:val="595959" w:themeColor="text1" w:themeTint="A6"/>
          <w:sz w:val="20"/>
          <w:szCs w:val="20"/>
        </w:rPr>
        <w:br/>
      </w:r>
    </w:p>
    <w:p w14:paraId="14616718" w14:textId="77777777" w:rsidR="00764A26" w:rsidRPr="0040361C" w:rsidRDefault="00764A26" w:rsidP="00764A26">
      <w:pPr>
        <w:numPr>
          <w:ilvl w:val="0"/>
          <w:numId w:val="157"/>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He tenido situaciones de riesgo, lagunas de memoria o pérdida de control asociadas al consumo.</w:t>
      </w:r>
    </w:p>
    <w:p w14:paraId="7CA29A2F" w14:textId="77BCB0E6" w:rsidR="00764A26" w:rsidRPr="0040361C" w:rsidRDefault="00764A26" w:rsidP="00764A26">
      <w:pPr>
        <w:ind w:left="720"/>
        <w:rPr>
          <w:rFonts w:ascii="Montserrat" w:hAnsi="Montserrat" w:cstheme="majorHAnsi"/>
          <w:color w:val="595959" w:themeColor="text1" w:themeTint="A6"/>
          <w:sz w:val="20"/>
          <w:szCs w:val="20"/>
        </w:rPr>
      </w:pPr>
      <w:r w:rsidRPr="0040361C">
        <w:rPr>
          <w:rFonts w:ascii="Montserrat" w:hAnsi="Montserrat" w:cs="Montserrat"/>
          <w:color w:val="595959" w:themeColor="text1" w:themeTint="A6"/>
          <w:sz w:val="20"/>
          <w:szCs w:val="20"/>
        </w:rPr>
        <w:t>¿</w:t>
      </w:r>
      <w:r w:rsidRPr="0040361C">
        <w:rPr>
          <w:rFonts w:ascii="Montserrat" w:hAnsi="Montserrat" w:cstheme="majorHAnsi"/>
          <w:color w:val="595959" w:themeColor="text1" w:themeTint="A6"/>
          <w:sz w:val="20"/>
          <w:szCs w:val="20"/>
        </w:rPr>
        <w:t>A qu</w:t>
      </w:r>
      <w:r w:rsidRPr="0040361C">
        <w:rPr>
          <w:rFonts w:ascii="Montserrat" w:hAnsi="Montserrat" w:cs="Montserrat"/>
          <w:color w:val="595959" w:themeColor="text1" w:themeTint="A6"/>
          <w:sz w:val="20"/>
          <w:szCs w:val="20"/>
        </w:rPr>
        <w:t>é</w:t>
      </w:r>
      <w:r w:rsidRPr="0040361C">
        <w:rPr>
          <w:rFonts w:ascii="Montserrat" w:hAnsi="Montserrat" w:cstheme="majorHAnsi"/>
          <w:color w:val="595959" w:themeColor="text1" w:themeTint="A6"/>
          <w:sz w:val="20"/>
          <w:szCs w:val="20"/>
        </w:rPr>
        <w:t xml:space="preserve"> sustancia? _________</w:t>
      </w:r>
      <w:r w:rsidRPr="0040361C">
        <w:rPr>
          <w:rFonts w:ascii="Montserrat" w:hAnsi="Montserrat" w:cstheme="majorHAnsi"/>
          <w:color w:val="595959" w:themeColor="text1" w:themeTint="A6"/>
          <w:sz w:val="20"/>
          <w:szCs w:val="20"/>
        </w:rPr>
        <w:br/>
      </w:r>
    </w:p>
    <w:p w14:paraId="36F9EE94" w14:textId="3E0970BC" w:rsidR="00764A26" w:rsidRPr="0040361C" w:rsidRDefault="00764A26" w:rsidP="00764A26">
      <w:pPr>
        <w:numPr>
          <w:ilvl w:val="0"/>
          <w:numId w:val="157"/>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No siento que el uso de sustancias sea un problema en este momento.</w:t>
      </w:r>
      <w:r w:rsidRPr="0040361C">
        <w:rPr>
          <w:rFonts w:ascii="Montserrat" w:hAnsi="Montserrat" w:cstheme="majorHAnsi"/>
          <w:color w:val="595959" w:themeColor="text1" w:themeTint="A6"/>
          <w:sz w:val="20"/>
          <w:szCs w:val="20"/>
        </w:rPr>
        <w:br/>
      </w:r>
    </w:p>
    <w:p w14:paraId="2D426A0D" w14:textId="77777777" w:rsidR="00764A26" w:rsidRPr="0040361C" w:rsidRDefault="00764A26" w:rsidP="00764A26">
      <w:pPr>
        <w:rPr>
          <w:rFonts w:ascii="Montserrat" w:hAnsi="Montserrat" w:cstheme="majorHAnsi"/>
          <w:b/>
          <w:bCs/>
          <w:color w:val="595959" w:themeColor="text1" w:themeTint="A6"/>
          <w:sz w:val="20"/>
          <w:szCs w:val="20"/>
        </w:rPr>
      </w:pPr>
      <w:r w:rsidRPr="0040361C">
        <w:rPr>
          <w:rFonts w:ascii="Montserrat" w:hAnsi="Montserrat" w:cstheme="majorHAnsi"/>
          <w:b/>
          <w:bCs/>
          <w:color w:val="595959" w:themeColor="text1" w:themeTint="A6"/>
          <w:sz w:val="20"/>
          <w:szCs w:val="20"/>
        </w:rPr>
        <w:t>Parte 2 – Uso de tecnología y conductas vinculadas (celular, redes, juegos, pornografía)</w:t>
      </w:r>
    </w:p>
    <w:p w14:paraId="67EB36BB" w14:textId="0B36B7A3" w:rsidR="00764A26" w:rsidRPr="0040361C" w:rsidRDefault="00764A26" w:rsidP="00764A26">
      <w:pPr>
        <w:numPr>
          <w:ilvl w:val="0"/>
          <w:numId w:val="158"/>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Siento que paso más tiempo del que me gustaría en el celular, redes, juegos o plataformas digitales.</w:t>
      </w:r>
      <w:r w:rsidRPr="0040361C">
        <w:rPr>
          <w:rFonts w:ascii="Montserrat" w:hAnsi="Montserrat" w:cstheme="majorHAnsi"/>
          <w:color w:val="595959" w:themeColor="text1" w:themeTint="A6"/>
          <w:sz w:val="20"/>
          <w:szCs w:val="20"/>
        </w:rPr>
        <w:br/>
      </w:r>
      <w:r w:rsidRPr="0040361C">
        <w:rPr>
          <w:rFonts w:ascii="Montserrat" w:hAnsi="Montserrat" w:cstheme="majorHAnsi"/>
          <w:color w:val="595959" w:themeColor="text1" w:themeTint="A6"/>
          <w:sz w:val="20"/>
          <w:szCs w:val="20"/>
        </w:rPr>
        <w:br/>
      </w:r>
      <w:r w:rsidRPr="0040361C">
        <w:rPr>
          <w:rFonts w:ascii="Montserrat" w:hAnsi="Montserrat" w:cs="Montserrat"/>
          <w:color w:val="595959" w:themeColor="text1" w:themeTint="A6"/>
          <w:sz w:val="20"/>
          <w:szCs w:val="20"/>
        </w:rPr>
        <w:t>¿</w:t>
      </w:r>
      <w:r w:rsidRPr="0040361C">
        <w:rPr>
          <w:rFonts w:ascii="Montserrat" w:hAnsi="Montserrat" w:cstheme="majorHAnsi"/>
          <w:color w:val="595959" w:themeColor="text1" w:themeTint="A6"/>
          <w:sz w:val="20"/>
          <w:szCs w:val="20"/>
        </w:rPr>
        <w:t>En qu</w:t>
      </w:r>
      <w:r w:rsidRPr="0040361C">
        <w:rPr>
          <w:rFonts w:ascii="Montserrat" w:hAnsi="Montserrat" w:cs="Montserrat"/>
          <w:color w:val="595959" w:themeColor="text1" w:themeTint="A6"/>
          <w:sz w:val="20"/>
          <w:szCs w:val="20"/>
        </w:rPr>
        <w:t>é</w:t>
      </w:r>
      <w:r w:rsidRPr="0040361C">
        <w:rPr>
          <w:rFonts w:ascii="Montserrat" w:hAnsi="Montserrat" w:cstheme="majorHAnsi"/>
          <w:color w:val="595959" w:themeColor="text1" w:themeTint="A6"/>
          <w:sz w:val="20"/>
          <w:szCs w:val="20"/>
        </w:rPr>
        <w:t xml:space="preserve"> uso o plataforma? _________</w:t>
      </w:r>
    </w:p>
    <w:p w14:paraId="459FA51C" w14:textId="4D2FABCD" w:rsidR="00764A26" w:rsidRPr="0040361C" w:rsidRDefault="00764A26" w:rsidP="00764A26">
      <w:pPr>
        <w:numPr>
          <w:ilvl w:val="0"/>
          <w:numId w:val="158"/>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Me cuesta desconectarme incluso cuando estamos compartiendo tiempo como pareja.</w:t>
      </w:r>
      <w:r w:rsidRPr="0040361C">
        <w:rPr>
          <w:rFonts w:ascii="Montserrat" w:hAnsi="Montserrat" w:cstheme="majorHAnsi"/>
          <w:color w:val="595959" w:themeColor="text1" w:themeTint="A6"/>
          <w:sz w:val="20"/>
          <w:szCs w:val="20"/>
        </w:rPr>
        <w:br/>
      </w:r>
      <w:r w:rsidRPr="0040361C">
        <w:rPr>
          <w:rFonts w:ascii="Montserrat" w:hAnsi="Montserrat" w:cstheme="majorHAnsi"/>
          <w:color w:val="595959" w:themeColor="text1" w:themeTint="A6"/>
          <w:sz w:val="20"/>
          <w:szCs w:val="20"/>
        </w:rPr>
        <w:br/>
      </w:r>
      <w:r w:rsidRPr="0040361C">
        <w:rPr>
          <w:rFonts w:ascii="Montserrat" w:hAnsi="Montserrat" w:cs="Montserrat"/>
          <w:color w:val="595959" w:themeColor="text1" w:themeTint="A6"/>
          <w:sz w:val="20"/>
          <w:szCs w:val="20"/>
        </w:rPr>
        <w:t>¿</w:t>
      </w:r>
      <w:r w:rsidRPr="0040361C">
        <w:rPr>
          <w:rFonts w:ascii="Montserrat" w:hAnsi="Montserrat" w:cstheme="majorHAnsi"/>
          <w:color w:val="595959" w:themeColor="text1" w:themeTint="A6"/>
          <w:sz w:val="20"/>
          <w:szCs w:val="20"/>
        </w:rPr>
        <w:t>En qu</w:t>
      </w:r>
      <w:r w:rsidRPr="0040361C">
        <w:rPr>
          <w:rFonts w:ascii="Montserrat" w:hAnsi="Montserrat" w:cs="Montserrat"/>
          <w:color w:val="595959" w:themeColor="text1" w:themeTint="A6"/>
          <w:sz w:val="20"/>
          <w:szCs w:val="20"/>
        </w:rPr>
        <w:t>é</w:t>
      </w:r>
      <w:r w:rsidRPr="0040361C">
        <w:rPr>
          <w:rFonts w:ascii="Montserrat" w:hAnsi="Montserrat" w:cstheme="majorHAnsi"/>
          <w:color w:val="595959" w:themeColor="text1" w:themeTint="A6"/>
          <w:sz w:val="20"/>
          <w:szCs w:val="20"/>
        </w:rPr>
        <w:t xml:space="preserve"> uso o plataforma? _________</w:t>
      </w:r>
    </w:p>
    <w:p w14:paraId="188E02B5" w14:textId="38DEAB2B" w:rsidR="00764A26" w:rsidRPr="0040361C" w:rsidRDefault="00764A26" w:rsidP="00764A26">
      <w:pPr>
        <w:numPr>
          <w:ilvl w:val="0"/>
          <w:numId w:val="158"/>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Mi pareja ha expresado malestar o preocupación por este uso.</w:t>
      </w:r>
      <w:r w:rsidRPr="0040361C">
        <w:rPr>
          <w:rFonts w:ascii="Montserrat" w:hAnsi="Montserrat" w:cstheme="majorHAnsi"/>
          <w:color w:val="595959" w:themeColor="text1" w:themeTint="A6"/>
          <w:sz w:val="20"/>
          <w:szCs w:val="20"/>
        </w:rPr>
        <w:br/>
      </w:r>
      <w:r w:rsidRPr="0040361C">
        <w:rPr>
          <w:rFonts w:ascii="Montserrat" w:hAnsi="Montserrat" w:cstheme="majorHAnsi"/>
          <w:color w:val="595959" w:themeColor="text1" w:themeTint="A6"/>
          <w:sz w:val="20"/>
          <w:szCs w:val="20"/>
        </w:rPr>
        <w:br/>
      </w:r>
      <w:r w:rsidRPr="0040361C">
        <w:rPr>
          <w:rFonts w:ascii="Montserrat" w:hAnsi="Montserrat" w:cs="Montserrat"/>
          <w:color w:val="595959" w:themeColor="text1" w:themeTint="A6"/>
          <w:sz w:val="20"/>
          <w:szCs w:val="20"/>
        </w:rPr>
        <w:t>¿</w:t>
      </w:r>
      <w:r w:rsidRPr="0040361C">
        <w:rPr>
          <w:rFonts w:ascii="Montserrat" w:hAnsi="Montserrat" w:cstheme="majorHAnsi"/>
          <w:color w:val="595959" w:themeColor="text1" w:themeTint="A6"/>
          <w:sz w:val="20"/>
          <w:szCs w:val="20"/>
        </w:rPr>
        <w:t>En qu</w:t>
      </w:r>
      <w:r w:rsidRPr="0040361C">
        <w:rPr>
          <w:rFonts w:ascii="Montserrat" w:hAnsi="Montserrat" w:cs="Montserrat"/>
          <w:color w:val="595959" w:themeColor="text1" w:themeTint="A6"/>
          <w:sz w:val="20"/>
          <w:szCs w:val="20"/>
        </w:rPr>
        <w:t>é</w:t>
      </w:r>
      <w:r w:rsidRPr="0040361C">
        <w:rPr>
          <w:rFonts w:ascii="Montserrat" w:hAnsi="Montserrat" w:cstheme="majorHAnsi"/>
          <w:color w:val="595959" w:themeColor="text1" w:themeTint="A6"/>
          <w:sz w:val="20"/>
          <w:szCs w:val="20"/>
        </w:rPr>
        <w:t xml:space="preserve"> uso o plataforma? _________</w:t>
      </w:r>
    </w:p>
    <w:p w14:paraId="1B0AA3EF" w14:textId="51596657" w:rsidR="00764A26" w:rsidRPr="0040361C" w:rsidRDefault="00764A26" w:rsidP="00764A26">
      <w:pPr>
        <w:numPr>
          <w:ilvl w:val="0"/>
          <w:numId w:val="158"/>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Siento que este uso interfiere con momentos de cercanía, intimidad o conexión.</w:t>
      </w:r>
      <w:r w:rsidRPr="0040361C">
        <w:rPr>
          <w:rFonts w:ascii="Montserrat" w:hAnsi="Montserrat" w:cstheme="majorHAnsi"/>
          <w:color w:val="595959" w:themeColor="text1" w:themeTint="A6"/>
          <w:sz w:val="20"/>
          <w:szCs w:val="20"/>
        </w:rPr>
        <w:br/>
      </w:r>
      <w:r w:rsidRPr="0040361C">
        <w:rPr>
          <w:rFonts w:ascii="Montserrat" w:hAnsi="Montserrat" w:cstheme="majorHAnsi"/>
          <w:color w:val="595959" w:themeColor="text1" w:themeTint="A6"/>
          <w:sz w:val="20"/>
          <w:szCs w:val="20"/>
        </w:rPr>
        <w:br/>
      </w:r>
      <w:r w:rsidRPr="0040361C">
        <w:rPr>
          <w:rFonts w:ascii="Montserrat" w:hAnsi="Montserrat" w:cs="Montserrat"/>
          <w:color w:val="595959" w:themeColor="text1" w:themeTint="A6"/>
          <w:sz w:val="20"/>
          <w:szCs w:val="20"/>
        </w:rPr>
        <w:t>¿</w:t>
      </w:r>
      <w:r w:rsidRPr="0040361C">
        <w:rPr>
          <w:rFonts w:ascii="Montserrat" w:hAnsi="Montserrat" w:cstheme="majorHAnsi"/>
          <w:color w:val="595959" w:themeColor="text1" w:themeTint="A6"/>
          <w:sz w:val="20"/>
          <w:szCs w:val="20"/>
        </w:rPr>
        <w:t>En qu</w:t>
      </w:r>
      <w:r w:rsidRPr="0040361C">
        <w:rPr>
          <w:rFonts w:ascii="Montserrat" w:hAnsi="Montserrat" w:cs="Montserrat"/>
          <w:color w:val="595959" w:themeColor="text1" w:themeTint="A6"/>
          <w:sz w:val="20"/>
          <w:szCs w:val="20"/>
        </w:rPr>
        <w:t>é</w:t>
      </w:r>
      <w:r w:rsidRPr="0040361C">
        <w:rPr>
          <w:rFonts w:ascii="Montserrat" w:hAnsi="Montserrat" w:cstheme="majorHAnsi"/>
          <w:color w:val="595959" w:themeColor="text1" w:themeTint="A6"/>
          <w:sz w:val="20"/>
          <w:szCs w:val="20"/>
        </w:rPr>
        <w:t xml:space="preserve"> uso o plataforma? _________</w:t>
      </w:r>
    </w:p>
    <w:p w14:paraId="023FDAEC" w14:textId="6DB7E9A6" w:rsidR="00764A26" w:rsidRPr="0040361C" w:rsidRDefault="00764A26" w:rsidP="00764A26">
      <w:pPr>
        <w:numPr>
          <w:ilvl w:val="0"/>
          <w:numId w:val="158"/>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t>He intentado reducir este uso y me resulta difícil sostener el cambio.</w:t>
      </w:r>
      <w:r w:rsidRPr="0040361C">
        <w:rPr>
          <w:rFonts w:ascii="Montserrat" w:hAnsi="Montserrat" w:cstheme="majorHAnsi"/>
          <w:color w:val="595959" w:themeColor="text1" w:themeTint="A6"/>
          <w:sz w:val="20"/>
          <w:szCs w:val="20"/>
        </w:rPr>
        <w:br/>
      </w:r>
      <w:r w:rsidRPr="0040361C">
        <w:rPr>
          <w:rFonts w:ascii="Montserrat" w:hAnsi="Montserrat" w:cstheme="majorHAnsi"/>
          <w:color w:val="595959" w:themeColor="text1" w:themeTint="A6"/>
          <w:sz w:val="20"/>
          <w:szCs w:val="20"/>
        </w:rPr>
        <w:br/>
      </w:r>
      <w:r w:rsidRPr="0040361C">
        <w:rPr>
          <w:rFonts w:ascii="Montserrat" w:hAnsi="Montserrat" w:cs="Montserrat"/>
          <w:color w:val="595959" w:themeColor="text1" w:themeTint="A6"/>
          <w:sz w:val="20"/>
          <w:szCs w:val="20"/>
        </w:rPr>
        <w:t>¿</w:t>
      </w:r>
      <w:r w:rsidRPr="0040361C">
        <w:rPr>
          <w:rFonts w:ascii="Montserrat" w:hAnsi="Montserrat" w:cstheme="majorHAnsi"/>
          <w:color w:val="595959" w:themeColor="text1" w:themeTint="A6"/>
          <w:sz w:val="20"/>
          <w:szCs w:val="20"/>
        </w:rPr>
        <w:t>En qu</w:t>
      </w:r>
      <w:r w:rsidRPr="0040361C">
        <w:rPr>
          <w:rFonts w:ascii="Montserrat" w:hAnsi="Montserrat" w:cs="Montserrat"/>
          <w:color w:val="595959" w:themeColor="text1" w:themeTint="A6"/>
          <w:sz w:val="20"/>
          <w:szCs w:val="20"/>
        </w:rPr>
        <w:t>é</w:t>
      </w:r>
      <w:r w:rsidRPr="0040361C">
        <w:rPr>
          <w:rFonts w:ascii="Montserrat" w:hAnsi="Montserrat" w:cstheme="majorHAnsi"/>
          <w:color w:val="595959" w:themeColor="text1" w:themeTint="A6"/>
          <w:sz w:val="20"/>
          <w:szCs w:val="20"/>
        </w:rPr>
        <w:t xml:space="preserve"> uso o plataforma? _________</w:t>
      </w:r>
    </w:p>
    <w:p w14:paraId="453CC5DC" w14:textId="59F544E7" w:rsidR="0096649D" w:rsidRPr="0040361C" w:rsidRDefault="00764A26" w:rsidP="00723BA0">
      <w:pPr>
        <w:numPr>
          <w:ilvl w:val="0"/>
          <w:numId w:val="158"/>
        </w:numPr>
        <w:rPr>
          <w:rFonts w:ascii="Montserrat" w:hAnsi="Montserrat" w:cstheme="majorHAnsi"/>
          <w:color w:val="595959" w:themeColor="text1" w:themeTint="A6"/>
          <w:sz w:val="20"/>
          <w:szCs w:val="20"/>
        </w:rPr>
      </w:pPr>
      <w:r w:rsidRPr="0040361C">
        <w:rPr>
          <w:rFonts w:ascii="Montserrat" w:hAnsi="Montserrat" w:cstheme="majorHAnsi"/>
          <w:color w:val="595959" w:themeColor="text1" w:themeTint="A6"/>
          <w:sz w:val="20"/>
          <w:szCs w:val="20"/>
        </w:rPr>
        <w:lastRenderedPageBreak/>
        <w:t>No siento que el uso de tecnología o estas conductas sea un problema en la relación.</w:t>
      </w:r>
      <w:r w:rsidRPr="0040361C">
        <w:rPr>
          <w:rFonts w:ascii="Montserrat" w:hAnsi="Montserrat" w:cstheme="majorHAnsi"/>
          <w:color w:val="595959" w:themeColor="text1" w:themeTint="A6"/>
          <w:sz w:val="20"/>
          <w:szCs w:val="20"/>
        </w:rPr>
        <w:br/>
      </w:r>
    </w:p>
    <w:p w14:paraId="477F6F93" w14:textId="77777777" w:rsidR="0096649D" w:rsidRPr="0040361C" w:rsidRDefault="0096649D" w:rsidP="0096649D">
      <w:pPr>
        <w:rPr>
          <w:rFonts w:ascii="Montserrat" w:hAnsi="Montserrat" w:cstheme="majorHAnsi"/>
          <w:color w:val="595959" w:themeColor="text1" w:themeTint="A6"/>
          <w:sz w:val="20"/>
          <w:szCs w:val="20"/>
        </w:rPr>
      </w:pPr>
    </w:p>
    <w:p w14:paraId="7EE82E65" w14:textId="77777777" w:rsidR="0096649D" w:rsidRPr="0040361C" w:rsidRDefault="0096649D" w:rsidP="0096649D">
      <w:pPr>
        <w:rPr>
          <w:rFonts w:ascii="Montserrat" w:hAnsi="Montserrat" w:cstheme="majorHAnsi"/>
          <w:color w:val="595959" w:themeColor="text1" w:themeTint="A6"/>
          <w:sz w:val="20"/>
          <w:szCs w:val="20"/>
        </w:rPr>
      </w:pPr>
    </w:p>
    <w:p w14:paraId="2E3D9725" w14:textId="77777777" w:rsidR="000F6165" w:rsidRPr="0040361C" w:rsidRDefault="000F6165" w:rsidP="000F6165">
      <w:pPr>
        <w:rPr>
          <w:rFonts w:ascii="Montserrat" w:hAnsi="Montserrat" w:cstheme="majorHAnsi"/>
          <w:color w:val="595959" w:themeColor="text1" w:themeTint="A6"/>
          <w:sz w:val="20"/>
          <w:szCs w:val="20"/>
        </w:rPr>
      </w:pPr>
    </w:p>
    <w:p w14:paraId="184D7A1E" w14:textId="77777777" w:rsidR="00902168" w:rsidRPr="0040361C" w:rsidRDefault="00902168" w:rsidP="0096649D">
      <w:pPr>
        <w:rPr>
          <w:rFonts w:ascii="Montserrat" w:hAnsi="Montserrat"/>
          <w:color w:val="595959" w:themeColor="text1" w:themeTint="A6"/>
          <w:sz w:val="20"/>
          <w:szCs w:val="20"/>
        </w:rPr>
      </w:pPr>
    </w:p>
    <w:sectPr w:rsidR="00902168" w:rsidRPr="0040361C" w:rsidSect="0096649D">
      <w:headerReference w:type="default" r:id="rId7"/>
      <w:footerReference w:type="default" r:id="rId8"/>
      <w:pgSz w:w="12240" w:h="15840"/>
      <w:pgMar w:top="1440" w:right="1800" w:bottom="1440" w:left="1800" w:header="720" w:footer="720" w:gutter="0"/>
      <w:pgBorders w:offsetFrom="page">
        <w:top w:val="single" w:sz="12" w:space="24" w:color="009999"/>
        <w:left w:val="single" w:sz="12" w:space="24" w:color="009999"/>
        <w:bottom w:val="single" w:sz="12" w:space="24" w:color="009999"/>
        <w:right w:val="single" w:sz="12" w:space="24" w:color="009999"/>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2CCBF" w14:textId="77777777" w:rsidR="00B773FC" w:rsidRDefault="00B773FC">
      <w:pPr>
        <w:spacing w:after="0" w:line="240" w:lineRule="auto"/>
      </w:pPr>
      <w:r>
        <w:separator/>
      </w:r>
    </w:p>
  </w:endnote>
  <w:endnote w:type="continuationSeparator" w:id="0">
    <w:p w14:paraId="246B7B78" w14:textId="77777777" w:rsidR="00B773FC" w:rsidRDefault="00B773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auto"/>
    <w:pitch w:val="variable"/>
    <w:sig w:usb0="00000003" w:usb1="00000000" w:usb2="00000000" w:usb3="00000000" w:csb0="00000001"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0993475"/>
      <w:docPartObj>
        <w:docPartGallery w:val="Page Numbers (Bottom of Page)"/>
        <w:docPartUnique/>
      </w:docPartObj>
    </w:sdtPr>
    <w:sdtContent>
      <w:p w14:paraId="11B33772" w14:textId="77777777" w:rsidR="0096649D" w:rsidRDefault="0096649D">
        <w:pPr>
          <w:pStyle w:val="Piedepgina"/>
          <w:jc w:val="center"/>
        </w:pPr>
        <w:r>
          <w:fldChar w:fldCharType="begin"/>
        </w:r>
        <w:r>
          <w:instrText>PAGE   \* MERGEFORMAT</w:instrText>
        </w:r>
        <w:r>
          <w:fldChar w:fldCharType="separate"/>
        </w:r>
        <w:r>
          <w:rPr>
            <w:lang w:val="es-ES"/>
          </w:rPr>
          <w:t>2</w:t>
        </w:r>
        <w:r>
          <w:fldChar w:fldCharType="end"/>
        </w:r>
      </w:p>
    </w:sdtContent>
  </w:sdt>
  <w:p w14:paraId="2362CA09" w14:textId="77777777" w:rsidR="0096649D" w:rsidRDefault="0096649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7A49C" w14:textId="77777777" w:rsidR="00B773FC" w:rsidRDefault="00B773FC">
      <w:pPr>
        <w:spacing w:after="0" w:line="240" w:lineRule="auto"/>
      </w:pPr>
      <w:r>
        <w:separator/>
      </w:r>
    </w:p>
  </w:footnote>
  <w:footnote w:type="continuationSeparator" w:id="0">
    <w:p w14:paraId="4EFED317" w14:textId="77777777" w:rsidR="00B773FC" w:rsidRDefault="00B773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CA49" w14:textId="77777777" w:rsidR="0096649D" w:rsidRPr="006975E1" w:rsidRDefault="0096649D">
    <w:pPr>
      <w:pStyle w:val="Encabezado"/>
      <w:jc w:val="center"/>
    </w:pPr>
    <w:r w:rsidRPr="006975E1">
      <w:rPr>
        <w:noProof/>
      </w:rPr>
      <w:drawing>
        <wp:inline distT="0" distB="0" distL="0" distR="0" wp14:anchorId="2F6040FF" wp14:editId="1AAA48B0">
          <wp:extent cx="1371600"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vale.png"/>
                  <pic:cNvPicPr/>
                </pic:nvPicPr>
                <pic:blipFill>
                  <a:blip r:embed="rId1"/>
                  <a:stretch>
                    <a:fillRect/>
                  </a:stretch>
                </pic:blipFill>
                <pic:spPr>
                  <a:xfrm>
                    <a:off x="0" y="0"/>
                    <a:ext cx="1371600" cy="1371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aconnmeros3"/>
      <w:lvlText w:val="%1."/>
      <w:lvlJc w:val="left"/>
      <w:pPr>
        <w:tabs>
          <w:tab w:val="num" w:pos="5038"/>
        </w:tabs>
        <w:ind w:left="5038" w:hanging="360"/>
      </w:pPr>
    </w:lvl>
  </w:abstractNum>
  <w:abstractNum w:abstractNumId="1"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AB8E0498"/>
    <w:lvl w:ilvl="0">
      <w:start w:val="1"/>
      <w:numFmt w:val="decimal"/>
      <w:pStyle w:val="Listaconnmeros"/>
      <w:lvlText w:val="%1."/>
      <w:lvlJc w:val="left"/>
      <w:pPr>
        <w:tabs>
          <w:tab w:val="num" w:pos="360"/>
        </w:tabs>
        <w:ind w:left="360" w:hanging="360"/>
      </w:pPr>
    </w:lvl>
  </w:abstractNum>
  <w:abstractNum w:abstractNumId="5" w15:restartNumberingAfterBreak="0">
    <w:nsid w:val="FFFFFF89"/>
    <w:multiLevelType w:val="singleLevel"/>
    <w:tmpl w:val="1B420DA2"/>
    <w:lvl w:ilvl="0">
      <w:start w:val="1"/>
      <w:numFmt w:val="bullet"/>
      <w:pStyle w:val="Listaconvietas"/>
      <w:lvlText w:val=""/>
      <w:lvlJc w:val="left"/>
      <w:pPr>
        <w:tabs>
          <w:tab w:val="num" w:pos="360"/>
        </w:tabs>
        <w:ind w:left="360" w:hanging="360"/>
      </w:pPr>
      <w:rPr>
        <w:rFonts w:ascii="Symbol" w:hAnsi="Symbol" w:hint="default"/>
      </w:rPr>
    </w:lvl>
  </w:abstractNum>
  <w:abstractNum w:abstractNumId="6" w15:restartNumberingAfterBreak="0">
    <w:nsid w:val="005E3890"/>
    <w:multiLevelType w:val="hybridMultilevel"/>
    <w:tmpl w:val="78389B0C"/>
    <w:lvl w:ilvl="0" w:tplc="F9D284FE">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15:restartNumberingAfterBreak="0">
    <w:nsid w:val="0090499A"/>
    <w:multiLevelType w:val="hybridMultilevel"/>
    <w:tmpl w:val="75CA6B4A"/>
    <w:lvl w:ilvl="0" w:tplc="2C0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10F3BC6"/>
    <w:multiLevelType w:val="hybridMultilevel"/>
    <w:tmpl w:val="313044F6"/>
    <w:lvl w:ilvl="0" w:tplc="2C0A0017">
      <w:start w:val="1"/>
      <w:numFmt w:val="lowerLetter"/>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9" w15:restartNumberingAfterBreak="0">
    <w:nsid w:val="031D2BFF"/>
    <w:multiLevelType w:val="hybridMultilevel"/>
    <w:tmpl w:val="37F4FCB6"/>
    <w:lvl w:ilvl="0" w:tplc="ECA04E22">
      <w:numFmt w:val="bullet"/>
      <w:lvlText w:val="-"/>
      <w:lvlJc w:val="left"/>
      <w:pPr>
        <w:ind w:left="360" w:hanging="360"/>
      </w:pPr>
      <w:rPr>
        <w:rFonts w:ascii="Calibri" w:eastAsiaTheme="minorEastAsia" w:hAnsi="Calibri" w:cs="Calibri"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10" w15:restartNumberingAfterBreak="0">
    <w:nsid w:val="067026ED"/>
    <w:multiLevelType w:val="hybridMultilevel"/>
    <w:tmpl w:val="00F8A8A2"/>
    <w:lvl w:ilvl="0" w:tplc="F9D284FE">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 w15:restartNumberingAfterBreak="0">
    <w:nsid w:val="07877477"/>
    <w:multiLevelType w:val="hybridMultilevel"/>
    <w:tmpl w:val="5C7A4302"/>
    <w:lvl w:ilvl="0" w:tplc="2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8BF3726"/>
    <w:multiLevelType w:val="hybridMultilevel"/>
    <w:tmpl w:val="C1C64C7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3" w15:restartNumberingAfterBreak="0">
    <w:nsid w:val="0BF43EF8"/>
    <w:multiLevelType w:val="hybridMultilevel"/>
    <w:tmpl w:val="659CAB3C"/>
    <w:lvl w:ilvl="0" w:tplc="2C0A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C20569D"/>
    <w:multiLevelType w:val="multilevel"/>
    <w:tmpl w:val="22B4DD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D425C13"/>
    <w:multiLevelType w:val="hybridMultilevel"/>
    <w:tmpl w:val="EDCC315E"/>
    <w:lvl w:ilvl="0" w:tplc="2C0A0017">
      <w:start w:val="1"/>
      <w:numFmt w:val="lowerLetter"/>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16" w15:restartNumberingAfterBreak="0">
    <w:nsid w:val="0E2607D7"/>
    <w:multiLevelType w:val="hybridMultilevel"/>
    <w:tmpl w:val="270E9058"/>
    <w:lvl w:ilvl="0" w:tplc="2C0A000F">
      <w:start w:val="1"/>
      <w:numFmt w:val="decimal"/>
      <w:lvlText w:val="%1."/>
      <w:lvlJc w:val="left"/>
      <w:pPr>
        <w:ind w:left="720" w:hanging="360"/>
      </w:pPr>
      <w:rPr>
        <w:rFonts w:hint="default"/>
      </w:rPr>
    </w:lvl>
    <w:lvl w:ilvl="1" w:tplc="ECA04E22">
      <w:numFmt w:val="bullet"/>
      <w:lvlText w:val="-"/>
      <w:lvlJc w:val="left"/>
      <w:pPr>
        <w:ind w:left="1440" w:hanging="360"/>
      </w:pPr>
      <w:rPr>
        <w:rFonts w:ascii="Calibri" w:eastAsiaTheme="minorEastAsia" w:hAnsi="Calibri" w:cs="Calibri" w:hint="default"/>
      </w:r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7" w15:restartNumberingAfterBreak="0">
    <w:nsid w:val="0E5B658A"/>
    <w:multiLevelType w:val="multilevel"/>
    <w:tmpl w:val="4E744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2F39EE"/>
    <w:multiLevelType w:val="hybridMultilevel"/>
    <w:tmpl w:val="86F04DC0"/>
    <w:lvl w:ilvl="0" w:tplc="2C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1076EB3"/>
    <w:multiLevelType w:val="hybridMultilevel"/>
    <w:tmpl w:val="F5C4E72E"/>
    <w:lvl w:ilvl="0" w:tplc="2C0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11BC03E2"/>
    <w:multiLevelType w:val="hybridMultilevel"/>
    <w:tmpl w:val="173C96C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1" w15:restartNumberingAfterBreak="0">
    <w:nsid w:val="120D2470"/>
    <w:multiLevelType w:val="multilevel"/>
    <w:tmpl w:val="96AE020A"/>
    <w:lvl w:ilvl="0">
      <w:start w:val="1"/>
      <w:numFmt w:val="decimal"/>
      <w:lvlText w:val="%1."/>
      <w:lvlJc w:val="left"/>
      <w:pPr>
        <w:tabs>
          <w:tab w:val="num" w:pos="720"/>
        </w:tabs>
        <w:ind w:left="720" w:hanging="360"/>
      </w:pPr>
      <w:rPr>
        <w:rFonts w:ascii="Calibri" w:eastAsiaTheme="minorEastAsia" w:hAnsi="Calibri" w:cstheme="minorBidi"/>
        <w:sz w:val="20"/>
      </w:rPr>
    </w:lvl>
    <w:lvl w:ilvl="1">
      <w:start w:val="2"/>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2E8018E"/>
    <w:multiLevelType w:val="hybridMultilevel"/>
    <w:tmpl w:val="D3309508"/>
    <w:lvl w:ilvl="0" w:tplc="2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3392F47"/>
    <w:multiLevelType w:val="hybridMultilevel"/>
    <w:tmpl w:val="EB0A9DDC"/>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4" w15:restartNumberingAfterBreak="0">
    <w:nsid w:val="13C115F6"/>
    <w:multiLevelType w:val="hybridMultilevel"/>
    <w:tmpl w:val="873A53E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5" w15:restartNumberingAfterBreak="0">
    <w:nsid w:val="13CC3444"/>
    <w:multiLevelType w:val="multilevel"/>
    <w:tmpl w:val="829C1CEE"/>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3D04C7E"/>
    <w:multiLevelType w:val="hybridMultilevel"/>
    <w:tmpl w:val="846EDE9E"/>
    <w:lvl w:ilvl="0" w:tplc="2C0A000F">
      <w:start w:val="1"/>
      <w:numFmt w:val="decimal"/>
      <w:lvlText w:val="%1."/>
      <w:lvlJc w:val="left"/>
      <w:pPr>
        <w:ind w:left="720" w:hanging="360"/>
      </w:pPr>
    </w:lvl>
    <w:lvl w:ilvl="1" w:tplc="00448A2C">
      <w:start w:val="1"/>
      <w:numFmt w:val="decimal"/>
      <w:lvlText w:val="%2."/>
      <w:lvlJc w:val="left"/>
      <w:pPr>
        <w:ind w:left="1440" w:hanging="360"/>
      </w:pPr>
      <w:rPr>
        <w:rFonts w:asciiTheme="minorHAnsi" w:eastAsiaTheme="minorHAnsi" w:hAnsiTheme="minorHAnsi" w:cstheme="minorBidi"/>
      </w:r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7" w15:restartNumberingAfterBreak="0">
    <w:nsid w:val="15006703"/>
    <w:multiLevelType w:val="multilevel"/>
    <w:tmpl w:val="440AC2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50E5E26"/>
    <w:multiLevelType w:val="hybridMultilevel"/>
    <w:tmpl w:val="CA080B78"/>
    <w:lvl w:ilvl="0" w:tplc="2C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6130E7C"/>
    <w:multiLevelType w:val="hybridMultilevel"/>
    <w:tmpl w:val="D0001FA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0" w15:restartNumberingAfterBreak="0">
    <w:nsid w:val="1649290C"/>
    <w:multiLevelType w:val="multilevel"/>
    <w:tmpl w:val="EC2CE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8B9321B"/>
    <w:multiLevelType w:val="hybridMultilevel"/>
    <w:tmpl w:val="04C8DC28"/>
    <w:lvl w:ilvl="0" w:tplc="F9D284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1930007B"/>
    <w:multiLevelType w:val="multilevel"/>
    <w:tmpl w:val="1DA0E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A9D20B9"/>
    <w:multiLevelType w:val="hybridMultilevel"/>
    <w:tmpl w:val="1CEA7BE6"/>
    <w:lvl w:ilvl="0" w:tplc="2C0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1B251751"/>
    <w:multiLevelType w:val="hybridMultilevel"/>
    <w:tmpl w:val="48987D04"/>
    <w:lvl w:ilvl="0" w:tplc="9BDE2A70">
      <w:start w:val="1"/>
      <w:numFmt w:val="decimal"/>
      <w:lvlText w:val="%1."/>
      <w:lvlJc w:val="left"/>
      <w:pPr>
        <w:ind w:left="360" w:hanging="360"/>
      </w:pPr>
      <w:rPr>
        <w:rFonts w:ascii="Montserrat" w:eastAsiaTheme="minorEastAsia" w:hAnsi="Montserrat" w:cstheme="minorBidi"/>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1BA377AC"/>
    <w:multiLevelType w:val="hybridMultilevel"/>
    <w:tmpl w:val="8C2867D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6" w15:restartNumberingAfterBreak="0">
    <w:nsid w:val="1D2844D6"/>
    <w:multiLevelType w:val="hybridMultilevel"/>
    <w:tmpl w:val="9F46CBC6"/>
    <w:lvl w:ilvl="0" w:tplc="2C0A0015">
      <w:start w:val="1"/>
      <w:numFmt w:val="upp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7" w15:restartNumberingAfterBreak="0">
    <w:nsid w:val="1E5427A1"/>
    <w:multiLevelType w:val="multilevel"/>
    <w:tmpl w:val="1D50E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E776CAD"/>
    <w:multiLevelType w:val="multilevel"/>
    <w:tmpl w:val="E31E8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ED51760"/>
    <w:multiLevelType w:val="hybridMultilevel"/>
    <w:tmpl w:val="DBBC5124"/>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40" w15:restartNumberingAfterBreak="0">
    <w:nsid w:val="1F455977"/>
    <w:multiLevelType w:val="hybridMultilevel"/>
    <w:tmpl w:val="0562F706"/>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41" w15:restartNumberingAfterBreak="0">
    <w:nsid w:val="1FEB345F"/>
    <w:multiLevelType w:val="hybridMultilevel"/>
    <w:tmpl w:val="AE6E42CC"/>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42" w15:restartNumberingAfterBreak="0">
    <w:nsid w:val="20B44E8E"/>
    <w:multiLevelType w:val="multilevel"/>
    <w:tmpl w:val="BE70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0DA04FA"/>
    <w:multiLevelType w:val="hybridMultilevel"/>
    <w:tmpl w:val="E842C0CC"/>
    <w:lvl w:ilvl="0" w:tplc="2C0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219620FA"/>
    <w:multiLevelType w:val="multilevel"/>
    <w:tmpl w:val="88303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36B06D0"/>
    <w:multiLevelType w:val="multilevel"/>
    <w:tmpl w:val="03367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5A556F7"/>
    <w:multiLevelType w:val="multilevel"/>
    <w:tmpl w:val="02CC8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631612D"/>
    <w:multiLevelType w:val="multilevel"/>
    <w:tmpl w:val="85569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6C76262"/>
    <w:multiLevelType w:val="multilevel"/>
    <w:tmpl w:val="1DB63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6F53281"/>
    <w:multiLevelType w:val="hybridMultilevel"/>
    <w:tmpl w:val="D51E7928"/>
    <w:lvl w:ilvl="0" w:tplc="2C0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27813891"/>
    <w:multiLevelType w:val="hybridMultilevel"/>
    <w:tmpl w:val="BA106794"/>
    <w:lvl w:ilvl="0" w:tplc="59CEC7CE">
      <w:start w:val="1"/>
      <w:numFmt w:val="upp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1" w15:restartNumberingAfterBreak="0">
    <w:nsid w:val="2A7A4862"/>
    <w:multiLevelType w:val="hybridMultilevel"/>
    <w:tmpl w:val="79F8AC78"/>
    <w:lvl w:ilvl="0" w:tplc="2C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2AD327F1"/>
    <w:multiLevelType w:val="hybridMultilevel"/>
    <w:tmpl w:val="3B823A54"/>
    <w:lvl w:ilvl="0" w:tplc="2C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2C3768A3"/>
    <w:multiLevelType w:val="hybridMultilevel"/>
    <w:tmpl w:val="143CBA38"/>
    <w:lvl w:ilvl="0" w:tplc="F9D284FE">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4" w15:restartNumberingAfterBreak="0">
    <w:nsid w:val="2DC9241B"/>
    <w:multiLevelType w:val="hybridMultilevel"/>
    <w:tmpl w:val="562EB34C"/>
    <w:lvl w:ilvl="0" w:tplc="F9D284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2E4005BF"/>
    <w:multiLevelType w:val="hybridMultilevel"/>
    <w:tmpl w:val="DEBED196"/>
    <w:lvl w:ilvl="0" w:tplc="2C0A0017">
      <w:start w:val="1"/>
      <w:numFmt w:val="lowerLetter"/>
      <w:lvlText w:val="%1)"/>
      <w:lvlJc w:val="left"/>
      <w:pPr>
        <w:ind w:left="360" w:hanging="360"/>
      </w:pPr>
      <w:rPr>
        <w:rFonts w:hint="default"/>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2E912F76"/>
    <w:multiLevelType w:val="hybridMultilevel"/>
    <w:tmpl w:val="A1A47A8A"/>
    <w:lvl w:ilvl="0" w:tplc="2C0A0011">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7" w15:restartNumberingAfterBreak="0">
    <w:nsid w:val="2F342597"/>
    <w:multiLevelType w:val="hybridMultilevel"/>
    <w:tmpl w:val="95EE75A6"/>
    <w:lvl w:ilvl="0" w:tplc="ED068834">
      <w:start w:val="10"/>
      <w:numFmt w:val="decimal"/>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58" w15:restartNumberingAfterBreak="0">
    <w:nsid w:val="2FA640CB"/>
    <w:multiLevelType w:val="hybridMultilevel"/>
    <w:tmpl w:val="EB0CDAF8"/>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59" w15:restartNumberingAfterBreak="0">
    <w:nsid w:val="2FE5288A"/>
    <w:multiLevelType w:val="multilevel"/>
    <w:tmpl w:val="DE38C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0130A78"/>
    <w:multiLevelType w:val="hybridMultilevel"/>
    <w:tmpl w:val="B4E2BD8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1" w15:restartNumberingAfterBreak="0">
    <w:nsid w:val="30240B2A"/>
    <w:multiLevelType w:val="hybridMultilevel"/>
    <w:tmpl w:val="7D9C46B0"/>
    <w:lvl w:ilvl="0" w:tplc="F9D284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30526C15"/>
    <w:multiLevelType w:val="hybridMultilevel"/>
    <w:tmpl w:val="BB94A568"/>
    <w:lvl w:ilvl="0" w:tplc="2C0A000F">
      <w:start w:val="1"/>
      <w:numFmt w:val="decimal"/>
      <w:lvlText w:val="%1."/>
      <w:lvlJc w:val="left"/>
      <w:pPr>
        <w:ind w:left="720" w:hanging="360"/>
      </w:pPr>
      <w:rPr>
        <w:rFonts w:hint="default"/>
      </w:rPr>
    </w:lvl>
    <w:lvl w:ilvl="1" w:tplc="FFFFFFFF">
      <w:numFmt w:val="bullet"/>
      <w:lvlText w:val="-"/>
      <w:lvlJc w:val="left"/>
      <w:pPr>
        <w:ind w:left="1440" w:hanging="360"/>
      </w:pPr>
      <w:rPr>
        <w:rFonts w:ascii="Calibri" w:eastAsiaTheme="minorEastAsia" w:hAnsi="Calibri" w:cs="Calibri" w:hint="default"/>
      </w:rPr>
    </w:lvl>
    <w:lvl w:ilvl="2" w:tplc="2D1866F6">
      <w:start w:val="2"/>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311A715F"/>
    <w:multiLevelType w:val="hybridMultilevel"/>
    <w:tmpl w:val="575E45A6"/>
    <w:lvl w:ilvl="0" w:tplc="2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322D354B"/>
    <w:multiLevelType w:val="multilevel"/>
    <w:tmpl w:val="7EAE5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336624D"/>
    <w:multiLevelType w:val="multilevel"/>
    <w:tmpl w:val="F5521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4A97A5E"/>
    <w:multiLevelType w:val="hybridMultilevel"/>
    <w:tmpl w:val="85D6EB3A"/>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7" w15:restartNumberingAfterBreak="0">
    <w:nsid w:val="350F3AF3"/>
    <w:multiLevelType w:val="hybridMultilevel"/>
    <w:tmpl w:val="8F10D83C"/>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68" w15:restartNumberingAfterBreak="0">
    <w:nsid w:val="35F35B64"/>
    <w:multiLevelType w:val="hybridMultilevel"/>
    <w:tmpl w:val="84FEA63C"/>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9" w15:restartNumberingAfterBreak="0">
    <w:nsid w:val="36535A20"/>
    <w:multiLevelType w:val="hybridMultilevel"/>
    <w:tmpl w:val="E25EB9E4"/>
    <w:lvl w:ilvl="0" w:tplc="2A1E12A0">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70" w15:restartNumberingAfterBreak="0">
    <w:nsid w:val="366217DF"/>
    <w:multiLevelType w:val="hybridMultilevel"/>
    <w:tmpl w:val="DF985FB6"/>
    <w:lvl w:ilvl="0" w:tplc="F9D284FE">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1" w15:restartNumberingAfterBreak="0">
    <w:nsid w:val="36BA2BD0"/>
    <w:multiLevelType w:val="hybridMultilevel"/>
    <w:tmpl w:val="E8F0D85E"/>
    <w:lvl w:ilvl="0" w:tplc="2C0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37366054"/>
    <w:multiLevelType w:val="hybridMultilevel"/>
    <w:tmpl w:val="A240E640"/>
    <w:lvl w:ilvl="0" w:tplc="F9D284FE">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3" w15:restartNumberingAfterBreak="0">
    <w:nsid w:val="37C82C62"/>
    <w:multiLevelType w:val="hybridMultilevel"/>
    <w:tmpl w:val="4330DB8E"/>
    <w:lvl w:ilvl="0" w:tplc="F9D284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380F4934"/>
    <w:multiLevelType w:val="multilevel"/>
    <w:tmpl w:val="0A1AE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8EA1AFE"/>
    <w:multiLevelType w:val="hybridMultilevel"/>
    <w:tmpl w:val="503EF50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6" w15:restartNumberingAfterBreak="0">
    <w:nsid w:val="39DE3261"/>
    <w:multiLevelType w:val="multilevel"/>
    <w:tmpl w:val="FCAAB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3AE353E3"/>
    <w:multiLevelType w:val="hybridMultilevel"/>
    <w:tmpl w:val="688416EE"/>
    <w:lvl w:ilvl="0" w:tplc="2C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3B351ACA"/>
    <w:multiLevelType w:val="hybridMultilevel"/>
    <w:tmpl w:val="A9189C16"/>
    <w:lvl w:ilvl="0" w:tplc="2C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3C8901E3"/>
    <w:multiLevelType w:val="multilevel"/>
    <w:tmpl w:val="38EC3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CE0285E"/>
    <w:multiLevelType w:val="hybridMultilevel"/>
    <w:tmpl w:val="5890EAF0"/>
    <w:lvl w:ilvl="0" w:tplc="1B4C736C">
      <w:start w:val="1"/>
      <w:numFmt w:val="bullet"/>
      <w:lvlText w:val="-"/>
      <w:lvlJc w:val="left"/>
      <w:pPr>
        <w:ind w:left="360" w:hanging="360"/>
      </w:pPr>
      <w:rPr>
        <w:rFonts w:ascii="Calibri" w:eastAsiaTheme="minorEastAsia" w:hAnsi="Calibri" w:cs="Calibri"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81" w15:restartNumberingAfterBreak="0">
    <w:nsid w:val="3D595096"/>
    <w:multiLevelType w:val="hybridMultilevel"/>
    <w:tmpl w:val="DA428DA6"/>
    <w:lvl w:ilvl="0" w:tplc="2C0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2" w15:restartNumberingAfterBreak="0">
    <w:nsid w:val="3DA2229B"/>
    <w:multiLevelType w:val="hybridMultilevel"/>
    <w:tmpl w:val="3DCE7D8C"/>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3" w15:restartNumberingAfterBreak="0">
    <w:nsid w:val="3E004946"/>
    <w:multiLevelType w:val="multilevel"/>
    <w:tmpl w:val="701C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FAC5A1E"/>
    <w:multiLevelType w:val="hybridMultilevel"/>
    <w:tmpl w:val="E13A1496"/>
    <w:lvl w:ilvl="0" w:tplc="2C0A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401937FA"/>
    <w:multiLevelType w:val="multilevel"/>
    <w:tmpl w:val="87705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0263AE1"/>
    <w:multiLevelType w:val="multilevel"/>
    <w:tmpl w:val="FE0462C2"/>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099617B"/>
    <w:multiLevelType w:val="hybridMultilevel"/>
    <w:tmpl w:val="E1BC953A"/>
    <w:lvl w:ilvl="0" w:tplc="F9D284FE">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8" w15:restartNumberingAfterBreak="0">
    <w:nsid w:val="427C5843"/>
    <w:multiLevelType w:val="multilevel"/>
    <w:tmpl w:val="81D8C4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2C11BAD"/>
    <w:multiLevelType w:val="hybridMultilevel"/>
    <w:tmpl w:val="FF32BD06"/>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90" w15:restartNumberingAfterBreak="0">
    <w:nsid w:val="43391B5F"/>
    <w:multiLevelType w:val="hybridMultilevel"/>
    <w:tmpl w:val="61CC36E2"/>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91" w15:restartNumberingAfterBreak="0">
    <w:nsid w:val="43C92CE8"/>
    <w:multiLevelType w:val="hybridMultilevel"/>
    <w:tmpl w:val="F7808624"/>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92" w15:restartNumberingAfterBreak="0">
    <w:nsid w:val="450E727E"/>
    <w:multiLevelType w:val="multilevel"/>
    <w:tmpl w:val="39028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62F44F7"/>
    <w:multiLevelType w:val="multilevel"/>
    <w:tmpl w:val="DA6E5E18"/>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64635A3"/>
    <w:multiLevelType w:val="hybridMultilevel"/>
    <w:tmpl w:val="DA6A99A6"/>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95" w15:restartNumberingAfterBreak="0">
    <w:nsid w:val="46CB19B2"/>
    <w:multiLevelType w:val="hybridMultilevel"/>
    <w:tmpl w:val="38FCA8DE"/>
    <w:lvl w:ilvl="0" w:tplc="F9D284FE">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6" w15:restartNumberingAfterBreak="0">
    <w:nsid w:val="47780360"/>
    <w:multiLevelType w:val="hybridMultilevel"/>
    <w:tmpl w:val="2C38CD4A"/>
    <w:lvl w:ilvl="0" w:tplc="F9D284FE">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7" w15:restartNumberingAfterBreak="0">
    <w:nsid w:val="48A109F2"/>
    <w:multiLevelType w:val="multilevel"/>
    <w:tmpl w:val="6B5893BA"/>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start w:val="1"/>
      <w:numFmt w:val="decimal"/>
      <w:lvlText w:val="%3."/>
      <w:lvlJc w:val="left"/>
      <w:pPr>
        <w:ind w:left="2160" w:hanging="360"/>
      </w:pPr>
      <w:rPr>
        <w:rFonts w:asciiTheme="majorHAnsi" w:hAnsiTheme="majorHAnsi" w:cstheme="majorHAnsi" w:hint="default"/>
        <w:b/>
        <w:color w:val="595959" w:themeColor="text1" w:themeTint="A6"/>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8BC17EF"/>
    <w:multiLevelType w:val="hybridMultilevel"/>
    <w:tmpl w:val="B99ACE72"/>
    <w:lvl w:ilvl="0" w:tplc="4DF870CA">
      <w:numFmt w:val="bullet"/>
      <w:lvlText w:val="-"/>
      <w:lvlJc w:val="left"/>
      <w:pPr>
        <w:ind w:left="720" w:hanging="360"/>
      </w:pPr>
      <w:rPr>
        <w:rFonts w:ascii="Calibri" w:eastAsiaTheme="minorHAnsi" w:hAnsi="Calibri" w:cs="Calibr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9" w15:restartNumberingAfterBreak="0">
    <w:nsid w:val="48C2084F"/>
    <w:multiLevelType w:val="hybridMultilevel"/>
    <w:tmpl w:val="F2A42702"/>
    <w:lvl w:ilvl="0" w:tplc="F9D284FE">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0" w15:restartNumberingAfterBreak="0">
    <w:nsid w:val="49B14FA0"/>
    <w:multiLevelType w:val="hybridMultilevel"/>
    <w:tmpl w:val="E4FE6E2A"/>
    <w:lvl w:ilvl="0" w:tplc="F9D284FE">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1" w15:restartNumberingAfterBreak="0">
    <w:nsid w:val="4A236FB0"/>
    <w:multiLevelType w:val="hybridMultilevel"/>
    <w:tmpl w:val="2220985A"/>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02" w15:restartNumberingAfterBreak="0">
    <w:nsid w:val="4A9A2E8B"/>
    <w:multiLevelType w:val="hybridMultilevel"/>
    <w:tmpl w:val="65C6E6BC"/>
    <w:lvl w:ilvl="0" w:tplc="2C0A0017">
      <w:start w:val="1"/>
      <w:numFmt w:val="lowerLetter"/>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103" w15:restartNumberingAfterBreak="0">
    <w:nsid w:val="4AAA1472"/>
    <w:multiLevelType w:val="hybridMultilevel"/>
    <w:tmpl w:val="C86C951C"/>
    <w:lvl w:ilvl="0" w:tplc="2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4C5E7C10"/>
    <w:multiLevelType w:val="hybridMultilevel"/>
    <w:tmpl w:val="B1A6D8DE"/>
    <w:lvl w:ilvl="0" w:tplc="2C0A0011">
      <w:start w:val="1"/>
      <w:numFmt w:val="decimal"/>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05" w15:restartNumberingAfterBreak="0">
    <w:nsid w:val="4CD53C08"/>
    <w:multiLevelType w:val="hybridMultilevel"/>
    <w:tmpl w:val="A34AF1F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6" w15:restartNumberingAfterBreak="0">
    <w:nsid w:val="4E4D376B"/>
    <w:multiLevelType w:val="hybridMultilevel"/>
    <w:tmpl w:val="9E083F0C"/>
    <w:lvl w:ilvl="0" w:tplc="F9D284FE">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7" w15:restartNumberingAfterBreak="0">
    <w:nsid w:val="4E8E5CE8"/>
    <w:multiLevelType w:val="multilevel"/>
    <w:tmpl w:val="E0247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F6C2046"/>
    <w:multiLevelType w:val="hybridMultilevel"/>
    <w:tmpl w:val="3A82E158"/>
    <w:lvl w:ilvl="0" w:tplc="2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15:restartNumberingAfterBreak="0">
    <w:nsid w:val="50372730"/>
    <w:multiLevelType w:val="multilevel"/>
    <w:tmpl w:val="1C601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51A332C7"/>
    <w:multiLevelType w:val="hybridMultilevel"/>
    <w:tmpl w:val="BE3211A8"/>
    <w:lvl w:ilvl="0" w:tplc="2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15:restartNumberingAfterBreak="0">
    <w:nsid w:val="52501D35"/>
    <w:multiLevelType w:val="multilevel"/>
    <w:tmpl w:val="5C50D622"/>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2EC7B4B"/>
    <w:multiLevelType w:val="hybridMultilevel"/>
    <w:tmpl w:val="C7CC6572"/>
    <w:lvl w:ilvl="0" w:tplc="2C0A000F">
      <w:start w:val="1"/>
      <w:numFmt w:val="decimal"/>
      <w:lvlText w:val="%1."/>
      <w:lvlJc w:val="left"/>
      <w:pPr>
        <w:ind w:left="720" w:hanging="360"/>
      </w:pPr>
      <w:rPr>
        <w:rFonts w:hint="default"/>
      </w:rPr>
    </w:lvl>
    <w:lvl w:ilvl="1" w:tplc="FFFFFFFF">
      <w:numFmt w:val="bullet"/>
      <w:lvlText w:val="-"/>
      <w:lvlJc w:val="left"/>
      <w:pPr>
        <w:ind w:left="1440" w:hanging="360"/>
      </w:pPr>
      <w:rPr>
        <w:rFonts w:ascii="Calibri" w:eastAsiaTheme="minorEastAsia"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53D02C93"/>
    <w:multiLevelType w:val="hybridMultilevel"/>
    <w:tmpl w:val="04929010"/>
    <w:lvl w:ilvl="0" w:tplc="515C85BE">
      <w:start w:val="1"/>
      <w:numFmt w:val="lowerLetter"/>
      <w:lvlText w:val="%1)"/>
      <w:lvlJc w:val="left"/>
      <w:pPr>
        <w:ind w:left="360" w:hanging="360"/>
      </w:pPr>
      <w:rPr>
        <w:rFonts w:asciiTheme="majorHAnsi" w:eastAsiaTheme="minorEastAsia" w:hAnsiTheme="majorHAnsi" w:cstheme="majorHAns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4" w15:restartNumberingAfterBreak="0">
    <w:nsid w:val="53DB3A7D"/>
    <w:multiLevelType w:val="hybridMultilevel"/>
    <w:tmpl w:val="AAA4EC38"/>
    <w:lvl w:ilvl="0" w:tplc="2C0A000F">
      <w:start w:val="4"/>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15" w15:restartNumberingAfterBreak="0">
    <w:nsid w:val="543E28E1"/>
    <w:multiLevelType w:val="hybridMultilevel"/>
    <w:tmpl w:val="F1001CF0"/>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116" w15:restartNumberingAfterBreak="0">
    <w:nsid w:val="547C58D2"/>
    <w:multiLevelType w:val="hybridMultilevel"/>
    <w:tmpl w:val="60647BBC"/>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17" w15:restartNumberingAfterBreak="0">
    <w:nsid w:val="54965319"/>
    <w:multiLevelType w:val="hybridMultilevel"/>
    <w:tmpl w:val="38D6C20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8" w15:restartNumberingAfterBreak="0">
    <w:nsid w:val="54E5184A"/>
    <w:multiLevelType w:val="hybridMultilevel"/>
    <w:tmpl w:val="FD5EA39C"/>
    <w:lvl w:ilvl="0" w:tplc="277C4774">
      <w:start w:val="1"/>
      <w:numFmt w:val="decimal"/>
      <w:lvlText w:val="%1."/>
      <w:lvlJc w:val="left"/>
      <w:pPr>
        <w:ind w:left="360" w:hanging="360"/>
      </w:pPr>
      <w:rPr>
        <w:rFonts w:ascii="Montserrat" w:eastAsiaTheme="minorEastAsia" w:hAnsi="Montserrat" w:cstheme="minorBidi"/>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9" w15:restartNumberingAfterBreak="0">
    <w:nsid w:val="55560832"/>
    <w:multiLevelType w:val="multilevel"/>
    <w:tmpl w:val="27A654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55A848ED"/>
    <w:multiLevelType w:val="hybridMultilevel"/>
    <w:tmpl w:val="B8947E0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21" w15:restartNumberingAfterBreak="0">
    <w:nsid w:val="5671044C"/>
    <w:multiLevelType w:val="hybridMultilevel"/>
    <w:tmpl w:val="683EABA8"/>
    <w:lvl w:ilvl="0" w:tplc="F9D284FE">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Calibri" w:eastAsiaTheme="minorEastAsia"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567A3DCA"/>
    <w:multiLevelType w:val="hybridMultilevel"/>
    <w:tmpl w:val="633C861C"/>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123" w15:restartNumberingAfterBreak="0">
    <w:nsid w:val="57522A69"/>
    <w:multiLevelType w:val="hybridMultilevel"/>
    <w:tmpl w:val="F588FC50"/>
    <w:lvl w:ilvl="0" w:tplc="F9D284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57BA543B"/>
    <w:multiLevelType w:val="multilevel"/>
    <w:tmpl w:val="3A0A1E2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58126B4B"/>
    <w:multiLevelType w:val="multilevel"/>
    <w:tmpl w:val="E4F42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83B25E6"/>
    <w:multiLevelType w:val="multilevel"/>
    <w:tmpl w:val="53B486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59AB33F4"/>
    <w:multiLevelType w:val="hybridMultilevel"/>
    <w:tmpl w:val="B25E4D9E"/>
    <w:lvl w:ilvl="0" w:tplc="F9D284FE">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8" w15:restartNumberingAfterBreak="0">
    <w:nsid w:val="59D17E39"/>
    <w:multiLevelType w:val="multilevel"/>
    <w:tmpl w:val="30DCA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A9D7F14"/>
    <w:multiLevelType w:val="hybridMultilevel"/>
    <w:tmpl w:val="5888ABD4"/>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30" w15:restartNumberingAfterBreak="0">
    <w:nsid w:val="5BC26040"/>
    <w:multiLevelType w:val="hybridMultilevel"/>
    <w:tmpl w:val="8090B906"/>
    <w:lvl w:ilvl="0" w:tplc="2C0A0001">
      <w:start w:val="1"/>
      <w:numFmt w:val="bullet"/>
      <w:lvlText w:val=""/>
      <w:lvlJc w:val="left"/>
      <w:pPr>
        <w:ind w:left="1068" w:hanging="360"/>
      </w:pPr>
      <w:rPr>
        <w:rFonts w:ascii="Symbol" w:hAnsi="Symbol" w:hint="default"/>
      </w:rPr>
    </w:lvl>
    <w:lvl w:ilvl="1" w:tplc="2C0A0003" w:tentative="1">
      <w:start w:val="1"/>
      <w:numFmt w:val="bullet"/>
      <w:lvlText w:val="o"/>
      <w:lvlJc w:val="left"/>
      <w:pPr>
        <w:ind w:left="1788" w:hanging="360"/>
      </w:pPr>
      <w:rPr>
        <w:rFonts w:ascii="Courier New" w:hAnsi="Courier New" w:cs="Courier New" w:hint="default"/>
      </w:rPr>
    </w:lvl>
    <w:lvl w:ilvl="2" w:tplc="2C0A0005" w:tentative="1">
      <w:start w:val="1"/>
      <w:numFmt w:val="bullet"/>
      <w:lvlText w:val=""/>
      <w:lvlJc w:val="left"/>
      <w:pPr>
        <w:ind w:left="2508" w:hanging="360"/>
      </w:pPr>
      <w:rPr>
        <w:rFonts w:ascii="Wingdings" w:hAnsi="Wingdings" w:hint="default"/>
      </w:rPr>
    </w:lvl>
    <w:lvl w:ilvl="3" w:tplc="2C0A0001" w:tentative="1">
      <w:start w:val="1"/>
      <w:numFmt w:val="bullet"/>
      <w:lvlText w:val=""/>
      <w:lvlJc w:val="left"/>
      <w:pPr>
        <w:ind w:left="3228" w:hanging="360"/>
      </w:pPr>
      <w:rPr>
        <w:rFonts w:ascii="Symbol" w:hAnsi="Symbol" w:hint="default"/>
      </w:rPr>
    </w:lvl>
    <w:lvl w:ilvl="4" w:tplc="2C0A0003" w:tentative="1">
      <w:start w:val="1"/>
      <w:numFmt w:val="bullet"/>
      <w:lvlText w:val="o"/>
      <w:lvlJc w:val="left"/>
      <w:pPr>
        <w:ind w:left="3948" w:hanging="360"/>
      </w:pPr>
      <w:rPr>
        <w:rFonts w:ascii="Courier New" w:hAnsi="Courier New" w:cs="Courier New" w:hint="default"/>
      </w:rPr>
    </w:lvl>
    <w:lvl w:ilvl="5" w:tplc="2C0A0005" w:tentative="1">
      <w:start w:val="1"/>
      <w:numFmt w:val="bullet"/>
      <w:lvlText w:val=""/>
      <w:lvlJc w:val="left"/>
      <w:pPr>
        <w:ind w:left="4668" w:hanging="360"/>
      </w:pPr>
      <w:rPr>
        <w:rFonts w:ascii="Wingdings" w:hAnsi="Wingdings" w:hint="default"/>
      </w:rPr>
    </w:lvl>
    <w:lvl w:ilvl="6" w:tplc="2C0A0001" w:tentative="1">
      <w:start w:val="1"/>
      <w:numFmt w:val="bullet"/>
      <w:lvlText w:val=""/>
      <w:lvlJc w:val="left"/>
      <w:pPr>
        <w:ind w:left="5388" w:hanging="360"/>
      </w:pPr>
      <w:rPr>
        <w:rFonts w:ascii="Symbol" w:hAnsi="Symbol" w:hint="default"/>
      </w:rPr>
    </w:lvl>
    <w:lvl w:ilvl="7" w:tplc="2C0A0003" w:tentative="1">
      <w:start w:val="1"/>
      <w:numFmt w:val="bullet"/>
      <w:lvlText w:val="o"/>
      <w:lvlJc w:val="left"/>
      <w:pPr>
        <w:ind w:left="6108" w:hanging="360"/>
      </w:pPr>
      <w:rPr>
        <w:rFonts w:ascii="Courier New" w:hAnsi="Courier New" w:cs="Courier New" w:hint="default"/>
      </w:rPr>
    </w:lvl>
    <w:lvl w:ilvl="8" w:tplc="2C0A0005" w:tentative="1">
      <w:start w:val="1"/>
      <w:numFmt w:val="bullet"/>
      <w:lvlText w:val=""/>
      <w:lvlJc w:val="left"/>
      <w:pPr>
        <w:ind w:left="6828" w:hanging="360"/>
      </w:pPr>
      <w:rPr>
        <w:rFonts w:ascii="Wingdings" w:hAnsi="Wingdings" w:hint="default"/>
      </w:rPr>
    </w:lvl>
  </w:abstractNum>
  <w:abstractNum w:abstractNumId="131" w15:restartNumberingAfterBreak="0">
    <w:nsid w:val="5BCD07C1"/>
    <w:multiLevelType w:val="hybridMultilevel"/>
    <w:tmpl w:val="9E8E348E"/>
    <w:lvl w:ilvl="0" w:tplc="2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5C2D6D8F"/>
    <w:multiLevelType w:val="hybridMultilevel"/>
    <w:tmpl w:val="F2CC0DDC"/>
    <w:lvl w:ilvl="0" w:tplc="2C0A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3" w15:restartNumberingAfterBreak="0">
    <w:nsid w:val="5D0D7428"/>
    <w:multiLevelType w:val="hybridMultilevel"/>
    <w:tmpl w:val="0BF61CF0"/>
    <w:lvl w:ilvl="0" w:tplc="4DF870CA">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4" w15:restartNumberingAfterBreak="0">
    <w:nsid w:val="5EE12D11"/>
    <w:multiLevelType w:val="multilevel"/>
    <w:tmpl w:val="2C0AFF5E"/>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5F4C28AC"/>
    <w:multiLevelType w:val="multilevel"/>
    <w:tmpl w:val="28B86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F6B67CB"/>
    <w:multiLevelType w:val="hybridMultilevel"/>
    <w:tmpl w:val="7C06853E"/>
    <w:lvl w:ilvl="0" w:tplc="2C0A000F">
      <w:start w:val="3"/>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37" w15:restartNumberingAfterBreak="0">
    <w:nsid w:val="60600208"/>
    <w:multiLevelType w:val="hybridMultilevel"/>
    <w:tmpl w:val="EB26A992"/>
    <w:lvl w:ilvl="0" w:tplc="BAACE3DA">
      <w:start w:val="1"/>
      <w:numFmt w:val="decimal"/>
      <w:lvlText w:val="%1."/>
      <w:lvlJc w:val="left"/>
      <w:pPr>
        <w:ind w:left="720" w:hanging="360"/>
      </w:pPr>
      <w:rPr>
        <w:rFonts w:ascii="Montserrat" w:eastAsiaTheme="minorHAnsi" w:hAnsi="Montserrat" w:cstheme="majorHAnsi"/>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38" w15:restartNumberingAfterBreak="0">
    <w:nsid w:val="60D75900"/>
    <w:multiLevelType w:val="hybridMultilevel"/>
    <w:tmpl w:val="E738D920"/>
    <w:lvl w:ilvl="0" w:tplc="F9D284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60F27B8B"/>
    <w:multiLevelType w:val="hybridMultilevel"/>
    <w:tmpl w:val="FD90406E"/>
    <w:lvl w:ilvl="0" w:tplc="2C0A0017">
      <w:start w:val="1"/>
      <w:numFmt w:val="lowerLetter"/>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140" w15:restartNumberingAfterBreak="0">
    <w:nsid w:val="62036921"/>
    <w:multiLevelType w:val="hybridMultilevel"/>
    <w:tmpl w:val="CEEA660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41" w15:restartNumberingAfterBreak="0">
    <w:nsid w:val="62AD503E"/>
    <w:multiLevelType w:val="multilevel"/>
    <w:tmpl w:val="4F9ED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34C3803"/>
    <w:multiLevelType w:val="hybridMultilevel"/>
    <w:tmpl w:val="3116A29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43" w15:restartNumberingAfterBreak="0">
    <w:nsid w:val="63A44564"/>
    <w:multiLevelType w:val="hybridMultilevel"/>
    <w:tmpl w:val="36D044AE"/>
    <w:lvl w:ilvl="0" w:tplc="2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63F62484"/>
    <w:multiLevelType w:val="hybridMultilevel"/>
    <w:tmpl w:val="4288DEC2"/>
    <w:lvl w:ilvl="0" w:tplc="F9D284FE">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45" w15:restartNumberingAfterBreak="0">
    <w:nsid w:val="66CD244A"/>
    <w:multiLevelType w:val="hybridMultilevel"/>
    <w:tmpl w:val="D9C2A392"/>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46" w15:restartNumberingAfterBreak="0">
    <w:nsid w:val="676A10BA"/>
    <w:multiLevelType w:val="multilevel"/>
    <w:tmpl w:val="AD286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67F5719E"/>
    <w:multiLevelType w:val="hybridMultilevel"/>
    <w:tmpl w:val="267003B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48" w15:restartNumberingAfterBreak="0">
    <w:nsid w:val="69257A45"/>
    <w:multiLevelType w:val="hybridMultilevel"/>
    <w:tmpl w:val="BCEA0006"/>
    <w:lvl w:ilvl="0" w:tplc="2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9" w15:restartNumberingAfterBreak="0">
    <w:nsid w:val="69AA77D4"/>
    <w:multiLevelType w:val="hybridMultilevel"/>
    <w:tmpl w:val="831652F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50" w15:restartNumberingAfterBreak="0">
    <w:nsid w:val="6ACF5B8D"/>
    <w:multiLevelType w:val="hybridMultilevel"/>
    <w:tmpl w:val="D1DA1D32"/>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151" w15:restartNumberingAfterBreak="0">
    <w:nsid w:val="6C402ABE"/>
    <w:multiLevelType w:val="hybridMultilevel"/>
    <w:tmpl w:val="06C40FF4"/>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152" w15:restartNumberingAfterBreak="0">
    <w:nsid w:val="6D522AF4"/>
    <w:multiLevelType w:val="hybridMultilevel"/>
    <w:tmpl w:val="87AC3200"/>
    <w:lvl w:ilvl="0" w:tplc="F9D284FE">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3" w15:restartNumberingAfterBreak="0">
    <w:nsid w:val="6EF877FB"/>
    <w:multiLevelType w:val="hybridMultilevel"/>
    <w:tmpl w:val="42D8EF20"/>
    <w:lvl w:ilvl="0" w:tplc="2C0A000F">
      <w:start w:val="1"/>
      <w:numFmt w:val="decimal"/>
      <w:lvlText w:val="%1."/>
      <w:lvlJc w:val="left"/>
      <w:pPr>
        <w:ind w:left="1080" w:hanging="360"/>
      </w:p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54" w15:restartNumberingAfterBreak="0">
    <w:nsid w:val="70F422AB"/>
    <w:multiLevelType w:val="multilevel"/>
    <w:tmpl w:val="7D5E0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710A50A1"/>
    <w:multiLevelType w:val="multilevel"/>
    <w:tmpl w:val="13AE810E"/>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71290C13"/>
    <w:multiLevelType w:val="hybridMultilevel"/>
    <w:tmpl w:val="D70A2BDC"/>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157" w15:restartNumberingAfterBreak="0">
    <w:nsid w:val="7220797E"/>
    <w:multiLevelType w:val="hybridMultilevel"/>
    <w:tmpl w:val="14846872"/>
    <w:lvl w:ilvl="0" w:tplc="2C0A000F">
      <w:start w:val="1"/>
      <w:numFmt w:val="decimal"/>
      <w:lvlText w:val="%1."/>
      <w:lvlJc w:val="left"/>
      <w:pPr>
        <w:ind w:left="720" w:hanging="360"/>
      </w:pPr>
      <w:rPr>
        <w:rFonts w:hint="default"/>
      </w:rPr>
    </w:lvl>
    <w:lvl w:ilvl="1" w:tplc="FFFFFFFF">
      <w:numFmt w:val="bullet"/>
      <w:lvlText w:val="-"/>
      <w:lvlJc w:val="left"/>
      <w:pPr>
        <w:ind w:left="1440" w:hanging="360"/>
      </w:pPr>
      <w:rPr>
        <w:rFonts w:ascii="Calibri" w:eastAsiaTheme="minorEastAsia"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724B020D"/>
    <w:multiLevelType w:val="hybridMultilevel"/>
    <w:tmpl w:val="EC1EC044"/>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Calibri" w:eastAsiaTheme="minorEastAsia"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9" w15:restartNumberingAfterBreak="0">
    <w:nsid w:val="72852481"/>
    <w:multiLevelType w:val="hybridMultilevel"/>
    <w:tmpl w:val="0CF8E1B2"/>
    <w:lvl w:ilvl="0" w:tplc="2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0" w15:restartNumberingAfterBreak="0">
    <w:nsid w:val="73E60B18"/>
    <w:multiLevelType w:val="multilevel"/>
    <w:tmpl w:val="8CF64C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740B186C"/>
    <w:multiLevelType w:val="hybridMultilevel"/>
    <w:tmpl w:val="730AC696"/>
    <w:lvl w:ilvl="0" w:tplc="F9D284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75337A0D"/>
    <w:multiLevelType w:val="hybridMultilevel"/>
    <w:tmpl w:val="332CA3DC"/>
    <w:lvl w:ilvl="0" w:tplc="F9D284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3" w15:restartNumberingAfterBreak="0">
    <w:nsid w:val="767667F7"/>
    <w:multiLevelType w:val="hybridMultilevel"/>
    <w:tmpl w:val="728E4942"/>
    <w:lvl w:ilvl="0" w:tplc="F9D284FE">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64" w15:restartNumberingAfterBreak="0">
    <w:nsid w:val="799D43EA"/>
    <w:multiLevelType w:val="hybridMultilevel"/>
    <w:tmpl w:val="6560AC2E"/>
    <w:lvl w:ilvl="0" w:tplc="2C0A000F">
      <w:start w:val="1"/>
      <w:numFmt w:val="decimal"/>
      <w:lvlText w:val="%1."/>
      <w:lvlJc w:val="left"/>
      <w:pPr>
        <w:ind w:left="360" w:hanging="360"/>
      </w:pPr>
      <w:rPr>
        <w:rFonts w:hint="default"/>
      </w:rPr>
    </w:lvl>
    <w:lvl w:ilvl="1" w:tplc="DE225424">
      <w:start w:val="1"/>
      <w:numFmt w:val="lowerLetter"/>
      <w:lvlText w:val="%2-"/>
      <w:lvlJc w:val="left"/>
      <w:pPr>
        <w:ind w:left="1080" w:hanging="360"/>
      </w:pPr>
      <w:rPr>
        <w:rFonts w:hint="default"/>
      </w:r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165" w15:restartNumberingAfterBreak="0">
    <w:nsid w:val="7AB66B00"/>
    <w:multiLevelType w:val="hybridMultilevel"/>
    <w:tmpl w:val="08BA2BC0"/>
    <w:lvl w:ilvl="0" w:tplc="74D8DEC6">
      <w:start w:val="3"/>
      <w:numFmt w:val="decimal"/>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66" w15:restartNumberingAfterBreak="0">
    <w:nsid w:val="7B2C0A4C"/>
    <w:multiLevelType w:val="hybridMultilevel"/>
    <w:tmpl w:val="81F04D96"/>
    <w:lvl w:ilvl="0" w:tplc="2C0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7" w15:restartNumberingAfterBreak="0">
    <w:nsid w:val="7B3A275D"/>
    <w:multiLevelType w:val="multilevel"/>
    <w:tmpl w:val="A72824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7BC0482C"/>
    <w:multiLevelType w:val="multilevel"/>
    <w:tmpl w:val="E38AA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7CAC24A0"/>
    <w:multiLevelType w:val="multilevel"/>
    <w:tmpl w:val="6C766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7D283898"/>
    <w:multiLevelType w:val="hybridMultilevel"/>
    <w:tmpl w:val="A64093A6"/>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71" w15:restartNumberingAfterBreak="0">
    <w:nsid w:val="7E584612"/>
    <w:multiLevelType w:val="multilevel"/>
    <w:tmpl w:val="A3323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7E607105"/>
    <w:multiLevelType w:val="multilevel"/>
    <w:tmpl w:val="A55AD8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7F763899"/>
    <w:multiLevelType w:val="hybridMultilevel"/>
    <w:tmpl w:val="0940522C"/>
    <w:lvl w:ilvl="0" w:tplc="2C0A000F">
      <w:start w:val="1"/>
      <w:numFmt w:val="decimal"/>
      <w:lvlText w:val="%1."/>
      <w:lvlJc w:val="left"/>
      <w:pPr>
        <w:ind w:left="720" w:hanging="360"/>
      </w:pPr>
      <w:rPr>
        <w:rFonts w:hint="default"/>
      </w:rPr>
    </w:lvl>
    <w:lvl w:ilvl="1" w:tplc="FFFFFFFF">
      <w:numFmt w:val="bullet"/>
      <w:lvlText w:val="-"/>
      <w:lvlJc w:val="left"/>
      <w:pPr>
        <w:ind w:left="1440" w:hanging="360"/>
      </w:pPr>
      <w:rPr>
        <w:rFonts w:ascii="Calibri" w:eastAsiaTheme="minorEastAsia"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8570353">
    <w:abstractNumId w:val="48"/>
  </w:num>
  <w:num w:numId="2" w16cid:durableId="897739441">
    <w:abstractNumId w:val="38"/>
  </w:num>
  <w:num w:numId="3" w16cid:durableId="527837420">
    <w:abstractNumId w:val="134"/>
  </w:num>
  <w:num w:numId="4" w16cid:durableId="256331069">
    <w:abstractNumId w:val="45"/>
  </w:num>
  <w:num w:numId="5" w16cid:durableId="1929533872">
    <w:abstractNumId w:val="128"/>
  </w:num>
  <w:num w:numId="6" w16cid:durableId="948044423">
    <w:abstractNumId w:val="155"/>
  </w:num>
  <w:num w:numId="7" w16cid:durableId="587038120">
    <w:abstractNumId w:val="42"/>
  </w:num>
  <w:num w:numId="8" w16cid:durableId="140777945">
    <w:abstractNumId w:val="146"/>
  </w:num>
  <w:num w:numId="9" w16cid:durableId="19935256">
    <w:abstractNumId w:val="141"/>
  </w:num>
  <w:num w:numId="10" w16cid:durableId="2053574971">
    <w:abstractNumId w:val="76"/>
  </w:num>
  <w:num w:numId="11" w16cid:durableId="1987319542">
    <w:abstractNumId w:val="46"/>
  </w:num>
  <w:num w:numId="12" w16cid:durableId="267978435">
    <w:abstractNumId w:val="25"/>
  </w:num>
  <w:num w:numId="13" w16cid:durableId="493034040">
    <w:abstractNumId w:val="32"/>
  </w:num>
  <w:num w:numId="14" w16cid:durableId="1317414325">
    <w:abstractNumId w:val="17"/>
  </w:num>
  <w:num w:numId="15" w16cid:durableId="313415657">
    <w:abstractNumId w:val="86"/>
  </w:num>
  <w:num w:numId="16" w16cid:durableId="1586643538">
    <w:abstractNumId w:val="88"/>
  </w:num>
  <w:num w:numId="17" w16cid:durableId="483008542">
    <w:abstractNumId w:val="171"/>
  </w:num>
  <w:num w:numId="18" w16cid:durableId="1256328329">
    <w:abstractNumId w:val="135"/>
  </w:num>
  <w:num w:numId="19" w16cid:durableId="211891145">
    <w:abstractNumId w:val="5"/>
  </w:num>
  <w:num w:numId="20" w16cid:durableId="1215921682">
    <w:abstractNumId w:val="3"/>
  </w:num>
  <w:num w:numId="21" w16cid:durableId="1736663402">
    <w:abstractNumId w:val="2"/>
  </w:num>
  <w:num w:numId="22" w16cid:durableId="786119960">
    <w:abstractNumId w:val="4"/>
  </w:num>
  <w:num w:numId="23" w16cid:durableId="1790398165">
    <w:abstractNumId w:val="1"/>
  </w:num>
  <w:num w:numId="24" w16cid:durableId="897013759">
    <w:abstractNumId w:val="0"/>
  </w:num>
  <w:num w:numId="25" w16cid:durableId="355473621">
    <w:abstractNumId w:val="104"/>
  </w:num>
  <w:num w:numId="26" w16cid:durableId="1019505154">
    <w:abstractNumId w:val="20"/>
  </w:num>
  <w:num w:numId="27" w16cid:durableId="1503205659">
    <w:abstractNumId w:val="137"/>
  </w:num>
  <w:num w:numId="28" w16cid:durableId="538782260">
    <w:abstractNumId w:val="16"/>
  </w:num>
  <w:num w:numId="29" w16cid:durableId="1826507754">
    <w:abstractNumId w:val="73"/>
  </w:num>
  <w:num w:numId="30" w16cid:durableId="703016902">
    <w:abstractNumId w:val="123"/>
  </w:num>
  <w:num w:numId="31" w16cid:durableId="1853644860">
    <w:abstractNumId w:val="70"/>
  </w:num>
  <w:num w:numId="32" w16cid:durableId="680396791">
    <w:abstractNumId w:val="96"/>
  </w:num>
  <w:num w:numId="33" w16cid:durableId="688141827">
    <w:abstractNumId w:val="106"/>
  </w:num>
  <w:num w:numId="34" w16cid:durableId="1825967277">
    <w:abstractNumId w:val="31"/>
  </w:num>
  <w:num w:numId="35" w16cid:durableId="1160543199">
    <w:abstractNumId w:val="112"/>
  </w:num>
  <w:num w:numId="36" w16cid:durableId="282198467">
    <w:abstractNumId w:val="121"/>
  </w:num>
  <w:num w:numId="37" w16cid:durableId="183179756">
    <w:abstractNumId w:val="162"/>
  </w:num>
  <w:num w:numId="38" w16cid:durableId="1277256537">
    <w:abstractNumId w:val="54"/>
  </w:num>
  <w:num w:numId="39" w16cid:durableId="1772817756">
    <w:abstractNumId w:val="61"/>
  </w:num>
  <w:num w:numId="40" w16cid:durableId="2115203773">
    <w:abstractNumId w:val="173"/>
  </w:num>
  <w:num w:numId="41" w16cid:durableId="406726314">
    <w:abstractNumId w:val="138"/>
  </w:num>
  <w:num w:numId="42" w16cid:durableId="639724628">
    <w:abstractNumId w:val="62"/>
  </w:num>
  <w:num w:numId="43" w16cid:durableId="730932057">
    <w:abstractNumId w:val="161"/>
  </w:num>
  <w:num w:numId="44" w16cid:durableId="668219252">
    <w:abstractNumId w:val="56"/>
  </w:num>
  <w:num w:numId="45" w16cid:durableId="552276344">
    <w:abstractNumId w:val="109"/>
  </w:num>
  <w:num w:numId="46" w16cid:durableId="1942684383">
    <w:abstractNumId w:val="95"/>
  </w:num>
  <w:num w:numId="47" w16cid:durableId="647783865">
    <w:abstractNumId w:val="21"/>
  </w:num>
  <w:num w:numId="48" w16cid:durableId="1204513367">
    <w:abstractNumId w:val="97"/>
  </w:num>
  <w:num w:numId="49" w16cid:durableId="1953780320">
    <w:abstractNumId w:val="6"/>
  </w:num>
  <w:num w:numId="50" w16cid:durableId="448667911">
    <w:abstractNumId w:val="100"/>
  </w:num>
  <w:num w:numId="51" w16cid:durableId="1141312607">
    <w:abstractNumId w:val="87"/>
  </w:num>
  <w:num w:numId="52" w16cid:durableId="1642811696">
    <w:abstractNumId w:val="127"/>
  </w:num>
  <w:num w:numId="53" w16cid:durableId="1532839439">
    <w:abstractNumId w:val="144"/>
  </w:num>
  <w:num w:numId="54" w16cid:durableId="2118601390">
    <w:abstractNumId w:val="53"/>
  </w:num>
  <w:num w:numId="55" w16cid:durableId="1897202350">
    <w:abstractNumId w:val="163"/>
  </w:num>
  <w:num w:numId="56" w16cid:durableId="1855487247">
    <w:abstractNumId w:val="10"/>
  </w:num>
  <w:num w:numId="57" w16cid:durableId="1483545269">
    <w:abstractNumId w:val="72"/>
  </w:num>
  <w:num w:numId="58" w16cid:durableId="320161090">
    <w:abstractNumId w:val="99"/>
  </w:num>
  <w:num w:numId="59" w16cid:durableId="1637833476">
    <w:abstractNumId w:val="158"/>
  </w:num>
  <w:num w:numId="60" w16cid:durableId="1555581569">
    <w:abstractNumId w:val="80"/>
  </w:num>
  <w:num w:numId="61" w16cid:durableId="51850631">
    <w:abstractNumId w:val="164"/>
  </w:num>
  <w:num w:numId="62" w16cid:durableId="1956597157">
    <w:abstractNumId w:val="84"/>
  </w:num>
  <w:num w:numId="63" w16cid:durableId="1227181510">
    <w:abstractNumId w:val="132"/>
  </w:num>
  <w:num w:numId="64" w16cid:durableId="1796487939">
    <w:abstractNumId w:val="8"/>
  </w:num>
  <w:num w:numId="65" w16cid:durableId="698437282">
    <w:abstractNumId w:val="55"/>
  </w:num>
  <w:num w:numId="66" w16cid:durableId="306669339">
    <w:abstractNumId w:val="102"/>
  </w:num>
  <w:num w:numId="67" w16cid:durableId="280310249">
    <w:abstractNumId w:val="15"/>
  </w:num>
  <w:num w:numId="68" w16cid:durableId="895820761">
    <w:abstractNumId w:val="139"/>
  </w:num>
  <w:num w:numId="69" w16cid:durableId="398555337">
    <w:abstractNumId w:val="69"/>
  </w:num>
  <w:num w:numId="70" w16cid:durableId="847210933">
    <w:abstractNumId w:val="113"/>
  </w:num>
  <w:num w:numId="71" w16cid:durableId="730423081">
    <w:abstractNumId w:val="82"/>
  </w:num>
  <w:num w:numId="72" w16cid:durableId="845562185">
    <w:abstractNumId w:val="90"/>
  </w:num>
  <w:num w:numId="73" w16cid:durableId="494536665">
    <w:abstractNumId w:val="94"/>
  </w:num>
  <w:num w:numId="74" w16cid:durableId="413475267">
    <w:abstractNumId w:val="28"/>
  </w:num>
  <w:num w:numId="75" w16cid:durableId="226962963">
    <w:abstractNumId w:val="51"/>
  </w:num>
  <w:num w:numId="76" w16cid:durableId="391657779">
    <w:abstractNumId w:val="157"/>
  </w:num>
  <w:num w:numId="77" w16cid:durableId="1627586657">
    <w:abstractNumId w:val="77"/>
  </w:num>
  <w:num w:numId="78" w16cid:durableId="2088920131">
    <w:abstractNumId w:val="52"/>
  </w:num>
  <w:num w:numId="79" w16cid:durableId="1801878371">
    <w:abstractNumId w:val="78"/>
  </w:num>
  <w:num w:numId="80" w16cid:durableId="599223688">
    <w:abstractNumId w:val="18"/>
  </w:num>
  <w:num w:numId="81" w16cid:durableId="1171336253">
    <w:abstractNumId w:val="101"/>
  </w:num>
  <w:num w:numId="82" w16cid:durableId="1999573684">
    <w:abstractNumId w:val="91"/>
  </w:num>
  <w:num w:numId="83" w16cid:durableId="1672022204">
    <w:abstractNumId w:val="68"/>
  </w:num>
  <w:num w:numId="84" w16cid:durableId="164788670">
    <w:abstractNumId w:val="66"/>
  </w:num>
  <w:num w:numId="85" w16cid:durableId="1218665275">
    <w:abstractNumId w:val="67"/>
  </w:num>
  <w:num w:numId="86" w16cid:durableId="322203193">
    <w:abstractNumId w:val="122"/>
  </w:num>
  <w:num w:numId="87" w16cid:durableId="2072532152">
    <w:abstractNumId w:val="148"/>
  </w:num>
  <w:num w:numId="88" w16cid:durableId="1136484654">
    <w:abstractNumId w:val="110"/>
  </w:num>
  <w:num w:numId="89" w16cid:durableId="637734227">
    <w:abstractNumId w:val="150"/>
  </w:num>
  <w:num w:numId="90" w16cid:durableId="620772457">
    <w:abstractNumId w:val="105"/>
  </w:num>
  <w:num w:numId="91" w16cid:durableId="1485396808">
    <w:abstractNumId w:val="108"/>
  </w:num>
  <w:num w:numId="92" w16cid:durableId="1540825778">
    <w:abstractNumId w:val="11"/>
  </w:num>
  <w:num w:numId="93" w16cid:durableId="1546285382">
    <w:abstractNumId w:val="22"/>
  </w:num>
  <w:num w:numId="94" w16cid:durableId="326203714">
    <w:abstractNumId w:val="63"/>
  </w:num>
  <w:num w:numId="95" w16cid:durableId="878472798">
    <w:abstractNumId w:val="131"/>
  </w:num>
  <w:num w:numId="96" w16cid:durableId="1659530608">
    <w:abstractNumId w:val="13"/>
  </w:num>
  <w:num w:numId="97" w16cid:durableId="1071536193">
    <w:abstractNumId w:val="23"/>
  </w:num>
  <w:num w:numId="98" w16cid:durableId="564142450">
    <w:abstractNumId w:val="4"/>
    <w:lvlOverride w:ilvl="0">
      <w:startOverride w:val="1"/>
    </w:lvlOverride>
  </w:num>
  <w:num w:numId="99" w16cid:durableId="678854428">
    <w:abstractNumId w:val="4"/>
    <w:lvlOverride w:ilvl="0">
      <w:startOverride w:val="1"/>
    </w:lvlOverride>
  </w:num>
  <w:num w:numId="100" w16cid:durableId="514999192">
    <w:abstractNumId w:val="120"/>
  </w:num>
  <w:num w:numId="101" w16cid:durableId="1609387071">
    <w:abstractNumId w:val="4"/>
    <w:lvlOverride w:ilvl="0">
      <w:startOverride w:val="1"/>
    </w:lvlOverride>
  </w:num>
  <w:num w:numId="102" w16cid:durableId="627784082">
    <w:abstractNumId w:val="4"/>
    <w:lvlOverride w:ilvl="0">
      <w:startOverride w:val="1"/>
    </w:lvlOverride>
  </w:num>
  <w:num w:numId="103" w16cid:durableId="168525602">
    <w:abstractNumId w:val="4"/>
    <w:lvlOverride w:ilvl="0">
      <w:startOverride w:val="1"/>
    </w:lvlOverride>
  </w:num>
  <w:num w:numId="104" w16cid:durableId="1792629275">
    <w:abstractNumId w:val="4"/>
    <w:lvlOverride w:ilvl="0">
      <w:startOverride w:val="1"/>
    </w:lvlOverride>
  </w:num>
  <w:num w:numId="105" w16cid:durableId="1600987961">
    <w:abstractNumId w:val="4"/>
    <w:lvlOverride w:ilvl="0">
      <w:startOverride w:val="1"/>
    </w:lvlOverride>
  </w:num>
  <w:num w:numId="106" w16cid:durableId="948512494">
    <w:abstractNumId w:val="4"/>
    <w:lvlOverride w:ilvl="0">
      <w:startOverride w:val="1"/>
    </w:lvlOverride>
  </w:num>
  <w:num w:numId="107" w16cid:durableId="726489299">
    <w:abstractNumId w:val="4"/>
    <w:lvlOverride w:ilvl="0">
      <w:startOverride w:val="1"/>
    </w:lvlOverride>
  </w:num>
  <w:num w:numId="108" w16cid:durableId="990400591">
    <w:abstractNumId w:val="129"/>
  </w:num>
  <w:num w:numId="109" w16cid:durableId="1898852779">
    <w:abstractNumId w:val="170"/>
  </w:num>
  <w:num w:numId="110" w16cid:durableId="1049459016">
    <w:abstractNumId w:val="26"/>
  </w:num>
  <w:num w:numId="111" w16cid:durableId="1143037076">
    <w:abstractNumId w:val="114"/>
  </w:num>
  <w:num w:numId="112" w16cid:durableId="2064060295">
    <w:abstractNumId w:val="145"/>
  </w:num>
  <w:num w:numId="113" w16cid:durableId="1407191352">
    <w:abstractNumId w:val="116"/>
  </w:num>
  <w:num w:numId="114" w16cid:durableId="1260022362">
    <w:abstractNumId w:val="165"/>
  </w:num>
  <w:num w:numId="115" w16cid:durableId="1227645287">
    <w:abstractNumId w:val="57"/>
  </w:num>
  <w:num w:numId="116" w16cid:durableId="688605924">
    <w:abstractNumId w:val="36"/>
  </w:num>
  <w:num w:numId="117" w16cid:durableId="647588375">
    <w:abstractNumId w:val="4"/>
  </w:num>
  <w:num w:numId="118" w16cid:durableId="1846555671">
    <w:abstractNumId w:val="47"/>
  </w:num>
  <w:num w:numId="119" w16cid:durableId="54277222">
    <w:abstractNumId w:val="142"/>
  </w:num>
  <w:num w:numId="120" w16cid:durableId="949435272">
    <w:abstractNumId w:val="4"/>
  </w:num>
  <w:num w:numId="121" w16cid:durableId="185100956">
    <w:abstractNumId w:val="152"/>
  </w:num>
  <w:num w:numId="122" w16cid:durableId="1978949262">
    <w:abstractNumId w:val="4"/>
  </w:num>
  <w:num w:numId="123" w16cid:durableId="1104230550">
    <w:abstractNumId w:val="4"/>
  </w:num>
  <w:num w:numId="124" w16cid:durableId="572082195">
    <w:abstractNumId w:val="44"/>
  </w:num>
  <w:num w:numId="125" w16cid:durableId="290328167">
    <w:abstractNumId w:val="92"/>
  </w:num>
  <w:num w:numId="126" w16cid:durableId="633413614">
    <w:abstractNumId w:val="74"/>
  </w:num>
  <w:num w:numId="127" w16cid:durableId="830176138">
    <w:abstractNumId w:val="65"/>
  </w:num>
  <w:num w:numId="128" w16cid:durableId="593978793">
    <w:abstractNumId w:val="64"/>
  </w:num>
  <w:num w:numId="129" w16cid:durableId="1261524455">
    <w:abstractNumId w:val="93"/>
  </w:num>
  <w:num w:numId="130" w16cid:durableId="949894547">
    <w:abstractNumId w:val="125"/>
  </w:num>
  <w:num w:numId="131" w16cid:durableId="1793400480">
    <w:abstractNumId w:val="172"/>
  </w:num>
  <w:num w:numId="132" w16cid:durableId="588002871">
    <w:abstractNumId w:val="50"/>
  </w:num>
  <w:num w:numId="133" w16cid:durableId="2134328043">
    <w:abstractNumId w:val="133"/>
  </w:num>
  <w:num w:numId="134" w16cid:durableId="293413282">
    <w:abstractNumId w:val="4"/>
  </w:num>
  <w:num w:numId="135" w16cid:durableId="653027736">
    <w:abstractNumId w:val="59"/>
  </w:num>
  <w:num w:numId="136" w16cid:durableId="5404034">
    <w:abstractNumId w:val="79"/>
  </w:num>
  <w:num w:numId="137" w16cid:durableId="329454831">
    <w:abstractNumId w:val="83"/>
  </w:num>
  <w:num w:numId="138" w16cid:durableId="983316203">
    <w:abstractNumId w:val="111"/>
  </w:num>
  <w:num w:numId="139" w16cid:durableId="1851262488">
    <w:abstractNumId w:val="14"/>
  </w:num>
  <w:num w:numId="140" w16cid:durableId="1296059218">
    <w:abstractNumId w:val="4"/>
  </w:num>
  <w:num w:numId="141" w16cid:durableId="1749381602">
    <w:abstractNumId w:val="98"/>
  </w:num>
  <w:num w:numId="142" w16cid:durableId="1945646595">
    <w:abstractNumId w:val="4"/>
  </w:num>
  <w:num w:numId="143" w16cid:durableId="2102990052">
    <w:abstractNumId w:val="4"/>
  </w:num>
  <w:num w:numId="144" w16cid:durableId="42870198">
    <w:abstractNumId w:val="169"/>
  </w:num>
  <w:num w:numId="145" w16cid:durableId="820465365">
    <w:abstractNumId w:val="167"/>
  </w:num>
  <w:num w:numId="146" w16cid:durableId="1091586876">
    <w:abstractNumId w:val="27"/>
  </w:num>
  <w:num w:numId="147" w16cid:durableId="1357927958">
    <w:abstractNumId w:val="160"/>
  </w:num>
  <w:num w:numId="148" w16cid:durableId="1573659041">
    <w:abstractNumId w:val="126"/>
  </w:num>
  <w:num w:numId="149" w16cid:durableId="11030718">
    <w:abstractNumId w:val="119"/>
  </w:num>
  <w:num w:numId="150" w16cid:durableId="343821776">
    <w:abstractNumId w:val="124"/>
  </w:num>
  <w:num w:numId="151" w16cid:durableId="1897005854">
    <w:abstractNumId w:val="4"/>
  </w:num>
  <w:num w:numId="152" w16cid:durableId="1333870022">
    <w:abstractNumId w:val="85"/>
  </w:num>
  <w:num w:numId="153" w16cid:durableId="1602906971">
    <w:abstractNumId w:val="30"/>
  </w:num>
  <w:num w:numId="154" w16cid:durableId="1933466374">
    <w:abstractNumId w:val="107"/>
  </w:num>
  <w:num w:numId="155" w16cid:durableId="1655790704">
    <w:abstractNumId w:val="9"/>
  </w:num>
  <w:num w:numId="156" w16cid:durableId="74207847">
    <w:abstractNumId w:val="37"/>
  </w:num>
  <w:num w:numId="157" w16cid:durableId="2021539169">
    <w:abstractNumId w:val="168"/>
  </w:num>
  <w:num w:numId="158" w16cid:durableId="622538611">
    <w:abstractNumId w:val="154"/>
  </w:num>
  <w:num w:numId="159" w16cid:durableId="1471747345">
    <w:abstractNumId w:val="153"/>
  </w:num>
  <w:num w:numId="160" w16cid:durableId="1057240795">
    <w:abstractNumId w:val="136"/>
  </w:num>
  <w:num w:numId="161" w16cid:durableId="1842426823">
    <w:abstractNumId w:val="4"/>
  </w:num>
  <w:num w:numId="162" w16cid:durableId="1739211774">
    <w:abstractNumId w:val="7"/>
  </w:num>
  <w:num w:numId="163" w16cid:durableId="399594257">
    <w:abstractNumId w:val="71"/>
  </w:num>
  <w:num w:numId="164" w16cid:durableId="1182931557">
    <w:abstractNumId w:val="166"/>
  </w:num>
  <w:num w:numId="165" w16cid:durableId="1545677899">
    <w:abstractNumId w:val="149"/>
  </w:num>
  <w:num w:numId="166" w16cid:durableId="624508305">
    <w:abstractNumId w:val="60"/>
  </w:num>
  <w:num w:numId="167" w16cid:durableId="353848290">
    <w:abstractNumId w:val="103"/>
  </w:num>
  <w:num w:numId="168" w16cid:durableId="1489905226">
    <w:abstractNumId w:val="143"/>
  </w:num>
  <w:num w:numId="169" w16cid:durableId="1696033540">
    <w:abstractNumId w:val="4"/>
  </w:num>
  <w:num w:numId="170" w16cid:durableId="1078286566">
    <w:abstractNumId w:val="75"/>
  </w:num>
  <w:num w:numId="171" w16cid:durableId="1247038102">
    <w:abstractNumId w:val="35"/>
  </w:num>
  <w:num w:numId="172" w16cid:durableId="227689146">
    <w:abstractNumId w:val="118"/>
  </w:num>
  <w:num w:numId="173" w16cid:durableId="566459123">
    <w:abstractNumId w:val="34"/>
  </w:num>
  <w:num w:numId="174" w16cid:durableId="371999721">
    <w:abstractNumId w:val="33"/>
  </w:num>
  <w:num w:numId="175" w16cid:durableId="436756138">
    <w:abstractNumId w:val="43"/>
  </w:num>
  <w:num w:numId="176" w16cid:durableId="915482231">
    <w:abstractNumId w:val="49"/>
  </w:num>
  <w:num w:numId="177" w16cid:durableId="705637214">
    <w:abstractNumId w:val="19"/>
  </w:num>
  <w:num w:numId="178" w16cid:durableId="1158427460">
    <w:abstractNumId w:val="81"/>
  </w:num>
  <w:num w:numId="179" w16cid:durableId="1460029413">
    <w:abstractNumId w:val="147"/>
  </w:num>
  <w:num w:numId="180" w16cid:durableId="525096995">
    <w:abstractNumId w:val="159"/>
  </w:num>
  <w:num w:numId="181" w16cid:durableId="559054132">
    <w:abstractNumId w:val="12"/>
  </w:num>
  <w:num w:numId="182" w16cid:durableId="1019698147">
    <w:abstractNumId w:val="140"/>
  </w:num>
  <w:num w:numId="183" w16cid:durableId="1199389636">
    <w:abstractNumId w:val="29"/>
  </w:num>
  <w:num w:numId="184" w16cid:durableId="1368987536">
    <w:abstractNumId w:val="58"/>
  </w:num>
  <w:num w:numId="185" w16cid:durableId="227082440">
    <w:abstractNumId w:val="39"/>
  </w:num>
  <w:num w:numId="186" w16cid:durableId="748309304">
    <w:abstractNumId w:val="130"/>
  </w:num>
  <w:num w:numId="187" w16cid:durableId="636498373">
    <w:abstractNumId w:val="40"/>
  </w:num>
  <w:num w:numId="188" w16cid:durableId="1730762098">
    <w:abstractNumId w:val="89"/>
  </w:num>
  <w:num w:numId="189" w16cid:durableId="1935892731">
    <w:abstractNumId w:val="115"/>
  </w:num>
  <w:num w:numId="190" w16cid:durableId="1587688146">
    <w:abstractNumId w:val="156"/>
  </w:num>
  <w:num w:numId="191" w16cid:durableId="1473254997">
    <w:abstractNumId w:val="151"/>
  </w:num>
  <w:num w:numId="192" w16cid:durableId="959989471">
    <w:abstractNumId w:val="41"/>
  </w:num>
  <w:num w:numId="193" w16cid:durableId="1981420797">
    <w:abstractNumId w:val="117"/>
  </w:num>
  <w:num w:numId="194" w16cid:durableId="91825480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9D"/>
    <w:rsid w:val="00023A49"/>
    <w:rsid w:val="000654E9"/>
    <w:rsid w:val="00073301"/>
    <w:rsid w:val="000F19E2"/>
    <w:rsid w:val="000F6165"/>
    <w:rsid w:val="00173FE1"/>
    <w:rsid w:val="001B3FA9"/>
    <w:rsid w:val="001E77AF"/>
    <w:rsid w:val="001F10B8"/>
    <w:rsid w:val="00303871"/>
    <w:rsid w:val="00307582"/>
    <w:rsid w:val="003230C2"/>
    <w:rsid w:val="0037035A"/>
    <w:rsid w:val="003F2D47"/>
    <w:rsid w:val="0040361C"/>
    <w:rsid w:val="004321AC"/>
    <w:rsid w:val="004710E7"/>
    <w:rsid w:val="004834F3"/>
    <w:rsid w:val="004E24E6"/>
    <w:rsid w:val="004F0A29"/>
    <w:rsid w:val="005603C2"/>
    <w:rsid w:val="005B28A4"/>
    <w:rsid w:val="006051FC"/>
    <w:rsid w:val="00645922"/>
    <w:rsid w:val="006B7218"/>
    <w:rsid w:val="006E10A7"/>
    <w:rsid w:val="00707866"/>
    <w:rsid w:val="00723BA0"/>
    <w:rsid w:val="00745544"/>
    <w:rsid w:val="00764A26"/>
    <w:rsid w:val="007F07F9"/>
    <w:rsid w:val="007F69A9"/>
    <w:rsid w:val="007F6A80"/>
    <w:rsid w:val="008262C9"/>
    <w:rsid w:val="008D7F95"/>
    <w:rsid w:val="00902168"/>
    <w:rsid w:val="0096649D"/>
    <w:rsid w:val="00972CB5"/>
    <w:rsid w:val="009B25E7"/>
    <w:rsid w:val="009B7844"/>
    <w:rsid w:val="00B2127C"/>
    <w:rsid w:val="00B21D8E"/>
    <w:rsid w:val="00B773FC"/>
    <w:rsid w:val="00B82331"/>
    <w:rsid w:val="00BF7318"/>
    <w:rsid w:val="00CB23F9"/>
    <w:rsid w:val="00CF4185"/>
    <w:rsid w:val="00D50BDE"/>
    <w:rsid w:val="00D7372F"/>
    <w:rsid w:val="00DB3C6D"/>
    <w:rsid w:val="00E112C8"/>
    <w:rsid w:val="00E17BFC"/>
    <w:rsid w:val="00E648A9"/>
    <w:rsid w:val="00EF176F"/>
    <w:rsid w:val="00F07666"/>
    <w:rsid w:val="00F07C6A"/>
    <w:rsid w:val="00F12699"/>
    <w:rsid w:val="00F20C0D"/>
    <w:rsid w:val="00F21B03"/>
    <w:rsid w:val="00F232E0"/>
    <w:rsid w:val="00F80FE1"/>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797C8"/>
  <w15:chartTrackingRefBased/>
  <w15:docId w15:val="{F974BF25-74AF-483D-927F-FAD89EBCF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A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49D"/>
    <w:pPr>
      <w:spacing w:after="200" w:line="276" w:lineRule="auto"/>
    </w:pPr>
    <w:rPr>
      <w:rFonts w:ascii="Calibri" w:eastAsiaTheme="minorEastAsia" w:hAnsi="Calibri"/>
      <w:kern w:val="0"/>
      <w14:ligatures w14:val="none"/>
    </w:rPr>
  </w:style>
  <w:style w:type="paragraph" w:styleId="Ttulo1">
    <w:name w:val="heading 1"/>
    <w:basedOn w:val="Normal"/>
    <w:next w:val="Normal"/>
    <w:link w:val="Ttulo1Car"/>
    <w:uiPriority w:val="9"/>
    <w:qFormat/>
    <w:rsid w:val="009664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9664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96649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96649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96649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96649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6649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6649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6649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6649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96649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96649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96649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96649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96649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6649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6649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6649D"/>
    <w:rPr>
      <w:rFonts w:eastAsiaTheme="majorEastAsia" w:cstheme="majorBidi"/>
      <w:color w:val="272727" w:themeColor="text1" w:themeTint="D8"/>
    </w:rPr>
  </w:style>
  <w:style w:type="paragraph" w:styleId="Ttulo">
    <w:name w:val="Title"/>
    <w:basedOn w:val="Normal"/>
    <w:next w:val="Normal"/>
    <w:link w:val="TtuloCar"/>
    <w:uiPriority w:val="10"/>
    <w:qFormat/>
    <w:rsid w:val="009664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6649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6649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6649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6649D"/>
    <w:pPr>
      <w:spacing w:before="160"/>
      <w:jc w:val="center"/>
    </w:pPr>
    <w:rPr>
      <w:i/>
      <w:iCs/>
      <w:color w:val="404040" w:themeColor="text1" w:themeTint="BF"/>
    </w:rPr>
  </w:style>
  <w:style w:type="character" w:customStyle="1" w:styleId="CitaCar">
    <w:name w:val="Cita Car"/>
    <w:basedOn w:val="Fuentedeprrafopredeter"/>
    <w:link w:val="Cita"/>
    <w:uiPriority w:val="29"/>
    <w:rsid w:val="0096649D"/>
    <w:rPr>
      <w:i/>
      <w:iCs/>
      <w:color w:val="404040" w:themeColor="text1" w:themeTint="BF"/>
    </w:rPr>
  </w:style>
  <w:style w:type="paragraph" w:styleId="Prrafodelista">
    <w:name w:val="List Paragraph"/>
    <w:basedOn w:val="Normal"/>
    <w:uiPriority w:val="34"/>
    <w:qFormat/>
    <w:rsid w:val="0096649D"/>
    <w:pPr>
      <w:ind w:left="720"/>
      <w:contextualSpacing/>
    </w:pPr>
  </w:style>
  <w:style w:type="character" w:styleId="nfasisintenso">
    <w:name w:val="Intense Emphasis"/>
    <w:basedOn w:val="Fuentedeprrafopredeter"/>
    <w:uiPriority w:val="21"/>
    <w:qFormat/>
    <w:rsid w:val="0096649D"/>
    <w:rPr>
      <w:i/>
      <w:iCs/>
      <w:color w:val="2F5496" w:themeColor="accent1" w:themeShade="BF"/>
    </w:rPr>
  </w:style>
  <w:style w:type="paragraph" w:styleId="Citadestacada">
    <w:name w:val="Intense Quote"/>
    <w:basedOn w:val="Normal"/>
    <w:next w:val="Normal"/>
    <w:link w:val="CitadestacadaCar"/>
    <w:uiPriority w:val="30"/>
    <w:qFormat/>
    <w:rsid w:val="009664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96649D"/>
    <w:rPr>
      <w:i/>
      <w:iCs/>
      <w:color w:val="2F5496" w:themeColor="accent1" w:themeShade="BF"/>
    </w:rPr>
  </w:style>
  <w:style w:type="character" w:styleId="Referenciaintensa">
    <w:name w:val="Intense Reference"/>
    <w:basedOn w:val="Fuentedeprrafopredeter"/>
    <w:uiPriority w:val="32"/>
    <w:qFormat/>
    <w:rsid w:val="0096649D"/>
    <w:rPr>
      <w:b/>
      <w:bCs/>
      <w:smallCaps/>
      <w:color w:val="2F5496" w:themeColor="accent1" w:themeShade="BF"/>
      <w:spacing w:val="5"/>
    </w:rPr>
  </w:style>
  <w:style w:type="paragraph" w:styleId="Encabezado">
    <w:name w:val="header"/>
    <w:basedOn w:val="Normal"/>
    <w:link w:val="EncabezadoCar"/>
    <w:uiPriority w:val="99"/>
    <w:unhideWhenUsed/>
    <w:rsid w:val="0096649D"/>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96649D"/>
    <w:rPr>
      <w:rFonts w:ascii="Calibri" w:eastAsiaTheme="minorEastAsia" w:hAnsi="Calibri"/>
      <w:kern w:val="0"/>
      <w14:ligatures w14:val="none"/>
    </w:rPr>
  </w:style>
  <w:style w:type="paragraph" w:styleId="Piedepgina">
    <w:name w:val="footer"/>
    <w:basedOn w:val="Normal"/>
    <w:link w:val="PiedepginaCar"/>
    <w:uiPriority w:val="99"/>
    <w:unhideWhenUsed/>
    <w:rsid w:val="0096649D"/>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96649D"/>
    <w:rPr>
      <w:rFonts w:ascii="Calibri" w:eastAsiaTheme="minorEastAsia" w:hAnsi="Calibri"/>
      <w:kern w:val="0"/>
      <w14:ligatures w14:val="none"/>
    </w:rPr>
  </w:style>
  <w:style w:type="paragraph" w:styleId="Sinespaciado">
    <w:name w:val="No Spacing"/>
    <w:uiPriority w:val="1"/>
    <w:qFormat/>
    <w:rsid w:val="0096649D"/>
    <w:pPr>
      <w:spacing w:after="0" w:line="240" w:lineRule="auto"/>
    </w:pPr>
    <w:rPr>
      <w:rFonts w:eastAsiaTheme="minorEastAsia"/>
      <w:kern w:val="0"/>
      <w:lang w:val="en-US"/>
      <w14:ligatures w14:val="none"/>
    </w:rPr>
  </w:style>
  <w:style w:type="paragraph" w:styleId="Textoindependiente">
    <w:name w:val="Body Text"/>
    <w:basedOn w:val="Normal"/>
    <w:link w:val="TextoindependienteCar"/>
    <w:uiPriority w:val="99"/>
    <w:unhideWhenUsed/>
    <w:rsid w:val="0096649D"/>
    <w:pPr>
      <w:spacing w:after="120"/>
    </w:pPr>
  </w:style>
  <w:style w:type="character" w:customStyle="1" w:styleId="TextoindependienteCar">
    <w:name w:val="Texto independiente Car"/>
    <w:basedOn w:val="Fuentedeprrafopredeter"/>
    <w:link w:val="Textoindependiente"/>
    <w:uiPriority w:val="99"/>
    <w:rsid w:val="0096649D"/>
    <w:rPr>
      <w:rFonts w:ascii="Calibri" w:eastAsiaTheme="minorEastAsia" w:hAnsi="Calibri"/>
      <w:kern w:val="0"/>
      <w14:ligatures w14:val="none"/>
    </w:rPr>
  </w:style>
  <w:style w:type="paragraph" w:styleId="Textoindependiente2">
    <w:name w:val="Body Text 2"/>
    <w:basedOn w:val="Normal"/>
    <w:link w:val="Textoindependiente2Car"/>
    <w:uiPriority w:val="99"/>
    <w:unhideWhenUsed/>
    <w:rsid w:val="0096649D"/>
    <w:pPr>
      <w:spacing w:after="120" w:line="480" w:lineRule="auto"/>
    </w:pPr>
  </w:style>
  <w:style w:type="character" w:customStyle="1" w:styleId="Textoindependiente2Car">
    <w:name w:val="Texto independiente 2 Car"/>
    <w:basedOn w:val="Fuentedeprrafopredeter"/>
    <w:link w:val="Textoindependiente2"/>
    <w:uiPriority w:val="99"/>
    <w:rsid w:val="0096649D"/>
    <w:rPr>
      <w:rFonts w:ascii="Calibri" w:eastAsiaTheme="minorEastAsia" w:hAnsi="Calibri"/>
      <w:kern w:val="0"/>
      <w14:ligatures w14:val="none"/>
    </w:rPr>
  </w:style>
  <w:style w:type="paragraph" w:styleId="Textoindependiente3">
    <w:name w:val="Body Text 3"/>
    <w:basedOn w:val="Normal"/>
    <w:link w:val="Textoindependiente3Car"/>
    <w:uiPriority w:val="99"/>
    <w:unhideWhenUsed/>
    <w:rsid w:val="0096649D"/>
    <w:pPr>
      <w:spacing w:after="120"/>
    </w:pPr>
    <w:rPr>
      <w:sz w:val="16"/>
      <w:szCs w:val="16"/>
    </w:rPr>
  </w:style>
  <w:style w:type="character" w:customStyle="1" w:styleId="Textoindependiente3Car">
    <w:name w:val="Texto independiente 3 Car"/>
    <w:basedOn w:val="Fuentedeprrafopredeter"/>
    <w:link w:val="Textoindependiente3"/>
    <w:uiPriority w:val="99"/>
    <w:rsid w:val="0096649D"/>
    <w:rPr>
      <w:rFonts w:ascii="Calibri" w:eastAsiaTheme="minorEastAsia" w:hAnsi="Calibri"/>
      <w:kern w:val="0"/>
      <w:sz w:val="16"/>
      <w:szCs w:val="16"/>
      <w14:ligatures w14:val="none"/>
    </w:rPr>
  </w:style>
  <w:style w:type="paragraph" w:styleId="Lista">
    <w:name w:val="List"/>
    <w:basedOn w:val="Normal"/>
    <w:uiPriority w:val="99"/>
    <w:unhideWhenUsed/>
    <w:rsid w:val="0096649D"/>
    <w:pPr>
      <w:ind w:left="360" w:hanging="360"/>
      <w:contextualSpacing/>
    </w:pPr>
  </w:style>
  <w:style w:type="paragraph" w:styleId="Lista2">
    <w:name w:val="List 2"/>
    <w:basedOn w:val="Normal"/>
    <w:uiPriority w:val="99"/>
    <w:unhideWhenUsed/>
    <w:rsid w:val="0096649D"/>
    <w:pPr>
      <w:ind w:left="720" w:hanging="360"/>
      <w:contextualSpacing/>
    </w:pPr>
  </w:style>
  <w:style w:type="paragraph" w:styleId="Lista3">
    <w:name w:val="List 3"/>
    <w:basedOn w:val="Normal"/>
    <w:uiPriority w:val="99"/>
    <w:unhideWhenUsed/>
    <w:rsid w:val="0096649D"/>
    <w:pPr>
      <w:ind w:left="1080" w:hanging="360"/>
      <w:contextualSpacing/>
    </w:pPr>
  </w:style>
  <w:style w:type="paragraph" w:styleId="Listaconvietas">
    <w:name w:val="List Bullet"/>
    <w:basedOn w:val="Normal"/>
    <w:uiPriority w:val="99"/>
    <w:unhideWhenUsed/>
    <w:rsid w:val="0096649D"/>
    <w:pPr>
      <w:numPr>
        <w:numId w:val="19"/>
      </w:numPr>
      <w:tabs>
        <w:tab w:val="clear" w:pos="360"/>
      </w:tabs>
      <w:ind w:left="0" w:firstLine="0"/>
      <w:contextualSpacing/>
    </w:pPr>
  </w:style>
  <w:style w:type="paragraph" w:styleId="Listaconvietas2">
    <w:name w:val="List Bullet 2"/>
    <w:basedOn w:val="Normal"/>
    <w:uiPriority w:val="99"/>
    <w:unhideWhenUsed/>
    <w:rsid w:val="0096649D"/>
    <w:pPr>
      <w:numPr>
        <w:numId w:val="20"/>
      </w:numPr>
      <w:tabs>
        <w:tab w:val="clear" w:pos="720"/>
      </w:tabs>
      <w:ind w:left="0" w:firstLine="0"/>
      <w:contextualSpacing/>
    </w:pPr>
  </w:style>
  <w:style w:type="paragraph" w:styleId="Listaconvietas3">
    <w:name w:val="List Bullet 3"/>
    <w:basedOn w:val="Normal"/>
    <w:uiPriority w:val="99"/>
    <w:unhideWhenUsed/>
    <w:rsid w:val="0096649D"/>
    <w:pPr>
      <w:numPr>
        <w:numId w:val="21"/>
      </w:numPr>
      <w:tabs>
        <w:tab w:val="clear" w:pos="1080"/>
      </w:tabs>
      <w:ind w:left="0" w:firstLine="0"/>
      <w:contextualSpacing/>
    </w:pPr>
  </w:style>
  <w:style w:type="paragraph" w:styleId="Listaconnmeros">
    <w:name w:val="List Number"/>
    <w:basedOn w:val="Normal"/>
    <w:uiPriority w:val="99"/>
    <w:unhideWhenUsed/>
    <w:rsid w:val="0096649D"/>
    <w:pPr>
      <w:numPr>
        <w:numId w:val="22"/>
      </w:numPr>
      <w:tabs>
        <w:tab w:val="clear" w:pos="360"/>
      </w:tabs>
      <w:ind w:left="0" w:firstLine="0"/>
      <w:contextualSpacing/>
    </w:pPr>
  </w:style>
  <w:style w:type="paragraph" w:styleId="Listaconnmeros2">
    <w:name w:val="List Number 2"/>
    <w:basedOn w:val="Normal"/>
    <w:uiPriority w:val="99"/>
    <w:unhideWhenUsed/>
    <w:rsid w:val="0096649D"/>
    <w:pPr>
      <w:numPr>
        <w:numId w:val="23"/>
      </w:numPr>
      <w:tabs>
        <w:tab w:val="clear" w:pos="720"/>
      </w:tabs>
      <w:ind w:left="0" w:firstLine="0"/>
      <w:contextualSpacing/>
    </w:pPr>
  </w:style>
  <w:style w:type="paragraph" w:styleId="Listaconnmeros3">
    <w:name w:val="List Number 3"/>
    <w:basedOn w:val="Normal"/>
    <w:uiPriority w:val="99"/>
    <w:unhideWhenUsed/>
    <w:rsid w:val="0096649D"/>
    <w:pPr>
      <w:numPr>
        <w:numId w:val="24"/>
      </w:numPr>
      <w:tabs>
        <w:tab w:val="clear" w:pos="5038"/>
      </w:tabs>
      <w:ind w:left="0" w:firstLine="0"/>
      <w:contextualSpacing/>
    </w:pPr>
  </w:style>
  <w:style w:type="paragraph" w:styleId="Continuarlista">
    <w:name w:val="List Continue"/>
    <w:basedOn w:val="Normal"/>
    <w:uiPriority w:val="99"/>
    <w:unhideWhenUsed/>
    <w:rsid w:val="0096649D"/>
    <w:pPr>
      <w:spacing w:after="120"/>
      <w:ind w:left="360"/>
      <w:contextualSpacing/>
    </w:pPr>
  </w:style>
  <w:style w:type="paragraph" w:styleId="Continuarlista2">
    <w:name w:val="List Continue 2"/>
    <w:basedOn w:val="Normal"/>
    <w:uiPriority w:val="99"/>
    <w:unhideWhenUsed/>
    <w:rsid w:val="0096649D"/>
    <w:pPr>
      <w:spacing w:after="120"/>
      <w:ind w:left="720"/>
      <w:contextualSpacing/>
    </w:pPr>
  </w:style>
  <w:style w:type="paragraph" w:styleId="Continuarlista3">
    <w:name w:val="List Continue 3"/>
    <w:basedOn w:val="Normal"/>
    <w:uiPriority w:val="99"/>
    <w:unhideWhenUsed/>
    <w:rsid w:val="0096649D"/>
    <w:pPr>
      <w:spacing w:after="120"/>
      <w:ind w:left="1080"/>
      <w:contextualSpacing/>
    </w:pPr>
  </w:style>
  <w:style w:type="paragraph" w:styleId="Textomacro">
    <w:name w:val="macro"/>
    <w:link w:val="TextomacroCar"/>
    <w:uiPriority w:val="99"/>
    <w:unhideWhenUsed/>
    <w:rsid w:val="0096649D"/>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kern w:val="0"/>
      <w:sz w:val="20"/>
      <w:szCs w:val="20"/>
      <w:lang w:val="en-US"/>
      <w14:ligatures w14:val="none"/>
    </w:rPr>
  </w:style>
  <w:style w:type="character" w:customStyle="1" w:styleId="TextomacroCar">
    <w:name w:val="Texto macro Car"/>
    <w:basedOn w:val="Fuentedeprrafopredeter"/>
    <w:link w:val="Textomacro"/>
    <w:uiPriority w:val="99"/>
    <w:rsid w:val="0096649D"/>
    <w:rPr>
      <w:rFonts w:ascii="Courier" w:eastAsiaTheme="minorEastAsia" w:hAnsi="Courier"/>
      <w:kern w:val="0"/>
      <w:sz w:val="20"/>
      <w:szCs w:val="20"/>
      <w:lang w:val="en-US"/>
      <w14:ligatures w14:val="none"/>
    </w:rPr>
  </w:style>
  <w:style w:type="paragraph" w:styleId="Descripcin">
    <w:name w:val="caption"/>
    <w:basedOn w:val="Normal"/>
    <w:next w:val="Normal"/>
    <w:uiPriority w:val="35"/>
    <w:semiHidden/>
    <w:unhideWhenUsed/>
    <w:qFormat/>
    <w:rsid w:val="0096649D"/>
    <w:pPr>
      <w:spacing w:line="240" w:lineRule="auto"/>
    </w:pPr>
    <w:rPr>
      <w:b/>
      <w:bCs/>
      <w:color w:val="4472C4" w:themeColor="accent1"/>
      <w:sz w:val="18"/>
      <w:szCs w:val="18"/>
    </w:rPr>
  </w:style>
  <w:style w:type="character" w:styleId="Fuerte">
    <w:name w:val="Strong"/>
    <w:basedOn w:val="Fuentedeprrafopredeter"/>
    <w:uiPriority w:val="22"/>
    <w:qFormat/>
    <w:rsid w:val="0096649D"/>
    <w:rPr>
      <w:b/>
      <w:bCs/>
    </w:rPr>
  </w:style>
  <w:style w:type="character" w:styleId="nfasis">
    <w:name w:val="Emphasis"/>
    <w:basedOn w:val="Fuentedeprrafopredeter"/>
    <w:uiPriority w:val="20"/>
    <w:qFormat/>
    <w:rsid w:val="0096649D"/>
    <w:rPr>
      <w:i/>
      <w:iCs/>
    </w:rPr>
  </w:style>
  <w:style w:type="character" w:styleId="nfasissutil">
    <w:name w:val="Subtle Emphasis"/>
    <w:basedOn w:val="Fuentedeprrafopredeter"/>
    <w:uiPriority w:val="19"/>
    <w:qFormat/>
    <w:rsid w:val="0096649D"/>
    <w:rPr>
      <w:i/>
      <w:iCs/>
      <w:color w:val="808080" w:themeColor="text1" w:themeTint="7F"/>
    </w:rPr>
  </w:style>
  <w:style w:type="character" w:styleId="Referenciasutil">
    <w:name w:val="Subtle Reference"/>
    <w:basedOn w:val="Fuentedeprrafopredeter"/>
    <w:uiPriority w:val="31"/>
    <w:qFormat/>
    <w:rsid w:val="0096649D"/>
    <w:rPr>
      <w:smallCaps/>
      <w:color w:val="ED7D31" w:themeColor="accent2"/>
      <w:u w:val="single"/>
    </w:rPr>
  </w:style>
  <w:style w:type="character" w:styleId="Ttulodellibro">
    <w:name w:val="Book Title"/>
    <w:basedOn w:val="Fuentedeprrafopredeter"/>
    <w:uiPriority w:val="33"/>
    <w:qFormat/>
    <w:rsid w:val="0096649D"/>
    <w:rPr>
      <w:b/>
      <w:bCs/>
      <w:smallCaps/>
      <w:spacing w:val="5"/>
    </w:rPr>
  </w:style>
  <w:style w:type="paragraph" w:styleId="TtuloTDC">
    <w:name w:val="TOC Heading"/>
    <w:basedOn w:val="Ttulo1"/>
    <w:next w:val="Normal"/>
    <w:uiPriority w:val="39"/>
    <w:semiHidden/>
    <w:unhideWhenUsed/>
    <w:qFormat/>
    <w:rsid w:val="0096649D"/>
    <w:pPr>
      <w:spacing w:before="480" w:after="0"/>
      <w:outlineLvl w:val="9"/>
    </w:pPr>
    <w:rPr>
      <w:b/>
      <w:bCs/>
      <w:color w:val="2A7F61"/>
      <w:sz w:val="32"/>
      <w:szCs w:val="28"/>
    </w:rPr>
  </w:style>
  <w:style w:type="table" w:styleId="Tablaconcuadrcula">
    <w:name w:val="Table Grid"/>
    <w:basedOn w:val="Tablanormal"/>
    <w:uiPriority w:val="59"/>
    <w:rsid w:val="0096649D"/>
    <w:pPr>
      <w:spacing w:after="0" w:line="240" w:lineRule="auto"/>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96649D"/>
    <w:pPr>
      <w:spacing w:after="0" w:line="240" w:lineRule="auto"/>
    </w:pPr>
    <w:rPr>
      <w:rFonts w:eastAsiaTheme="minorEastAsia"/>
      <w:color w:val="000000" w:themeColor="text1" w:themeShade="BF"/>
      <w:kern w:val="0"/>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96649D"/>
    <w:pPr>
      <w:spacing w:after="0" w:line="240" w:lineRule="auto"/>
    </w:pPr>
    <w:rPr>
      <w:rFonts w:eastAsiaTheme="minorEastAsia"/>
      <w:color w:val="2F5496" w:themeColor="accent1" w:themeShade="BF"/>
      <w:kern w:val="0"/>
      <w:lang w:val="en-US"/>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ombreadoclaro-nfasis2">
    <w:name w:val="Light Shading Accent 2"/>
    <w:basedOn w:val="Tablanormal"/>
    <w:uiPriority w:val="60"/>
    <w:rsid w:val="0096649D"/>
    <w:pPr>
      <w:spacing w:after="0" w:line="240" w:lineRule="auto"/>
    </w:pPr>
    <w:rPr>
      <w:rFonts w:eastAsiaTheme="minorEastAsia"/>
      <w:color w:val="C45911" w:themeColor="accent2" w:themeShade="BF"/>
      <w:kern w:val="0"/>
      <w:lang w:val="en-US"/>
      <w14:ligatures w14:val="none"/>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ombreadoclaro-nfasis3">
    <w:name w:val="Light Shading Accent 3"/>
    <w:basedOn w:val="Tablanormal"/>
    <w:uiPriority w:val="60"/>
    <w:rsid w:val="0096649D"/>
    <w:pPr>
      <w:spacing w:after="0" w:line="240" w:lineRule="auto"/>
    </w:pPr>
    <w:rPr>
      <w:rFonts w:eastAsiaTheme="minorEastAsia"/>
      <w:color w:val="7B7B7B" w:themeColor="accent3" w:themeShade="BF"/>
      <w:kern w:val="0"/>
      <w:lang w:val="en-US"/>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ombreadoclaro-nfasis4">
    <w:name w:val="Light Shading Accent 4"/>
    <w:basedOn w:val="Tablanormal"/>
    <w:uiPriority w:val="60"/>
    <w:rsid w:val="0096649D"/>
    <w:pPr>
      <w:spacing w:after="0" w:line="240" w:lineRule="auto"/>
    </w:pPr>
    <w:rPr>
      <w:rFonts w:eastAsiaTheme="minorEastAsia"/>
      <w:color w:val="BF8F00" w:themeColor="accent4" w:themeShade="BF"/>
      <w:kern w:val="0"/>
      <w:lang w:val="en-US"/>
      <w14:ligatures w14:val="none"/>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ombreadoclaro-nfasis5">
    <w:name w:val="Light Shading Accent 5"/>
    <w:basedOn w:val="Tablanormal"/>
    <w:uiPriority w:val="60"/>
    <w:rsid w:val="0096649D"/>
    <w:pPr>
      <w:spacing w:after="0" w:line="240" w:lineRule="auto"/>
    </w:pPr>
    <w:rPr>
      <w:rFonts w:eastAsiaTheme="minorEastAsia"/>
      <w:color w:val="2E74B5" w:themeColor="accent5" w:themeShade="BF"/>
      <w:kern w:val="0"/>
      <w:lang w:val="en-US"/>
      <w14:ligatures w14:val="none"/>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ombreadoclaro-nfasis6">
    <w:name w:val="Light Shading Accent 6"/>
    <w:basedOn w:val="Tablanormal"/>
    <w:uiPriority w:val="60"/>
    <w:rsid w:val="0096649D"/>
    <w:pPr>
      <w:spacing w:after="0" w:line="240" w:lineRule="auto"/>
    </w:pPr>
    <w:rPr>
      <w:rFonts w:eastAsiaTheme="minorEastAsia"/>
      <w:color w:val="538135" w:themeColor="accent6" w:themeShade="BF"/>
      <w:kern w:val="0"/>
      <w:lang w:val="en-US"/>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aclara">
    <w:name w:val="Light List"/>
    <w:basedOn w:val="Tablanormal"/>
    <w:uiPriority w:val="61"/>
    <w:rsid w:val="0096649D"/>
    <w:pPr>
      <w:spacing w:after="0" w:line="240" w:lineRule="auto"/>
    </w:pPr>
    <w:rPr>
      <w:rFonts w:eastAsiaTheme="minorEastAsia"/>
      <w:kern w:val="0"/>
      <w:lang w:val="en-US"/>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96649D"/>
    <w:pPr>
      <w:spacing w:after="0" w:line="240" w:lineRule="auto"/>
    </w:pPr>
    <w:rPr>
      <w:rFonts w:eastAsiaTheme="minorEastAsia"/>
      <w:kern w:val="0"/>
      <w:lang w:val="en-US"/>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aclara-nfasis2">
    <w:name w:val="Light List Accent 2"/>
    <w:basedOn w:val="Tablanormal"/>
    <w:uiPriority w:val="61"/>
    <w:rsid w:val="0096649D"/>
    <w:pPr>
      <w:spacing w:after="0" w:line="240" w:lineRule="auto"/>
    </w:pPr>
    <w:rPr>
      <w:rFonts w:eastAsiaTheme="minorEastAsia"/>
      <w:kern w:val="0"/>
      <w:lang w:val="en-US"/>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aclara-nfasis3">
    <w:name w:val="Light List Accent 3"/>
    <w:basedOn w:val="Tablanormal"/>
    <w:uiPriority w:val="61"/>
    <w:rsid w:val="0096649D"/>
    <w:pPr>
      <w:spacing w:after="0" w:line="240" w:lineRule="auto"/>
    </w:pPr>
    <w:rPr>
      <w:rFonts w:eastAsiaTheme="minorEastAsia"/>
      <w:kern w:val="0"/>
      <w:lang w:val="en-US"/>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aclara-nfasis4">
    <w:name w:val="Light List Accent 4"/>
    <w:basedOn w:val="Tablanormal"/>
    <w:uiPriority w:val="61"/>
    <w:rsid w:val="0096649D"/>
    <w:pPr>
      <w:spacing w:after="0" w:line="240" w:lineRule="auto"/>
    </w:pPr>
    <w:rPr>
      <w:rFonts w:eastAsiaTheme="minorEastAsia"/>
      <w:kern w:val="0"/>
      <w:lang w:val="en-US"/>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aclara-nfasis5">
    <w:name w:val="Light List Accent 5"/>
    <w:basedOn w:val="Tablanormal"/>
    <w:uiPriority w:val="61"/>
    <w:rsid w:val="0096649D"/>
    <w:pPr>
      <w:spacing w:after="0" w:line="240" w:lineRule="auto"/>
    </w:pPr>
    <w:rPr>
      <w:rFonts w:eastAsiaTheme="minorEastAsia"/>
      <w:kern w:val="0"/>
      <w:lang w:val="en-US"/>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aclara-nfasis6">
    <w:name w:val="Light List Accent 6"/>
    <w:basedOn w:val="Tablanormal"/>
    <w:uiPriority w:val="61"/>
    <w:rsid w:val="0096649D"/>
    <w:pPr>
      <w:spacing w:after="0" w:line="240" w:lineRule="auto"/>
    </w:pPr>
    <w:rPr>
      <w:rFonts w:eastAsiaTheme="minorEastAsia"/>
      <w:kern w:val="0"/>
      <w:lang w:val="en-US"/>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Cuadrculaclara">
    <w:name w:val="Light Grid"/>
    <w:basedOn w:val="Tablanormal"/>
    <w:uiPriority w:val="62"/>
    <w:rsid w:val="0096649D"/>
    <w:pPr>
      <w:spacing w:after="0" w:line="240" w:lineRule="auto"/>
    </w:pPr>
    <w:rPr>
      <w:rFonts w:eastAsiaTheme="minorEastAsia"/>
      <w:kern w:val="0"/>
      <w:lang w:val="en-US"/>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96649D"/>
    <w:pPr>
      <w:spacing w:after="0" w:line="240" w:lineRule="auto"/>
    </w:pPr>
    <w:rPr>
      <w:rFonts w:eastAsiaTheme="minorEastAsia"/>
      <w:kern w:val="0"/>
      <w:lang w:val="en-US"/>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Cuadrculaclara-nfasis2">
    <w:name w:val="Light Grid Accent 2"/>
    <w:basedOn w:val="Tablanormal"/>
    <w:uiPriority w:val="62"/>
    <w:rsid w:val="0096649D"/>
    <w:pPr>
      <w:spacing w:after="0" w:line="240" w:lineRule="auto"/>
    </w:pPr>
    <w:rPr>
      <w:rFonts w:eastAsiaTheme="minorEastAsia"/>
      <w:kern w:val="0"/>
      <w:lang w:val="en-US"/>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uadrculaclara-nfasis3">
    <w:name w:val="Light Grid Accent 3"/>
    <w:basedOn w:val="Tablanormal"/>
    <w:uiPriority w:val="62"/>
    <w:rsid w:val="0096649D"/>
    <w:pPr>
      <w:spacing w:after="0" w:line="240" w:lineRule="auto"/>
    </w:pPr>
    <w:rPr>
      <w:rFonts w:eastAsiaTheme="minorEastAsia"/>
      <w:kern w:val="0"/>
      <w:lang w:val="en-US"/>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Cuadrculaclara-nfasis4">
    <w:name w:val="Light Grid Accent 4"/>
    <w:basedOn w:val="Tablanormal"/>
    <w:uiPriority w:val="62"/>
    <w:rsid w:val="0096649D"/>
    <w:pPr>
      <w:spacing w:after="0" w:line="240" w:lineRule="auto"/>
    </w:pPr>
    <w:rPr>
      <w:rFonts w:eastAsiaTheme="minorEastAsia"/>
      <w:kern w:val="0"/>
      <w:lang w:val="en-US"/>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uadrculaclara-nfasis5">
    <w:name w:val="Light Grid Accent 5"/>
    <w:basedOn w:val="Tablanormal"/>
    <w:uiPriority w:val="62"/>
    <w:rsid w:val="0096649D"/>
    <w:pPr>
      <w:spacing w:after="0" w:line="240" w:lineRule="auto"/>
    </w:pPr>
    <w:rPr>
      <w:rFonts w:eastAsiaTheme="minorEastAsia"/>
      <w:kern w:val="0"/>
      <w:lang w:val="en-US"/>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uadrculaclara-nfasis6">
    <w:name w:val="Light Grid Accent 6"/>
    <w:basedOn w:val="Tablanormal"/>
    <w:uiPriority w:val="62"/>
    <w:rsid w:val="0096649D"/>
    <w:pPr>
      <w:spacing w:after="0" w:line="240" w:lineRule="auto"/>
    </w:pPr>
    <w:rPr>
      <w:rFonts w:eastAsiaTheme="minorEastAsia"/>
      <w:kern w:val="0"/>
      <w:lang w:val="en-US"/>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Sombreadomedio1">
    <w:name w:val="Medium Shading 1"/>
    <w:basedOn w:val="Tablanormal"/>
    <w:uiPriority w:val="63"/>
    <w:rsid w:val="0096649D"/>
    <w:pPr>
      <w:spacing w:after="0" w:line="240" w:lineRule="auto"/>
    </w:pPr>
    <w:rPr>
      <w:rFonts w:eastAsiaTheme="minorEastAsia"/>
      <w:kern w:val="0"/>
      <w:lang w:val="en-US"/>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96649D"/>
    <w:pPr>
      <w:spacing w:after="0" w:line="240" w:lineRule="auto"/>
    </w:pPr>
    <w:rPr>
      <w:rFonts w:eastAsiaTheme="minorEastAsia"/>
      <w:kern w:val="0"/>
      <w:lang w:val="en-US"/>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96649D"/>
    <w:pPr>
      <w:spacing w:after="0" w:line="240" w:lineRule="auto"/>
    </w:pPr>
    <w:rPr>
      <w:rFonts w:eastAsiaTheme="minorEastAsia"/>
      <w:kern w:val="0"/>
      <w:lang w:val="en-US"/>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96649D"/>
    <w:pPr>
      <w:spacing w:after="0" w:line="240" w:lineRule="auto"/>
    </w:pPr>
    <w:rPr>
      <w:rFonts w:eastAsiaTheme="minorEastAsia"/>
      <w:kern w:val="0"/>
      <w:lang w:val="en-US"/>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96649D"/>
    <w:pPr>
      <w:spacing w:after="0" w:line="240" w:lineRule="auto"/>
    </w:pPr>
    <w:rPr>
      <w:rFonts w:eastAsiaTheme="minorEastAsia"/>
      <w:kern w:val="0"/>
      <w:lang w:val="en-US"/>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96649D"/>
    <w:pPr>
      <w:spacing w:after="0" w:line="240" w:lineRule="auto"/>
    </w:pPr>
    <w:rPr>
      <w:rFonts w:eastAsiaTheme="minorEastAsia"/>
      <w:kern w:val="0"/>
      <w:lang w:val="en-US"/>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96649D"/>
    <w:pPr>
      <w:spacing w:after="0" w:line="240" w:lineRule="auto"/>
    </w:pPr>
    <w:rPr>
      <w:rFonts w:eastAsiaTheme="minorEastAsia"/>
      <w:kern w:val="0"/>
      <w:lang w:val="en-US"/>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96649D"/>
    <w:pPr>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96649D"/>
    <w:pPr>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96649D"/>
    <w:pPr>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96649D"/>
    <w:pPr>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96649D"/>
    <w:pPr>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96649D"/>
    <w:pPr>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96649D"/>
    <w:pPr>
      <w:spacing w:after="0" w:line="240" w:lineRule="auto"/>
    </w:pPr>
    <w:rPr>
      <w:rFonts w:eastAsiaTheme="minorEastAsia"/>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96649D"/>
    <w:pPr>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96649D"/>
    <w:pPr>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amedia1-nfasis2">
    <w:name w:val="Medium List 1 Accent 2"/>
    <w:basedOn w:val="Tablanormal"/>
    <w:uiPriority w:val="65"/>
    <w:rsid w:val="0096649D"/>
    <w:pPr>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amedia1-nfasis3">
    <w:name w:val="Medium List 1 Accent 3"/>
    <w:basedOn w:val="Tablanormal"/>
    <w:uiPriority w:val="65"/>
    <w:rsid w:val="0096649D"/>
    <w:pPr>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amedia1-nfasis4">
    <w:name w:val="Medium List 1 Accent 4"/>
    <w:basedOn w:val="Tablanormal"/>
    <w:uiPriority w:val="65"/>
    <w:rsid w:val="0096649D"/>
    <w:pPr>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amedia1-nfasis5">
    <w:name w:val="Medium List 1 Accent 5"/>
    <w:basedOn w:val="Tablanormal"/>
    <w:uiPriority w:val="65"/>
    <w:rsid w:val="0096649D"/>
    <w:pPr>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amedia1-nfasis6">
    <w:name w:val="Medium List 1 Accent 6"/>
    <w:basedOn w:val="Tablanormal"/>
    <w:uiPriority w:val="65"/>
    <w:rsid w:val="0096649D"/>
    <w:pPr>
      <w:spacing w:after="0" w:line="240" w:lineRule="auto"/>
    </w:pPr>
    <w:rPr>
      <w:rFonts w:eastAsiaTheme="minorEastAsia"/>
      <w:color w:val="000000" w:themeColor="text1"/>
      <w:kern w:val="0"/>
      <w:lang w:val="en-US"/>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amedia2">
    <w:name w:val="Medium List 2"/>
    <w:basedOn w:val="Tablanormal"/>
    <w:uiPriority w:val="66"/>
    <w:rsid w:val="0096649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96649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96649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96649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96649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96649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96649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96649D"/>
    <w:pPr>
      <w:spacing w:after="0" w:line="240" w:lineRule="auto"/>
    </w:pPr>
    <w:rPr>
      <w:rFonts w:eastAsiaTheme="minorEastAsia"/>
      <w:kern w:val="0"/>
      <w:lang w:val="en-US"/>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96649D"/>
    <w:pPr>
      <w:spacing w:after="0" w:line="240" w:lineRule="auto"/>
    </w:pPr>
    <w:rPr>
      <w:rFonts w:eastAsiaTheme="minorEastAsia"/>
      <w:kern w:val="0"/>
      <w:lang w:val="en-US"/>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uadrculamedia1-nfasis2">
    <w:name w:val="Medium Grid 1 Accent 2"/>
    <w:basedOn w:val="Tablanormal"/>
    <w:uiPriority w:val="67"/>
    <w:rsid w:val="0096649D"/>
    <w:pPr>
      <w:spacing w:after="0" w:line="240" w:lineRule="auto"/>
    </w:pPr>
    <w:rPr>
      <w:rFonts w:eastAsiaTheme="minorEastAsia"/>
      <w:kern w:val="0"/>
      <w:lang w:val="en-US"/>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uadrculamedia1-nfasis3">
    <w:name w:val="Medium Grid 1 Accent 3"/>
    <w:basedOn w:val="Tablanormal"/>
    <w:uiPriority w:val="67"/>
    <w:rsid w:val="0096649D"/>
    <w:pPr>
      <w:spacing w:after="0" w:line="240" w:lineRule="auto"/>
    </w:pPr>
    <w:rPr>
      <w:rFonts w:eastAsiaTheme="minorEastAsia"/>
      <w:kern w:val="0"/>
      <w:lang w:val="en-US"/>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uadrculamedia1-nfasis4">
    <w:name w:val="Medium Grid 1 Accent 4"/>
    <w:basedOn w:val="Tablanormal"/>
    <w:uiPriority w:val="67"/>
    <w:rsid w:val="0096649D"/>
    <w:pPr>
      <w:spacing w:after="0" w:line="240" w:lineRule="auto"/>
    </w:pPr>
    <w:rPr>
      <w:rFonts w:eastAsiaTheme="minorEastAsia"/>
      <w:kern w:val="0"/>
      <w:lang w:val="en-US"/>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uadrculamedia1-nfasis5">
    <w:name w:val="Medium Grid 1 Accent 5"/>
    <w:basedOn w:val="Tablanormal"/>
    <w:uiPriority w:val="67"/>
    <w:rsid w:val="0096649D"/>
    <w:pPr>
      <w:spacing w:after="0" w:line="240" w:lineRule="auto"/>
    </w:pPr>
    <w:rPr>
      <w:rFonts w:eastAsiaTheme="minorEastAsia"/>
      <w:kern w:val="0"/>
      <w:lang w:val="en-US"/>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uadrculamedia1-nfasis6">
    <w:name w:val="Medium Grid 1 Accent 6"/>
    <w:basedOn w:val="Tablanormal"/>
    <w:uiPriority w:val="67"/>
    <w:rsid w:val="0096649D"/>
    <w:pPr>
      <w:spacing w:after="0" w:line="240" w:lineRule="auto"/>
    </w:pPr>
    <w:rPr>
      <w:rFonts w:eastAsiaTheme="minorEastAsia"/>
      <w:kern w:val="0"/>
      <w:lang w:val="en-US"/>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uadrculamedia2">
    <w:name w:val="Medium Grid 2"/>
    <w:basedOn w:val="Tablanormal"/>
    <w:uiPriority w:val="68"/>
    <w:rsid w:val="0096649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96649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96649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96649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96649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96649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96649D"/>
    <w:pPr>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96649D"/>
    <w:pPr>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96649D"/>
    <w:pPr>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Cuadrculamedia3-nfasis2">
    <w:name w:val="Medium Grid 3 Accent 2"/>
    <w:basedOn w:val="Tablanormal"/>
    <w:uiPriority w:val="69"/>
    <w:rsid w:val="0096649D"/>
    <w:pPr>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Cuadrculamedia3-nfasis3">
    <w:name w:val="Medium Grid 3 Accent 3"/>
    <w:basedOn w:val="Tablanormal"/>
    <w:uiPriority w:val="69"/>
    <w:rsid w:val="0096649D"/>
    <w:pPr>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Cuadrculamedia3-nfasis4">
    <w:name w:val="Medium Grid 3 Accent 4"/>
    <w:basedOn w:val="Tablanormal"/>
    <w:uiPriority w:val="69"/>
    <w:rsid w:val="0096649D"/>
    <w:pPr>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Cuadrculamedia3-nfasis5">
    <w:name w:val="Medium Grid 3 Accent 5"/>
    <w:basedOn w:val="Tablanormal"/>
    <w:uiPriority w:val="69"/>
    <w:rsid w:val="0096649D"/>
    <w:pPr>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Cuadrculamedia3-nfasis6">
    <w:name w:val="Medium Grid 3 Accent 6"/>
    <w:basedOn w:val="Tablanormal"/>
    <w:uiPriority w:val="69"/>
    <w:rsid w:val="0096649D"/>
    <w:pPr>
      <w:spacing w:after="0" w:line="240" w:lineRule="auto"/>
    </w:pPr>
    <w:rPr>
      <w:rFonts w:eastAsiaTheme="minorEastAsia"/>
      <w:kern w:val="0"/>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aoscura">
    <w:name w:val="Dark List"/>
    <w:basedOn w:val="Tablanormal"/>
    <w:uiPriority w:val="70"/>
    <w:rsid w:val="0096649D"/>
    <w:pPr>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96649D"/>
    <w:pPr>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aoscura-nfasis2">
    <w:name w:val="Dark List Accent 2"/>
    <w:basedOn w:val="Tablanormal"/>
    <w:uiPriority w:val="70"/>
    <w:rsid w:val="0096649D"/>
    <w:pPr>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aoscura-nfasis3">
    <w:name w:val="Dark List Accent 3"/>
    <w:basedOn w:val="Tablanormal"/>
    <w:uiPriority w:val="70"/>
    <w:rsid w:val="0096649D"/>
    <w:pPr>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aoscura-nfasis4">
    <w:name w:val="Dark List Accent 4"/>
    <w:basedOn w:val="Tablanormal"/>
    <w:uiPriority w:val="70"/>
    <w:rsid w:val="0096649D"/>
    <w:pPr>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aoscura-nfasis5">
    <w:name w:val="Dark List Accent 5"/>
    <w:basedOn w:val="Tablanormal"/>
    <w:uiPriority w:val="70"/>
    <w:rsid w:val="0096649D"/>
    <w:pPr>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aoscura-nfasis6">
    <w:name w:val="Dark List Accent 6"/>
    <w:basedOn w:val="Tablanormal"/>
    <w:uiPriority w:val="70"/>
    <w:rsid w:val="0096649D"/>
    <w:pPr>
      <w:spacing w:after="0" w:line="240" w:lineRule="auto"/>
    </w:pPr>
    <w:rPr>
      <w:rFonts w:eastAsiaTheme="minorEastAsia"/>
      <w:color w:val="FFFFFF" w:themeColor="background1"/>
      <w:kern w:val="0"/>
      <w:lang w:val="en-US"/>
      <w14:ligatures w14:val="none"/>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Sombreadovistoso">
    <w:name w:val="Colorful Shading"/>
    <w:basedOn w:val="Tablanormal"/>
    <w:uiPriority w:val="71"/>
    <w:rsid w:val="0096649D"/>
    <w:pPr>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96649D"/>
    <w:pPr>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96649D"/>
    <w:pPr>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96649D"/>
    <w:pPr>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Sombreadovistoso-nfasis4">
    <w:name w:val="Colorful Shading Accent 4"/>
    <w:basedOn w:val="Tablanormal"/>
    <w:uiPriority w:val="71"/>
    <w:rsid w:val="0096649D"/>
    <w:pPr>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96649D"/>
    <w:pPr>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96649D"/>
    <w:pPr>
      <w:spacing w:after="0" w:line="240" w:lineRule="auto"/>
    </w:pPr>
    <w:rPr>
      <w:rFonts w:eastAsiaTheme="minorEastAsia"/>
      <w:color w:val="000000" w:themeColor="text1"/>
      <w:kern w:val="0"/>
      <w:lang w:val="en-US"/>
      <w14:ligatures w14:val="none"/>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96649D"/>
    <w:pPr>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96649D"/>
    <w:pPr>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avistosa-nfasis2">
    <w:name w:val="Colorful List Accent 2"/>
    <w:basedOn w:val="Tablanormal"/>
    <w:uiPriority w:val="72"/>
    <w:rsid w:val="0096649D"/>
    <w:pPr>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avistosa-nfasis3">
    <w:name w:val="Colorful List Accent 3"/>
    <w:basedOn w:val="Tablanormal"/>
    <w:uiPriority w:val="72"/>
    <w:rsid w:val="0096649D"/>
    <w:pPr>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avistosa-nfasis4">
    <w:name w:val="Colorful List Accent 4"/>
    <w:basedOn w:val="Tablanormal"/>
    <w:uiPriority w:val="72"/>
    <w:rsid w:val="0096649D"/>
    <w:pPr>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avistosa-nfasis5">
    <w:name w:val="Colorful List Accent 5"/>
    <w:basedOn w:val="Tablanormal"/>
    <w:uiPriority w:val="72"/>
    <w:rsid w:val="0096649D"/>
    <w:pPr>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avistosa-nfasis6">
    <w:name w:val="Colorful List Accent 6"/>
    <w:basedOn w:val="Tablanormal"/>
    <w:uiPriority w:val="72"/>
    <w:rsid w:val="0096649D"/>
    <w:pPr>
      <w:spacing w:after="0" w:line="240" w:lineRule="auto"/>
    </w:pPr>
    <w:rPr>
      <w:rFonts w:eastAsiaTheme="minorEastAsia"/>
      <w:color w:val="000000" w:themeColor="text1"/>
      <w:kern w:val="0"/>
      <w:lang w:val="en-US"/>
      <w14:ligatures w14:val="none"/>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uadrculavistosa">
    <w:name w:val="Colorful Grid"/>
    <w:basedOn w:val="Tablanormal"/>
    <w:uiPriority w:val="73"/>
    <w:rsid w:val="0096649D"/>
    <w:pPr>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96649D"/>
    <w:pPr>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uadrculavistosa-nfasis2">
    <w:name w:val="Colorful Grid Accent 2"/>
    <w:basedOn w:val="Tablanormal"/>
    <w:uiPriority w:val="73"/>
    <w:rsid w:val="0096649D"/>
    <w:pPr>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uadrculavistosa-nfasis3">
    <w:name w:val="Colorful Grid Accent 3"/>
    <w:basedOn w:val="Tablanormal"/>
    <w:uiPriority w:val="73"/>
    <w:rsid w:val="0096649D"/>
    <w:pPr>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uadrculavistosa-nfasis4">
    <w:name w:val="Colorful Grid Accent 4"/>
    <w:basedOn w:val="Tablanormal"/>
    <w:uiPriority w:val="73"/>
    <w:rsid w:val="0096649D"/>
    <w:pPr>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uadrculavistosa-nfasis5">
    <w:name w:val="Colorful Grid Accent 5"/>
    <w:basedOn w:val="Tablanormal"/>
    <w:uiPriority w:val="73"/>
    <w:rsid w:val="0096649D"/>
    <w:pPr>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uadrculavistosa-nfasis6">
    <w:name w:val="Colorful Grid Accent 6"/>
    <w:basedOn w:val="Tablanormal"/>
    <w:uiPriority w:val="73"/>
    <w:rsid w:val="0096649D"/>
    <w:pPr>
      <w:spacing w:after="0" w:line="240" w:lineRule="auto"/>
    </w:pPr>
    <w:rPr>
      <w:rFonts w:eastAsiaTheme="minorEastAsia"/>
      <w:color w:val="000000" w:themeColor="text1"/>
      <w:kern w:val="0"/>
      <w:lang w:val="en-US"/>
      <w14:ligatures w14:val="none"/>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TableNormal">
    <w:name w:val="Table Normal"/>
    <w:uiPriority w:val="2"/>
    <w:semiHidden/>
    <w:unhideWhenUsed/>
    <w:qFormat/>
    <w:rsid w:val="0096649D"/>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6649D"/>
    <w:pPr>
      <w:widowControl w:val="0"/>
      <w:autoSpaceDE w:val="0"/>
      <w:autoSpaceDN w:val="0"/>
      <w:spacing w:after="0" w:line="240" w:lineRule="auto"/>
    </w:pPr>
    <w:rPr>
      <w:rFonts w:ascii="Arial MT" w:eastAsia="Arial MT" w:hAnsi="Arial MT" w:cs="Arial MT"/>
      <w:lang w:val="es-ES"/>
    </w:rPr>
  </w:style>
  <w:style w:type="paragraph" w:styleId="NormalWeb">
    <w:name w:val="Normal (Web)"/>
    <w:basedOn w:val="Normal"/>
    <w:uiPriority w:val="99"/>
    <w:semiHidden/>
    <w:unhideWhenUsed/>
    <w:rsid w:val="0096649D"/>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Refdecomentario">
    <w:name w:val="annotation reference"/>
    <w:basedOn w:val="Fuentedeprrafopredeter"/>
    <w:uiPriority w:val="99"/>
    <w:semiHidden/>
    <w:unhideWhenUsed/>
    <w:rsid w:val="004834F3"/>
    <w:rPr>
      <w:sz w:val="16"/>
      <w:szCs w:val="16"/>
    </w:rPr>
  </w:style>
  <w:style w:type="paragraph" w:styleId="Textocomentario">
    <w:name w:val="annotation text"/>
    <w:basedOn w:val="Normal"/>
    <w:link w:val="TextocomentarioCar"/>
    <w:uiPriority w:val="99"/>
    <w:semiHidden/>
    <w:unhideWhenUsed/>
    <w:rsid w:val="004834F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834F3"/>
    <w:rPr>
      <w:rFonts w:ascii="Calibri" w:eastAsiaTheme="minorEastAsia" w:hAnsi="Calibri"/>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4834F3"/>
    <w:rPr>
      <w:b/>
      <w:bCs/>
    </w:rPr>
  </w:style>
  <w:style w:type="character" w:customStyle="1" w:styleId="AsuntodelcomentarioCar">
    <w:name w:val="Asunto del comentario Car"/>
    <w:basedOn w:val="TextocomentarioCar"/>
    <w:link w:val="Asuntodelcomentario"/>
    <w:uiPriority w:val="99"/>
    <w:semiHidden/>
    <w:rsid w:val="004834F3"/>
    <w:rPr>
      <w:rFonts w:ascii="Calibri" w:eastAsiaTheme="minorEastAsia" w:hAnsi="Calibri"/>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622</TotalTime>
  <Pages>25</Pages>
  <Words>4775</Words>
  <Characters>26264</Characters>
  <Application>Microsoft Office Word</Application>
  <DocSecurity>0</DocSecurity>
  <Lines>218</Lines>
  <Paragraphs>61</Paragraphs>
  <ScaleCrop>false</ScaleCrop>
  <Company/>
  <LinksUpToDate>false</LinksUpToDate>
  <CharactersWithSpaces>30978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 Pschepiurka</dc:creator>
  <cp:keywords/>
  <dc:description/>
  <cp:lastModifiedBy>Valeria Pschepiurka</cp:lastModifiedBy>
  <cp:revision>7</cp:revision>
  <dcterms:created xsi:type="dcterms:W3CDTF">2026-01-14T00:44:00Z</dcterms:created>
  <dcterms:modified xsi:type="dcterms:W3CDTF">2026-04-09T00:53:00Z</dcterms:modified>
</cp:coreProperties>
</file>